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4153" w:rsidRDefault="0064295D" w:rsidP="00C50DF8">
      <w:pPr>
        <w:spacing w:before="240" w:after="120" w:line="240" w:lineRule="atLeast"/>
        <w:jc w:val="center"/>
        <w:outlineLvl w:val="1"/>
        <w:rPr>
          <w:rFonts w:ascii="LiberationSerif" w:eastAsia="Times New Roman" w:hAnsi="LiberationSerif" w:cs="Times New Roman"/>
          <w:b/>
          <w:bCs/>
          <w:caps/>
          <w:color w:val="000000"/>
          <w:lang w:eastAsia="ru-RU"/>
        </w:rPr>
      </w:pPr>
      <w:r>
        <w:rPr>
          <w:rFonts w:ascii="LiberationSerif" w:eastAsia="Times New Roman" w:hAnsi="LiberationSerif" w:cs="Times New Roman"/>
          <w:b/>
          <w:bCs/>
          <w:caps/>
          <w:noProof/>
          <w:color w:val="000000"/>
          <w:lang w:eastAsia="ru-RU"/>
        </w:rPr>
        <w:drawing>
          <wp:inline distT="0" distB="0" distL="0" distR="0">
            <wp:extent cx="5940425" cy="8842492"/>
            <wp:effectExtent l="0" t="0" r="0" b="0"/>
            <wp:docPr id="2" name="Рисунок 2" descr="C:\Users\mrand\Downloads\программы 2025\img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and\Downloads\программы 2025\img16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8842492"/>
                    </a:xfrm>
                    <a:prstGeom prst="rect">
                      <a:avLst/>
                    </a:prstGeom>
                    <a:noFill/>
                    <a:ln>
                      <a:noFill/>
                    </a:ln>
                  </pic:spPr>
                </pic:pic>
              </a:graphicData>
            </a:graphic>
          </wp:inline>
        </w:drawing>
      </w:r>
      <w:bookmarkStart w:id="0" w:name="_GoBack"/>
      <w:bookmarkEnd w:id="0"/>
    </w:p>
    <w:p w:rsidR="003D638F" w:rsidRDefault="0034612D" w:rsidP="0018498C">
      <w:pPr>
        <w:pBdr>
          <w:bottom w:val="single" w:sz="6" w:space="5" w:color="000000"/>
        </w:pBdr>
        <w:shd w:val="clear" w:color="auto" w:fill="FFFFFF"/>
        <w:spacing w:before="100" w:beforeAutospacing="1" w:after="240" w:line="240" w:lineRule="atLeast"/>
        <w:outlineLvl w:val="0"/>
        <w:rPr>
          <w:rFonts w:ascii="LiberationSerif" w:eastAsia="Times New Roman" w:hAnsi="LiberationSerif" w:cs="Times New Roman"/>
          <w:b/>
          <w:bCs/>
          <w:caps/>
          <w:kern w:val="36"/>
          <w:sz w:val="24"/>
          <w:szCs w:val="24"/>
          <w:lang w:eastAsia="ru-RU"/>
        </w:rPr>
      </w:pPr>
      <w:r>
        <w:rPr>
          <w:rFonts w:ascii="LiberationSerif" w:eastAsia="Times New Roman" w:hAnsi="LiberationSerif" w:cs="Times New Roman"/>
          <w:b/>
          <w:bCs/>
          <w:caps/>
          <w:kern w:val="36"/>
          <w:sz w:val="24"/>
          <w:szCs w:val="24"/>
          <w:lang w:eastAsia="ru-RU"/>
        </w:rPr>
        <w:lastRenderedPageBreak/>
        <w:t xml:space="preserve">                              </w:t>
      </w:r>
    </w:p>
    <w:p w:rsidR="00C50DF8" w:rsidRPr="00B04F2F" w:rsidRDefault="0034612D" w:rsidP="0018498C">
      <w:pPr>
        <w:pBdr>
          <w:bottom w:val="single" w:sz="6" w:space="5" w:color="000000"/>
        </w:pBdr>
        <w:shd w:val="clear" w:color="auto" w:fill="FFFFFF"/>
        <w:spacing w:before="100" w:beforeAutospacing="1" w:after="240" w:line="240" w:lineRule="atLeast"/>
        <w:outlineLvl w:val="0"/>
        <w:rPr>
          <w:rFonts w:ascii="LiberationSerif" w:eastAsia="Times New Roman" w:hAnsi="LiberationSerif" w:cs="Times New Roman"/>
          <w:b/>
          <w:bCs/>
          <w:caps/>
          <w:kern w:val="36"/>
          <w:sz w:val="24"/>
          <w:szCs w:val="24"/>
          <w:lang w:eastAsia="ru-RU"/>
        </w:rPr>
      </w:pPr>
      <w:r>
        <w:rPr>
          <w:rFonts w:ascii="LiberationSerif" w:eastAsia="Times New Roman" w:hAnsi="LiberationSerif" w:cs="Times New Roman"/>
          <w:b/>
          <w:bCs/>
          <w:caps/>
          <w:kern w:val="36"/>
          <w:sz w:val="24"/>
          <w:szCs w:val="24"/>
          <w:lang w:eastAsia="ru-RU"/>
        </w:rPr>
        <w:t xml:space="preserve">                                     </w:t>
      </w:r>
      <w:r w:rsidR="00C50DF8" w:rsidRPr="00B04F2F">
        <w:rPr>
          <w:rFonts w:ascii="LiberationSerif" w:eastAsia="Times New Roman" w:hAnsi="LiberationSerif" w:cs="Times New Roman"/>
          <w:b/>
          <w:bCs/>
          <w:caps/>
          <w:kern w:val="36"/>
          <w:sz w:val="24"/>
          <w:szCs w:val="24"/>
          <w:lang w:eastAsia="ru-RU"/>
        </w:rPr>
        <w:t>ПОЯСНИТЕЛЬНАЯ ЗАПИСКА</w:t>
      </w:r>
    </w:p>
    <w:p w:rsidR="00DE223F" w:rsidRPr="00DE223F" w:rsidRDefault="00DE223F" w:rsidP="00823E25">
      <w:pPr>
        <w:spacing w:after="0" w:line="240" w:lineRule="auto"/>
        <w:ind w:left="120"/>
        <w:rPr>
          <w:rFonts w:ascii="Times New Roman" w:hAnsi="Times New Roman" w:cs="Times New Roman"/>
          <w:b/>
          <w:color w:val="FF0000"/>
          <w:sz w:val="24"/>
          <w:szCs w:val="24"/>
        </w:rPr>
      </w:pPr>
      <w:proofErr w:type="gramStart"/>
      <w:r w:rsidRPr="00DE223F">
        <w:rPr>
          <w:rFonts w:ascii="Times New Roman" w:hAnsi="Times New Roman" w:cs="Times New Roman"/>
          <w:color w:val="000000" w:themeColor="text1"/>
          <w:sz w:val="24"/>
          <w:szCs w:val="24"/>
          <w:shd w:val="clear" w:color="auto" w:fill="FFFFFF"/>
        </w:rPr>
        <w:t xml:space="preserve">Рабочая программа по </w:t>
      </w:r>
      <w:r w:rsidRPr="00DE223F">
        <w:rPr>
          <w:rFonts w:ascii="Times New Roman" w:hAnsi="Times New Roman" w:cs="Times New Roman"/>
          <w:color w:val="000000" w:themeColor="text1"/>
          <w:sz w:val="24"/>
          <w:szCs w:val="24"/>
        </w:rPr>
        <w:t>основам безопасности жизнедеятельности</w:t>
      </w:r>
      <w:r w:rsidRPr="00DE223F">
        <w:rPr>
          <w:rFonts w:ascii="Times New Roman" w:hAnsi="Times New Roman" w:cs="Times New Roman"/>
          <w:color w:val="000000" w:themeColor="text1"/>
          <w:sz w:val="24"/>
          <w:szCs w:val="24"/>
          <w:shd w:val="clear" w:color="auto" w:fill="FFFFFF"/>
        </w:rPr>
        <w:t xml:space="preserve"> в 5-7 классах составлена в соответствии с требованиями Федерального государственного образовательного стандарта основного общего образования; федерального закона «Об образовании» в Российской Федерации №273-ФЗ от 29.12.2012; основной образовательной программы основного общего образования </w:t>
      </w:r>
      <w:r w:rsidR="00823E25">
        <w:rPr>
          <w:rFonts w:ascii="Times New Roman" w:hAnsi="Times New Roman" w:cs="Times New Roman"/>
          <w:color w:val="000000" w:themeColor="text1"/>
          <w:sz w:val="24"/>
          <w:szCs w:val="24"/>
          <w:shd w:val="clear" w:color="auto" w:fill="FFFFFF"/>
        </w:rPr>
        <w:t>МБОУ «</w:t>
      </w:r>
      <w:proofErr w:type="spellStart"/>
      <w:r w:rsidR="00823E25">
        <w:rPr>
          <w:rFonts w:ascii="Times New Roman" w:hAnsi="Times New Roman" w:cs="Times New Roman"/>
          <w:color w:val="000000" w:themeColor="text1"/>
          <w:sz w:val="24"/>
          <w:szCs w:val="24"/>
          <w:shd w:val="clear" w:color="auto" w:fill="FFFFFF"/>
        </w:rPr>
        <w:t>Славкинская</w:t>
      </w:r>
      <w:proofErr w:type="spellEnd"/>
      <w:r w:rsidR="00823E25">
        <w:rPr>
          <w:rFonts w:ascii="Times New Roman" w:hAnsi="Times New Roman" w:cs="Times New Roman"/>
          <w:color w:val="000000" w:themeColor="text1"/>
          <w:sz w:val="24"/>
          <w:szCs w:val="24"/>
          <w:shd w:val="clear" w:color="auto" w:fill="FFFFFF"/>
        </w:rPr>
        <w:t xml:space="preserve"> СШ»</w:t>
      </w:r>
      <w:r w:rsidRPr="00DE223F">
        <w:rPr>
          <w:rFonts w:ascii="Times New Roman" w:hAnsi="Times New Roman" w:cs="Times New Roman"/>
          <w:color w:val="000000" w:themeColor="text1"/>
          <w:sz w:val="24"/>
          <w:szCs w:val="24"/>
          <w:shd w:val="clear" w:color="auto" w:fill="FFFFFF"/>
        </w:rPr>
        <w:t xml:space="preserve">; учебного плана </w:t>
      </w:r>
      <w:r w:rsidR="00823E25">
        <w:rPr>
          <w:rFonts w:ascii="Times New Roman" w:hAnsi="Times New Roman" w:cs="Times New Roman"/>
          <w:color w:val="000000" w:themeColor="text1"/>
          <w:sz w:val="24"/>
          <w:szCs w:val="24"/>
          <w:shd w:val="clear" w:color="auto" w:fill="FFFFFF"/>
        </w:rPr>
        <w:t>МБОУ «</w:t>
      </w:r>
      <w:proofErr w:type="spellStart"/>
      <w:r w:rsidR="00823E25">
        <w:rPr>
          <w:rFonts w:ascii="Times New Roman" w:hAnsi="Times New Roman" w:cs="Times New Roman"/>
          <w:color w:val="000000" w:themeColor="text1"/>
          <w:sz w:val="24"/>
          <w:szCs w:val="24"/>
          <w:shd w:val="clear" w:color="auto" w:fill="FFFFFF"/>
        </w:rPr>
        <w:t>Славкинская</w:t>
      </w:r>
      <w:proofErr w:type="spellEnd"/>
      <w:r w:rsidR="00823E25">
        <w:rPr>
          <w:rFonts w:ascii="Times New Roman" w:hAnsi="Times New Roman" w:cs="Times New Roman"/>
          <w:color w:val="000000" w:themeColor="text1"/>
          <w:sz w:val="24"/>
          <w:szCs w:val="24"/>
          <w:shd w:val="clear" w:color="auto" w:fill="FFFFFF"/>
        </w:rPr>
        <w:t xml:space="preserve"> СШ»</w:t>
      </w:r>
      <w:r w:rsidRPr="00DE223F">
        <w:rPr>
          <w:rFonts w:ascii="Times New Roman" w:hAnsi="Times New Roman" w:cs="Times New Roman"/>
          <w:color w:val="000000" w:themeColor="text1"/>
          <w:sz w:val="24"/>
          <w:szCs w:val="24"/>
          <w:shd w:val="clear" w:color="auto" w:fill="FFFFFF"/>
        </w:rPr>
        <w:t xml:space="preserve">; требованиями к результатам освоения основной образовательной программы (личностным, </w:t>
      </w:r>
      <w:proofErr w:type="spellStart"/>
      <w:r w:rsidRPr="00DE223F">
        <w:rPr>
          <w:rFonts w:ascii="Times New Roman" w:hAnsi="Times New Roman" w:cs="Times New Roman"/>
          <w:color w:val="000000" w:themeColor="text1"/>
          <w:sz w:val="24"/>
          <w:szCs w:val="24"/>
          <w:shd w:val="clear" w:color="auto" w:fill="FFFFFF"/>
        </w:rPr>
        <w:t>метапредметным</w:t>
      </w:r>
      <w:proofErr w:type="spellEnd"/>
      <w:r w:rsidRPr="00DE223F">
        <w:rPr>
          <w:rFonts w:ascii="Times New Roman" w:hAnsi="Times New Roman" w:cs="Times New Roman"/>
          <w:color w:val="000000" w:themeColor="text1"/>
          <w:sz w:val="24"/>
          <w:szCs w:val="24"/>
          <w:shd w:val="clear" w:color="auto" w:fill="FFFFFF"/>
        </w:rPr>
        <w:t>, предметным);</w:t>
      </w:r>
      <w:proofErr w:type="gramEnd"/>
      <w:r w:rsidRPr="00DE223F">
        <w:rPr>
          <w:rFonts w:ascii="Times New Roman" w:hAnsi="Times New Roman" w:cs="Times New Roman"/>
          <w:color w:val="000000" w:themeColor="text1"/>
          <w:sz w:val="24"/>
          <w:szCs w:val="24"/>
          <w:shd w:val="clear" w:color="auto" w:fill="FFFFFF"/>
        </w:rPr>
        <w:t xml:space="preserve"> основными подходами к развитию и формированию универсальных учебных действий (УУД) для основного  общего образования; на основе авторской программы  </w:t>
      </w:r>
      <w:r w:rsidRPr="00DE223F">
        <w:rPr>
          <w:rFonts w:ascii="Times New Roman" w:hAnsi="Times New Roman" w:cs="Times New Roman"/>
          <w:color w:val="000000" w:themeColor="text1"/>
          <w:sz w:val="24"/>
          <w:szCs w:val="24"/>
        </w:rPr>
        <w:t xml:space="preserve">«Основы безопасности жизнедеятельности. Рабочие программы. Предметная линия учебников под редакцией С.Н.Егорова, </w:t>
      </w:r>
      <w:r w:rsidRPr="00DE223F">
        <w:rPr>
          <w:rFonts w:ascii="Times New Roman" w:hAnsi="Times New Roman" w:cs="Times New Roman"/>
          <w:color w:val="000000"/>
          <w:sz w:val="24"/>
          <w:szCs w:val="24"/>
        </w:rPr>
        <w:t>Основы безопасности жизнедеятельности: 5 класс: учебник: / Б.О.Хренников, Н.В.Гололобов, Л.И.Льняная, М.В. Маслов; под ред. С.Н.Егорова .-2-е изд., стер</w:t>
      </w:r>
      <w:proofErr w:type="gramStart"/>
      <w:r w:rsidRPr="00DE223F">
        <w:rPr>
          <w:rFonts w:ascii="Times New Roman" w:hAnsi="Times New Roman" w:cs="Times New Roman"/>
          <w:color w:val="000000"/>
          <w:sz w:val="24"/>
          <w:szCs w:val="24"/>
        </w:rPr>
        <w:t>.-</w:t>
      </w:r>
      <w:proofErr w:type="gramEnd"/>
      <w:r w:rsidRPr="00DE223F">
        <w:rPr>
          <w:rFonts w:ascii="Times New Roman" w:hAnsi="Times New Roman" w:cs="Times New Roman"/>
          <w:color w:val="000000"/>
          <w:sz w:val="24"/>
          <w:szCs w:val="24"/>
        </w:rPr>
        <w:t>Москва:Просвещение,2022.</w:t>
      </w:r>
      <w:r w:rsidRPr="00DE223F">
        <w:rPr>
          <w:rFonts w:ascii="Times New Roman" w:eastAsia="Times New Roman" w:hAnsi="Times New Roman" w:cs="Times New Roman"/>
          <w:sz w:val="24"/>
          <w:szCs w:val="24"/>
          <w:lang w:eastAsia="ru-RU"/>
        </w:rPr>
        <w:t xml:space="preserve">   </w:t>
      </w:r>
      <w:r w:rsidRPr="00DE223F">
        <w:rPr>
          <w:rFonts w:ascii="Times New Roman" w:hAnsi="Times New Roman" w:cs="Times New Roman"/>
          <w:color w:val="000000"/>
          <w:sz w:val="24"/>
          <w:szCs w:val="24"/>
        </w:rPr>
        <w:t>Основы безопасности жизнедеятельности: 6 класс: учебник: / Б.О.Хренников, Н.В.Гололобов, Л.И.Льняная, М.В. Маслов; под ред. С.Н.Егорова .-2-е изд., стер</w:t>
      </w:r>
      <w:proofErr w:type="gramStart"/>
      <w:r w:rsidRPr="00DE223F">
        <w:rPr>
          <w:rFonts w:ascii="Times New Roman" w:hAnsi="Times New Roman" w:cs="Times New Roman"/>
          <w:color w:val="000000"/>
          <w:sz w:val="24"/>
          <w:szCs w:val="24"/>
        </w:rPr>
        <w:t>.-</w:t>
      </w:r>
      <w:proofErr w:type="gramEnd"/>
      <w:r w:rsidRPr="00DE223F">
        <w:rPr>
          <w:rFonts w:ascii="Times New Roman" w:hAnsi="Times New Roman" w:cs="Times New Roman"/>
          <w:color w:val="000000"/>
          <w:sz w:val="24"/>
          <w:szCs w:val="24"/>
        </w:rPr>
        <w:t>Москва:Просвещение,2023.Основы безопасности жизнедеятельности: 7 класс: учебник: / Б.О.Хренников, Н.В.Гололобов, Л.И.Льняная, М.В. Маслов; под ред. С.Н.Егорова .-2-е изд., стер</w:t>
      </w:r>
      <w:proofErr w:type="gramStart"/>
      <w:r w:rsidRPr="00DE223F">
        <w:rPr>
          <w:rFonts w:ascii="Times New Roman" w:hAnsi="Times New Roman" w:cs="Times New Roman"/>
          <w:color w:val="000000"/>
          <w:sz w:val="24"/>
          <w:szCs w:val="24"/>
        </w:rPr>
        <w:t>.-</w:t>
      </w:r>
      <w:proofErr w:type="gramEnd"/>
      <w:r w:rsidRPr="00DE223F">
        <w:rPr>
          <w:rFonts w:ascii="Times New Roman" w:hAnsi="Times New Roman" w:cs="Times New Roman"/>
          <w:color w:val="000000"/>
          <w:sz w:val="24"/>
          <w:szCs w:val="24"/>
        </w:rPr>
        <w:t>Москва:Просвещение,2023</w:t>
      </w:r>
    </w:p>
    <w:p w:rsidR="00C50DF8" w:rsidRPr="00420EB7" w:rsidRDefault="00C50DF8" w:rsidP="001975E2">
      <w:pPr>
        <w:pStyle w:val="a9"/>
        <w:ind w:firstLine="708"/>
        <w:rPr>
          <w:rFonts w:ascii="Times New Roman" w:hAnsi="Times New Roman" w:cs="Times New Roman"/>
          <w:sz w:val="24"/>
          <w:szCs w:val="24"/>
          <w:lang w:val="ru-RU" w:eastAsia="ru-RU"/>
        </w:rPr>
      </w:pPr>
      <w:proofErr w:type="gramStart"/>
      <w:r w:rsidRPr="00420EB7">
        <w:rPr>
          <w:rFonts w:ascii="Times New Roman" w:hAnsi="Times New Roman" w:cs="Times New Roman"/>
          <w:sz w:val="24"/>
          <w:szCs w:val="24"/>
          <w:lang w:val="ru-RU" w:eastAsia="ru-RU"/>
        </w:rPr>
        <w:t>Рабочая программа по основам безопасности жизнедеятельности (далее – ОБЖ) разработана на основе Концепции преподавания учебного предмета «Основы безопасности жизнедеятельности» (утверждена Решением Коллегии Министерства просвещения Российской Федерации, протокол от 24</w:t>
      </w:r>
      <w:r w:rsidRPr="001975E2">
        <w:rPr>
          <w:rFonts w:ascii="Times New Roman" w:hAnsi="Times New Roman" w:cs="Times New Roman"/>
          <w:sz w:val="24"/>
          <w:szCs w:val="24"/>
          <w:lang w:eastAsia="ru-RU"/>
        </w:rPr>
        <w:t> </w:t>
      </w:r>
      <w:r w:rsidRPr="00420EB7">
        <w:rPr>
          <w:rFonts w:ascii="Times New Roman" w:hAnsi="Times New Roman" w:cs="Times New Roman"/>
          <w:sz w:val="24"/>
          <w:szCs w:val="24"/>
          <w:lang w:val="ru-RU" w:eastAsia="ru-RU"/>
        </w:rPr>
        <w:t>декабря 2018</w:t>
      </w:r>
      <w:r w:rsidRPr="001975E2">
        <w:rPr>
          <w:rFonts w:ascii="Times New Roman" w:hAnsi="Times New Roman" w:cs="Times New Roman"/>
          <w:sz w:val="24"/>
          <w:szCs w:val="24"/>
          <w:lang w:eastAsia="ru-RU"/>
        </w:rPr>
        <w:t> </w:t>
      </w:r>
      <w:r w:rsidRPr="00420EB7">
        <w:rPr>
          <w:rFonts w:ascii="Times New Roman" w:hAnsi="Times New Roman" w:cs="Times New Roman"/>
          <w:sz w:val="24"/>
          <w:szCs w:val="24"/>
          <w:lang w:val="ru-RU" w:eastAsia="ru-RU"/>
        </w:rPr>
        <w:t>г. № ПК-1вн), требований к результатам освоения программы основного общего образования, представленных в Федеральном государственном образовательном стандарте (далее</w:t>
      </w:r>
      <w:r w:rsidRPr="001975E2">
        <w:rPr>
          <w:rFonts w:ascii="Times New Roman" w:hAnsi="Times New Roman" w:cs="Times New Roman"/>
          <w:sz w:val="24"/>
          <w:szCs w:val="24"/>
          <w:lang w:eastAsia="ru-RU"/>
        </w:rPr>
        <w:t> </w:t>
      </w:r>
      <w:r w:rsidRPr="00420EB7">
        <w:rPr>
          <w:rFonts w:ascii="Times New Roman" w:hAnsi="Times New Roman" w:cs="Times New Roman"/>
          <w:sz w:val="24"/>
          <w:szCs w:val="24"/>
          <w:lang w:val="ru-RU" w:eastAsia="ru-RU"/>
        </w:rPr>
        <w:t>— ФГОС) основного общего образования (утверждён приказом Министерства просвещения Российской Федерации от 31</w:t>
      </w:r>
      <w:r w:rsidRPr="001975E2">
        <w:rPr>
          <w:rFonts w:ascii="Times New Roman" w:hAnsi="Times New Roman" w:cs="Times New Roman"/>
          <w:sz w:val="24"/>
          <w:szCs w:val="24"/>
          <w:lang w:eastAsia="ru-RU"/>
        </w:rPr>
        <w:t> </w:t>
      </w:r>
      <w:r w:rsidRPr="00420EB7">
        <w:rPr>
          <w:rFonts w:ascii="Times New Roman" w:hAnsi="Times New Roman" w:cs="Times New Roman"/>
          <w:sz w:val="24"/>
          <w:szCs w:val="24"/>
          <w:lang w:val="ru-RU" w:eastAsia="ru-RU"/>
        </w:rPr>
        <w:t>мая</w:t>
      </w:r>
      <w:proofErr w:type="gramEnd"/>
      <w:r w:rsidRPr="00420EB7">
        <w:rPr>
          <w:rFonts w:ascii="Times New Roman" w:hAnsi="Times New Roman" w:cs="Times New Roman"/>
          <w:sz w:val="24"/>
          <w:szCs w:val="24"/>
          <w:lang w:val="ru-RU" w:eastAsia="ru-RU"/>
        </w:rPr>
        <w:t xml:space="preserve"> </w:t>
      </w:r>
      <w:proofErr w:type="gramStart"/>
      <w:r w:rsidRPr="00420EB7">
        <w:rPr>
          <w:rFonts w:ascii="Times New Roman" w:hAnsi="Times New Roman" w:cs="Times New Roman"/>
          <w:sz w:val="24"/>
          <w:szCs w:val="24"/>
          <w:lang w:val="ru-RU" w:eastAsia="ru-RU"/>
        </w:rPr>
        <w:t>2021 г. №</w:t>
      </w:r>
      <w:r w:rsidRPr="001975E2">
        <w:rPr>
          <w:rFonts w:ascii="Times New Roman" w:hAnsi="Times New Roman" w:cs="Times New Roman"/>
          <w:sz w:val="24"/>
          <w:szCs w:val="24"/>
          <w:lang w:eastAsia="ru-RU"/>
        </w:rPr>
        <w:t> </w:t>
      </w:r>
      <w:r w:rsidRPr="00420EB7">
        <w:rPr>
          <w:rFonts w:ascii="Times New Roman" w:hAnsi="Times New Roman" w:cs="Times New Roman"/>
          <w:sz w:val="24"/>
          <w:szCs w:val="24"/>
          <w:lang w:val="ru-RU" w:eastAsia="ru-RU"/>
        </w:rPr>
        <w:t>287) с учётом распределённых по модулям проверяемых требований к результатам освоения основной образовательной программы основного общего образования по учебному предмету ОБЖ, Примерной программы воспитания.</w:t>
      </w:r>
      <w:proofErr w:type="gramEnd"/>
    </w:p>
    <w:p w:rsidR="00C50DF8" w:rsidRPr="001975E2" w:rsidRDefault="00C50DF8" w:rsidP="001975E2">
      <w:pPr>
        <w:pStyle w:val="a9"/>
        <w:ind w:firstLine="708"/>
        <w:rPr>
          <w:rFonts w:ascii="Times New Roman" w:hAnsi="Times New Roman" w:cs="Times New Roman"/>
          <w:sz w:val="24"/>
          <w:szCs w:val="24"/>
          <w:lang w:eastAsia="ru-RU"/>
        </w:rPr>
      </w:pPr>
      <w:proofErr w:type="spellStart"/>
      <w:r w:rsidRPr="001975E2">
        <w:rPr>
          <w:rFonts w:ascii="Times New Roman" w:hAnsi="Times New Roman" w:cs="Times New Roman"/>
          <w:sz w:val="24"/>
          <w:szCs w:val="24"/>
          <w:lang w:eastAsia="ru-RU"/>
        </w:rPr>
        <w:t>Настоящая</w:t>
      </w:r>
      <w:proofErr w:type="spellEnd"/>
      <w:r w:rsidRPr="001975E2">
        <w:rPr>
          <w:rFonts w:ascii="Times New Roman" w:hAnsi="Times New Roman" w:cs="Times New Roman"/>
          <w:sz w:val="24"/>
          <w:szCs w:val="24"/>
          <w:lang w:eastAsia="ru-RU"/>
        </w:rPr>
        <w:t xml:space="preserve"> </w:t>
      </w:r>
      <w:proofErr w:type="spellStart"/>
      <w:r w:rsidRPr="001975E2">
        <w:rPr>
          <w:rFonts w:ascii="Times New Roman" w:hAnsi="Times New Roman" w:cs="Times New Roman"/>
          <w:sz w:val="24"/>
          <w:szCs w:val="24"/>
          <w:lang w:eastAsia="ru-RU"/>
        </w:rPr>
        <w:t>Программа</w:t>
      </w:r>
      <w:proofErr w:type="spellEnd"/>
      <w:r w:rsidRPr="001975E2">
        <w:rPr>
          <w:rFonts w:ascii="Times New Roman" w:hAnsi="Times New Roman" w:cs="Times New Roman"/>
          <w:sz w:val="24"/>
          <w:szCs w:val="24"/>
          <w:lang w:eastAsia="ru-RU"/>
        </w:rPr>
        <w:t xml:space="preserve"> </w:t>
      </w:r>
      <w:proofErr w:type="spellStart"/>
      <w:r w:rsidRPr="001975E2">
        <w:rPr>
          <w:rFonts w:ascii="Times New Roman" w:hAnsi="Times New Roman" w:cs="Times New Roman"/>
          <w:sz w:val="24"/>
          <w:szCs w:val="24"/>
          <w:lang w:eastAsia="ru-RU"/>
        </w:rPr>
        <w:t>обеспечивает</w:t>
      </w:r>
      <w:proofErr w:type="spellEnd"/>
      <w:r w:rsidRPr="001975E2">
        <w:rPr>
          <w:rFonts w:ascii="Times New Roman" w:hAnsi="Times New Roman" w:cs="Times New Roman"/>
          <w:sz w:val="24"/>
          <w:szCs w:val="24"/>
          <w:lang w:eastAsia="ru-RU"/>
        </w:rPr>
        <w:t>:</w:t>
      </w:r>
    </w:p>
    <w:p w:rsidR="001975E2" w:rsidRPr="001975E2" w:rsidRDefault="00C50DF8" w:rsidP="001975E2">
      <w:pPr>
        <w:pStyle w:val="a9"/>
        <w:numPr>
          <w:ilvl w:val="0"/>
          <w:numId w:val="13"/>
        </w:numPr>
        <w:rPr>
          <w:rFonts w:ascii="Times New Roman" w:hAnsi="Times New Roman" w:cs="Times New Roman"/>
          <w:sz w:val="24"/>
          <w:szCs w:val="24"/>
          <w:lang w:val="ru-RU" w:eastAsia="ru-RU"/>
        </w:rPr>
      </w:pPr>
      <w:r w:rsidRPr="001975E2">
        <w:rPr>
          <w:rFonts w:ascii="Times New Roman" w:hAnsi="Times New Roman" w:cs="Times New Roman"/>
          <w:sz w:val="24"/>
          <w:szCs w:val="24"/>
          <w:lang w:val="ru-RU" w:eastAsia="ru-RU"/>
        </w:rPr>
        <w:t xml:space="preserve">ясное понимание </w:t>
      </w:r>
      <w:proofErr w:type="gramStart"/>
      <w:r w:rsidRPr="001975E2">
        <w:rPr>
          <w:rFonts w:ascii="Times New Roman" w:hAnsi="Times New Roman" w:cs="Times New Roman"/>
          <w:sz w:val="24"/>
          <w:szCs w:val="24"/>
          <w:lang w:val="ru-RU" w:eastAsia="ru-RU"/>
        </w:rPr>
        <w:t>обучающимися</w:t>
      </w:r>
      <w:proofErr w:type="gramEnd"/>
      <w:r w:rsidRPr="001975E2">
        <w:rPr>
          <w:rFonts w:ascii="Times New Roman" w:hAnsi="Times New Roman" w:cs="Times New Roman"/>
          <w:sz w:val="24"/>
          <w:szCs w:val="24"/>
          <w:lang w:val="ru-RU" w:eastAsia="ru-RU"/>
        </w:rPr>
        <w:t xml:space="preserve"> современных проблем безопасности и формирование у подрастающего поколения базового уровня культуры безопасного поведения;</w:t>
      </w:r>
    </w:p>
    <w:p w:rsidR="001975E2" w:rsidRDefault="00C50DF8" w:rsidP="001975E2">
      <w:pPr>
        <w:pStyle w:val="a9"/>
        <w:numPr>
          <w:ilvl w:val="0"/>
          <w:numId w:val="13"/>
        </w:numPr>
        <w:rPr>
          <w:rFonts w:ascii="Times New Roman" w:hAnsi="Times New Roman" w:cs="Times New Roman"/>
          <w:sz w:val="24"/>
          <w:szCs w:val="24"/>
          <w:lang w:val="ru-RU" w:eastAsia="ru-RU"/>
        </w:rPr>
      </w:pPr>
      <w:r w:rsidRPr="001975E2">
        <w:rPr>
          <w:rFonts w:ascii="Times New Roman" w:hAnsi="Times New Roman" w:cs="Times New Roman"/>
          <w:sz w:val="24"/>
          <w:szCs w:val="24"/>
          <w:lang w:val="ru-RU" w:eastAsia="ru-RU"/>
        </w:rPr>
        <w:t xml:space="preserve">прочное усвоение </w:t>
      </w:r>
      <w:proofErr w:type="gramStart"/>
      <w:r w:rsidRPr="001975E2">
        <w:rPr>
          <w:rFonts w:ascii="Times New Roman" w:hAnsi="Times New Roman" w:cs="Times New Roman"/>
          <w:sz w:val="24"/>
          <w:szCs w:val="24"/>
          <w:lang w:val="ru-RU" w:eastAsia="ru-RU"/>
        </w:rPr>
        <w:t>обучающимися</w:t>
      </w:r>
      <w:proofErr w:type="gramEnd"/>
      <w:r w:rsidRPr="001975E2">
        <w:rPr>
          <w:rFonts w:ascii="Times New Roman" w:hAnsi="Times New Roman" w:cs="Times New Roman"/>
          <w:sz w:val="24"/>
          <w:szCs w:val="24"/>
          <w:lang w:val="ru-RU" w:eastAsia="ru-RU"/>
        </w:rPr>
        <w:t xml:space="preserve"> основных ключевых понятий, обеспечивающих преемственность изучения основ комплексной безопасности личности на следующем уровне образования;</w:t>
      </w:r>
    </w:p>
    <w:p w:rsidR="001975E2" w:rsidRDefault="00C50DF8" w:rsidP="001975E2">
      <w:pPr>
        <w:pStyle w:val="a9"/>
        <w:numPr>
          <w:ilvl w:val="0"/>
          <w:numId w:val="13"/>
        </w:numPr>
        <w:rPr>
          <w:rFonts w:ascii="Times New Roman" w:hAnsi="Times New Roman" w:cs="Times New Roman"/>
          <w:sz w:val="24"/>
          <w:szCs w:val="24"/>
          <w:lang w:val="ru-RU" w:eastAsia="ru-RU"/>
        </w:rPr>
      </w:pPr>
      <w:r w:rsidRPr="001975E2">
        <w:rPr>
          <w:rFonts w:ascii="Times New Roman" w:hAnsi="Times New Roman" w:cs="Times New Roman"/>
          <w:sz w:val="24"/>
          <w:szCs w:val="24"/>
          <w:lang w:val="ru-RU" w:eastAsia="ru-RU"/>
        </w:rPr>
        <w:t>возможность выработки и закрепления у обучающихся умений и навыков, необходимых для последующей жизни;</w:t>
      </w:r>
    </w:p>
    <w:p w:rsidR="001975E2" w:rsidRDefault="00C50DF8" w:rsidP="001975E2">
      <w:pPr>
        <w:pStyle w:val="a9"/>
        <w:numPr>
          <w:ilvl w:val="0"/>
          <w:numId w:val="13"/>
        </w:numPr>
        <w:rPr>
          <w:rFonts w:ascii="Times New Roman" w:hAnsi="Times New Roman" w:cs="Times New Roman"/>
          <w:sz w:val="24"/>
          <w:szCs w:val="24"/>
          <w:lang w:val="ru-RU" w:eastAsia="ru-RU"/>
        </w:rPr>
      </w:pPr>
      <w:r w:rsidRPr="001975E2">
        <w:rPr>
          <w:rFonts w:ascii="Times New Roman" w:hAnsi="Times New Roman" w:cs="Times New Roman"/>
          <w:sz w:val="24"/>
          <w:szCs w:val="24"/>
          <w:lang w:val="ru-RU" w:eastAsia="ru-RU"/>
        </w:rPr>
        <w:t>выработку практико-ориентированных компетенций, соответствующих потребностям современности;</w:t>
      </w:r>
    </w:p>
    <w:p w:rsidR="00C50DF8" w:rsidRPr="001975E2" w:rsidRDefault="00C50DF8" w:rsidP="001975E2">
      <w:pPr>
        <w:pStyle w:val="a9"/>
        <w:numPr>
          <w:ilvl w:val="0"/>
          <w:numId w:val="13"/>
        </w:numPr>
        <w:rPr>
          <w:rFonts w:ascii="Times New Roman" w:hAnsi="Times New Roman" w:cs="Times New Roman"/>
          <w:sz w:val="24"/>
          <w:szCs w:val="24"/>
          <w:lang w:val="ru-RU" w:eastAsia="ru-RU"/>
        </w:rPr>
      </w:pPr>
      <w:r w:rsidRPr="001975E2">
        <w:rPr>
          <w:rFonts w:ascii="Times New Roman" w:hAnsi="Times New Roman" w:cs="Times New Roman"/>
          <w:sz w:val="24"/>
          <w:szCs w:val="24"/>
          <w:lang w:val="ru-RU" w:eastAsia="ru-RU"/>
        </w:rPr>
        <w:t xml:space="preserve">реализацию оптимального баланса </w:t>
      </w:r>
      <w:proofErr w:type="spellStart"/>
      <w:r w:rsidRPr="001975E2">
        <w:rPr>
          <w:rFonts w:ascii="Times New Roman" w:hAnsi="Times New Roman" w:cs="Times New Roman"/>
          <w:sz w:val="24"/>
          <w:szCs w:val="24"/>
          <w:lang w:val="ru-RU" w:eastAsia="ru-RU"/>
        </w:rPr>
        <w:t>межпредметных</w:t>
      </w:r>
      <w:proofErr w:type="spellEnd"/>
      <w:r w:rsidRPr="001975E2">
        <w:rPr>
          <w:rFonts w:ascii="Times New Roman" w:hAnsi="Times New Roman" w:cs="Times New Roman"/>
          <w:sz w:val="24"/>
          <w:szCs w:val="24"/>
          <w:lang w:val="ru-RU" w:eastAsia="ru-RU"/>
        </w:rPr>
        <w:t xml:space="preserve"> связей и их </w:t>
      </w:r>
      <w:proofErr w:type="gramStart"/>
      <w:r w:rsidRPr="001975E2">
        <w:rPr>
          <w:rFonts w:ascii="Times New Roman" w:hAnsi="Times New Roman" w:cs="Times New Roman"/>
          <w:sz w:val="24"/>
          <w:szCs w:val="24"/>
          <w:lang w:val="ru-RU" w:eastAsia="ru-RU"/>
        </w:rPr>
        <w:t>разумное</w:t>
      </w:r>
      <w:proofErr w:type="gramEnd"/>
      <w:r w:rsidRPr="001975E2">
        <w:rPr>
          <w:rFonts w:ascii="Times New Roman" w:hAnsi="Times New Roman" w:cs="Times New Roman"/>
          <w:sz w:val="24"/>
          <w:szCs w:val="24"/>
          <w:lang w:val="ru-RU" w:eastAsia="ru-RU"/>
        </w:rPr>
        <w:t xml:space="preserve"> </w:t>
      </w:r>
      <w:proofErr w:type="spellStart"/>
      <w:r w:rsidRPr="001975E2">
        <w:rPr>
          <w:rFonts w:ascii="Times New Roman" w:hAnsi="Times New Roman" w:cs="Times New Roman"/>
          <w:sz w:val="24"/>
          <w:szCs w:val="24"/>
          <w:lang w:val="ru-RU" w:eastAsia="ru-RU"/>
        </w:rPr>
        <w:t>взаимодополнение</w:t>
      </w:r>
      <w:proofErr w:type="spellEnd"/>
      <w:r w:rsidRPr="001975E2">
        <w:rPr>
          <w:rFonts w:ascii="Times New Roman" w:hAnsi="Times New Roman" w:cs="Times New Roman"/>
          <w:sz w:val="24"/>
          <w:szCs w:val="24"/>
          <w:lang w:val="ru-RU" w:eastAsia="ru-RU"/>
        </w:rPr>
        <w:t>, способствующее формированию практических умений и навыков.</w:t>
      </w:r>
    </w:p>
    <w:p w:rsidR="00C50DF8" w:rsidRPr="00420EB7" w:rsidRDefault="003651BB" w:rsidP="001975E2">
      <w:pPr>
        <w:pStyle w:val="a9"/>
        <w:ind w:firstLine="360"/>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 п</w:t>
      </w:r>
      <w:r w:rsidR="00C50DF8" w:rsidRPr="00420EB7">
        <w:rPr>
          <w:rFonts w:ascii="Times New Roman" w:hAnsi="Times New Roman" w:cs="Times New Roman"/>
          <w:sz w:val="24"/>
          <w:szCs w:val="24"/>
          <w:lang w:val="ru-RU" w:eastAsia="ru-RU"/>
        </w:rPr>
        <w:t>рограмме содержание учебного предмета</w:t>
      </w:r>
      <w:r w:rsidR="008F2E91">
        <w:rPr>
          <w:rFonts w:ascii="Times New Roman" w:hAnsi="Times New Roman" w:cs="Times New Roman"/>
          <w:sz w:val="24"/>
          <w:szCs w:val="24"/>
          <w:lang w:val="ru-RU" w:eastAsia="ru-RU"/>
        </w:rPr>
        <w:t xml:space="preserve"> ОБЖ в 5 классе структурно представлено дес</w:t>
      </w:r>
      <w:r w:rsidR="00C50DF8" w:rsidRPr="00420EB7">
        <w:rPr>
          <w:rFonts w:ascii="Times New Roman" w:hAnsi="Times New Roman" w:cs="Times New Roman"/>
          <w:sz w:val="24"/>
          <w:szCs w:val="24"/>
          <w:lang w:val="ru-RU" w:eastAsia="ru-RU"/>
        </w:rPr>
        <w:t>ятью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rsidR="001975E2" w:rsidRPr="001975E2" w:rsidRDefault="00C50DF8" w:rsidP="001975E2">
      <w:pPr>
        <w:pStyle w:val="a9"/>
        <w:rPr>
          <w:rFonts w:ascii="Times New Roman" w:hAnsi="Times New Roman" w:cs="Times New Roman"/>
          <w:sz w:val="24"/>
          <w:szCs w:val="24"/>
          <w:lang w:val="ru-RU" w:eastAsia="ru-RU"/>
        </w:rPr>
      </w:pPr>
      <w:r w:rsidRPr="001975E2">
        <w:rPr>
          <w:rFonts w:ascii="Times New Roman" w:hAnsi="Times New Roman" w:cs="Times New Roman"/>
          <w:sz w:val="24"/>
          <w:szCs w:val="24"/>
          <w:lang w:val="ru-RU" w:eastAsia="ru-RU"/>
        </w:rPr>
        <w:t>моду</w:t>
      </w:r>
      <w:r w:rsidR="00DE223F">
        <w:rPr>
          <w:rFonts w:ascii="Times New Roman" w:hAnsi="Times New Roman" w:cs="Times New Roman"/>
          <w:sz w:val="24"/>
          <w:szCs w:val="24"/>
          <w:lang w:val="ru-RU" w:eastAsia="ru-RU"/>
        </w:rPr>
        <w:t xml:space="preserve">ль </w:t>
      </w:r>
      <w:r w:rsidRPr="001975E2">
        <w:rPr>
          <w:rFonts w:ascii="Times New Roman" w:hAnsi="Times New Roman" w:cs="Times New Roman"/>
          <w:sz w:val="24"/>
          <w:szCs w:val="24"/>
          <w:lang w:val="ru-RU" w:eastAsia="ru-RU"/>
        </w:rPr>
        <w:t xml:space="preserve">«Культура безопасности жизнедеятельности в современном обществе»;                </w:t>
      </w:r>
    </w:p>
    <w:p w:rsidR="00C50DF8" w:rsidRPr="001975E2" w:rsidRDefault="00DE223F" w:rsidP="001975E2">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lastRenderedPageBreak/>
        <w:t xml:space="preserve">модуль </w:t>
      </w:r>
      <w:r w:rsidR="00C50DF8" w:rsidRPr="001975E2">
        <w:rPr>
          <w:rFonts w:ascii="Times New Roman" w:hAnsi="Times New Roman" w:cs="Times New Roman"/>
          <w:sz w:val="24"/>
          <w:szCs w:val="24"/>
          <w:lang w:val="ru-RU" w:eastAsia="ru-RU"/>
        </w:rPr>
        <w:t>«</w:t>
      </w:r>
      <w:r w:rsidR="0095523B">
        <w:rPr>
          <w:rFonts w:ascii="Times New Roman" w:hAnsi="Times New Roman" w:cs="Times New Roman"/>
          <w:sz w:val="24"/>
          <w:szCs w:val="24"/>
          <w:lang w:val="ru-RU" w:eastAsia="ru-RU"/>
        </w:rPr>
        <w:t>Здоровье и как его сохранить</w:t>
      </w:r>
      <w:r w:rsidR="001975E2">
        <w:rPr>
          <w:rFonts w:ascii="Times New Roman" w:hAnsi="Times New Roman" w:cs="Times New Roman"/>
          <w:sz w:val="24"/>
          <w:szCs w:val="24"/>
          <w:lang w:val="ru-RU" w:eastAsia="ru-RU"/>
        </w:rPr>
        <w:t>»</w:t>
      </w:r>
      <w:r w:rsidR="00C50DF8" w:rsidRPr="001975E2">
        <w:rPr>
          <w:rFonts w:ascii="Times New Roman" w:hAnsi="Times New Roman" w:cs="Times New Roman"/>
          <w:sz w:val="24"/>
          <w:szCs w:val="24"/>
          <w:lang w:val="ru-RU" w:eastAsia="ru-RU"/>
        </w:rPr>
        <w:t>;                                                                                                                        модул</w:t>
      </w:r>
      <w:r>
        <w:rPr>
          <w:rFonts w:ascii="Times New Roman" w:hAnsi="Times New Roman" w:cs="Times New Roman"/>
          <w:sz w:val="24"/>
          <w:szCs w:val="24"/>
          <w:lang w:val="ru-RU" w:eastAsia="ru-RU"/>
        </w:rPr>
        <w:t xml:space="preserve">ь </w:t>
      </w:r>
      <w:r w:rsidR="00C50DF8" w:rsidRPr="001975E2">
        <w:rPr>
          <w:rFonts w:ascii="Times New Roman" w:hAnsi="Times New Roman" w:cs="Times New Roman"/>
          <w:sz w:val="24"/>
          <w:szCs w:val="24"/>
          <w:lang w:val="ru-RU" w:eastAsia="ru-RU"/>
        </w:rPr>
        <w:t>«Безопасность на транспорте»;</w:t>
      </w:r>
    </w:p>
    <w:p w:rsidR="00C50DF8" w:rsidRPr="00420EB7" w:rsidRDefault="00DE223F" w:rsidP="001975E2">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модуль </w:t>
      </w:r>
      <w:r w:rsidR="00C50DF8" w:rsidRPr="00420EB7">
        <w:rPr>
          <w:rFonts w:ascii="Times New Roman" w:hAnsi="Times New Roman" w:cs="Times New Roman"/>
          <w:sz w:val="24"/>
          <w:szCs w:val="24"/>
          <w:lang w:val="ru-RU" w:eastAsia="ru-RU"/>
        </w:rPr>
        <w:t xml:space="preserve"> «</w:t>
      </w:r>
      <w:r w:rsidR="0095523B" w:rsidRPr="001975E2">
        <w:rPr>
          <w:rFonts w:ascii="Times New Roman" w:hAnsi="Times New Roman" w:cs="Times New Roman"/>
          <w:sz w:val="24"/>
          <w:szCs w:val="24"/>
          <w:lang w:val="ru-RU" w:eastAsia="ru-RU"/>
        </w:rPr>
        <w:t>Безопасность в быту</w:t>
      </w:r>
      <w:r w:rsidR="00C50DF8" w:rsidRPr="00420EB7">
        <w:rPr>
          <w:rFonts w:ascii="Times New Roman" w:hAnsi="Times New Roman" w:cs="Times New Roman"/>
          <w:sz w:val="24"/>
          <w:szCs w:val="24"/>
          <w:lang w:val="ru-RU" w:eastAsia="ru-RU"/>
        </w:rPr>
        <w:t>»;</w:t>
      </w:r>
    </w:p>
    <w:p w:rsidR="00C50DF8" w:rsidRPr="00420EB7" w:rsidRDefault="00DE223F" w:rsidP="001975E2">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модуль </w:t>
      </w:r>
      <w:r w:rsidR="00C50DF8" w:rsidRPr="00420EB7">
        <w:rPr>
          <w:rFonts w:ascii="Times New Roman" w:hAnsi="Times New Roman" w:cs="Times New Roman"/>
          <w:sz w:val="24"/>
          <w:szCs w:val="24"/>
          <w:lang w:val="ru-RU" w:eastAsia="ru-RU"/>
        </w:rPr>
        <w:t xml:space="preserve"> «</w:t>
      </w:r>
      <w:r w:rsidR="0095523B">
        <w:rPr>
          <w:rFonts w:ascii="Times New Roman" w:hAnsi="Times New Roman" w:cs="Times New Roman"/>
          <w:sz w:val="24"/>
          <w:szCs w:val="24"/>
          <w:lang w:val="ru-RU" w:eastAsia="ru-RU"/>
        </w:rPr>
        <w:t>Безопасность в социуме»;</w:t>
      </w:r>
    </w:p>
    <w:p w:rsidR="00C50DF8" w:rsidRDefault="00DE223F" w:rsidP="001975E2">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модуль </w:t>
      </w:r>
      <w:r w:rsidR="00C50DF8" w:rsidRPr="001975E2">
        <w:rPr>
          <w:rFonts w:ascii="Times New Roman" w:hAnsi="Times New Roman" w:cs="Times New Roman"/>
          <w:sz w:val="24"/>
          <w:szCs w:val="24"/>
          <w:lang w:val="ru-RU" w:eastAsia="ru-RU"/>
        </w:rPr>
        <w:t xml:space="preserve"> «</w:t>
      </w:r>
      <w:r w:rsidR="0095523B">
        <w:rPr>
          <w:rFonts w:ascii="Times New Roman" w:hAnsi="Times New Roman" w:cs="Times New Roman"/>
          <w:sz w:val="24"/>
          <w:szCs w:val="24"/>
          <w:lang w:val="ru-RU" w:eastAsia="ru-RU"/>
        </w:rPr>
        <w:t>Основы противодействия экстремизму и терроризму</w:t>
      </w:r>
      <w:r w:rsidR="00C50DF8" w:rsidRPr="00420EB7">
        <w:rPr>
          <w:rFonts w:ascii="Times New Roman" w:hAnsi="Times New Roman" w:cs="Times New Roman"/>
          <w:sz w:val="24"/>
          <w:szCs w:val="24"/>
          <w:lang w:val="ru-RU" w:eastAsia="ru-RU"/>
        </w:rPr>
        <w:t>»;</w:t>
      </w:r>
    </w:p>
    <w:p w:rsidR="0095523B" w:rsidRDefault="00DE223F" w:rsidP="001975E2">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модуль  «</w:t>
      </w:r>
      <w:r w:rsidR="0095523B">
        <w:rPr>
          <w:rFonts w:ascii="Times New Roman" w:hAnsi="Times New Roman" w:cs="Times New Roman"/>
          <w:sz w:val="24"/>
          <w:szCs w:val="24"/>
          <w:lang w:val="ru-RU" w:eastAsia="ru-RU"/>
        </w:rPr>
        <w:t>Безопасность в информационном пространстве»;</w:t>
      </w:r>
    </w:p>
    <w:p w:rsidR="0095523B" w:rsidRDefault="00DE223F" w:rsidP="001975E2">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модуль  </w:t>
      </w:r>
      <w:r w:rsidR="0095523B">
        <w:rPr>
          <w:rFonts w:ascii="Times New Roman" w:hAnsi="Times New Roman" w:cs="Times New Roman"/>
          <w:sz w:val="24"/>
          <w:szCs w:val="24"/>
          <w:lang w:val="ru-RU" w:eastAsia="ru-RU"/>
        </w:rPr>
        <w:t>«</w:t>
      </w:r>
      <w:r w:rsidR="0095523B" w:rsidRPr="00420EB7">
        <w:rPr>
          <w:rFonts w:ascii="Times New Roman" w:hAnsi="Times New Roman" w:cs="Times New Roman"/>
          <w:sz w:val="24"/>
          <w:szCs w:val="24"/>
          <w:lang w:val="ru-RU" w:eastAsia="ru-RU"/>
        </w:rPr>
        <w:t>Безопасность в природной среде»;</w:t>
      </w:r>
    </w:p>
    <w:p w:rsidR="0095523B" w:rsidRDefault="00DE223F" w:rsidP="001975E2">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модуль  </w:t>
      </w:r>
      <w:r w:rsidR="0095523B">
        <w:rPr>
          <w:rFonts w:ascii="Times New Roman" w:hAnsi="Times New Roman" w:cs="Times New Roman"/>
          <w:sz w:val="24"/>
          <w:szCs w:val="24"/>
          <w:lang w:val="ru-RU" w:eastAsia="ru-RU"/>
        </w:rPr>
        <w:t>«</w:t>
      </w:r>
      <w:r w:rsidR="0095523B" w:rsidRPr="00420EB7">
        <w:rPr>
          <w:rFonts w:ascii="Times New Roman" w:hAnsi="Times New Roman" w:cs="Times New Roman"/>
          <w:sz w:val="24"/>
          <w:szCs w:val="24"/>
          <w:lang w:val="ru-RU" w:eastAsia="ru-RU"/>
        </w:rPr>
        <w:t>Безопасность в</w:t>
      </w:r>
      <w:r w:rsidR="0095523B">
        <w:rPr>
          <w:rFonts w:ascii="Times New Roman" w:hAnsi="Times New Roman" w:cs="Times New Roman"/>
          <w:sz w:val="24"/>
          <w:szCs w:val="24"/>
          <w:lang w:val="ru-RU" w:eastAsia="ru-RU"/>
        </w:rPr>
        <w:t xml:space="preserve"> чрезвычайных ситуациях техногенного характера»;</w:t>
      </w:r>
    </w:p>
    <w:p w:rsidR="0095523B" w:rsidRDefault="00DE223F" w:rsidP="001975E2">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модуль  </w:t>
      </w:r>
      <w:r w:rsidR="0095523B">
        <w:rPr>
          <w:rFonts w:ascii="Times New Roman" w:hAnsi="Times New Roman" w:cs="Times New Roman"/>
          <w:sz w:val="24"/>
          <w:szCs w:val="24"/>
          <w:lang w:val="ru-RU" w:eastAsia="ru-RU"/>
        </w:rPr>
        <w:t xml:space="preserve"> «</w:t>
      </w:r>
      <w:r w:rsidR="0095523B" w:rsidRPr="00420EB7">
        <w:rPr>
          <w:rFonts w:ascii="Times New Roman" w:hAnsi="Times New Roman" w:cs="Times New Roman"/>
          <w:sz w:val="24"/>
          <w:szCs w:val="24"/>
          <w:lang w:val="ru-RU" w:eastAsia="ru-RU"/>
        </w:rPr>
        <w:t>Основы медицинских знаний</w:t>
      </w:r>
      <w:r w:rsidR="0095523B">
        <w:rPr>
          <w:rFonts w:ascii="Times New Roman" w:hAnsi="Times New Roman" w:cs="Times New Roman"/>
          <w:sz w:val="24"/>
          <w:szCs w:val="24"/>
          <w:lang w:val="ru-RU" w:eastAsia="ru-RU"/>
        </w:rPr>
        <w:t>»;</w:t>
      </w:r>
    </w:p>
    <w:p w:rsidR="003651BB" w:rsidRPr="00420EB7" w:rsidRDefault="003651BB" w:rsidP="003651BB">
      <w:pPr>
        <w:pStyle w:val="a9"/>
        <w:ind w:firstLine="360"/>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 п</w:t>
      </w:r>
      <w:r w:rsidRPr="00420EB7">
        <w:rPr>
          <w:rFonts w:ascii="Times New Roman" w:hAnsi="Times New Roman" w:cs="Times New Roman"/>
          <w:sz w:val="24"/>
          <w:szCs w:val="24"/>
          <w:lang w:val="ru-RU" w:eastAsia="ru-RU"/>
        </w:rPr>
        <w:t>рограмме содержание учебного предмета</w:t>
      </w:r>
      <w:r>
        <w:rPr>
          <w:rFonts w:ascii="Times New Roman" w:hAnsi="Times New Roman" w:cs="Times New Roman"/>
          <w:sz w:val="24"/>
          <w:szCs w:val="24"/>
          <w:lang w:val="ru-RU" w:eastAsia="ru-RU"/>
        </w:rPr>
        <w:t xml:space="preserve"> ОБЖ в 6 классе структурно представлено шес</w:t>
      </w:r>
      <w:r w:rsidRPr="00420EB7">
        <w:rPr>
          <w:rFonts w:ascii="Times New Roman" w:hAnsi="Times New Roman" w:cs="Times New Roman"/>
          <w:sz w:val="24"/>
          <w:szCs w:val="24"/>
          <w:lang w:val="ru-RU" w:eastAsia="ru-RU"/>
        </w:rPr>
        <w:t>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rsidR="003651BB" w:rsidRPr="00DD136B" w:rsidRDefault="00DE223F" w:rsidP="003651BB">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модуль </w:t>
      </w:r>
      <w:r w:rsidR="003651BB" w:rsidRPr="001975E2">
        <w:rPr>
          <w:rFonts w:ascii="Times New Roman" w:hAnsi="Times New Roman" w:cs="Times New Roman"/>
          <w:sz w:val="24"/>
          <w:szCs w:val="24"/>
          <w:lang w:val="ru-RU" w:eastAsia="ru-RU"/>
        </w:rPr>
        <w:t>«</w:t>
      </w:r>
      <w:r w:rsidR="003651BB">
        <w:rPr>
          <w:rFonts w:ascii="Times New Roman" w:hAnsi="Times New Roman" w:cs="Times New Roman"/>
          <w:sz w:val="24"/>
          <w:szCs w:val="24"/>
          <w:lang w:val="ru-RU" w:eastAsia="ru-RU"/>
        </w:rPr>
        <w:t>Здоровье и как его сохранить»</w:t>
      </w:r>
      <w:r w:rsidR="003651BB" w:rsidRPr="001975E2">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                      модуль </w:t>
      </w:r>
      <w:r w:rsidR="003651BB">
        <w:rPr>
          <w:rFonts w:ascii="Times New Roman" w:hAnsi="Times New Roman" w:cs="Times New Roman"/>
          <w:sz w:val="24"/>
          <w:szCs w:val="24"/>
          <w:lang w:val="ru-RU" w:eastAsia="ru-RU"/>
        </w:rPr>
        <w:t>«</w:t>
      </w:r>
      <w:r w:rsidR="003651BB" w:rsidRPr="00420EB7">
        <w:rPr>
          <w:rFonts w:ascii="Times New Roman" w:hAnsi="Times New Roman" w:cs="Times New Roman"/>
          <w:sz w:val="24"/>
          <w:szCs w:val="24"/>
          <w:lang w:val="ru-RU" w:eastAsia="ru-RU"/>
        </w:rPr>
        <w:t>Безопасность в природной среде»;</w:t>
      </w:r>
      <w:r w:rsidR="00DD136B" w:rsidRPr="00DD136B">
        <w:rPr>
          <w:rFonts w:ascii="Times New Roman" w:eastAsia="Times New Roman" w:hAnsi="Times New Roman" w:cs="Times New Roman"/>
          <w:b/>
          <w:bCs/>
          <w:sz w:val="24"/>
          <w:szCs w:val="24"/>
          <w:lang w:val="ru-RU" w:eastAsia="ru-RU"/>
        </w:rPr>
        <w:t xml:space="preserve"> </w:t>
      </w:r>
      <w:r w:rsidR="00DD136B">
        <w:rPr>
          <w:rFonts w:ascii="Times New Roman" w:eastAsia="Times New Roman" w:hAnsi="Times New Roman" w:cs="Times New Roman"/>
          <w:bCs/>
          <w:sz w:val="24"/>
          <w:szCs w:val="24"/>
          <w:lang w:val="ru-RU" w:eastAsia="ru-RU"/>
        </w:rPr>
        <w:t>Безопасное поведение на природе;</w:t>
      </w:r>
    </w:p>
    <w:p w:rsidR="003651BB" w:rsidRPr="00DD136B" w:rsidRDefault="00DE223F" w:rsidP="00DD136B">
      <w:pPr>
        <w:shd w:val="clear" w:color="auto" w:fill="FFFFFF"/>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модуль </w:t>
      </w:r>
      <w:r w:rsidR="003651BB" w:rsidRPr="00DD136B">
        <w:rPr>
          <w:rFonts w:ascii="Times New Roman" w:hAnsi="Times New Roman" w:cs="Times New Roman"/>
          <w:sz w:val="24"/>
          <w:szCs w:val="24"/>
          <w:lang w:eastAsia="ru-RU"/>
        </w:rPr>
        <w:t>«Безопасность в природной среде»;</w:t>
      </w:r>
      <w:r w:rsidR="00DD136B" w:rsidRPr="00DD136B">
        <w:rPr>
          <w:rFonts w:ascii="Times New Roman" w:eastAsia="Times New Roman" w:hAnsi="Times New Roman" w:cs="Times New Roman"/>
          <w:bCs/>
          <w:sz w:val="24"/>
          <w:szCs w:val="24"/>
          <w:lang w:eastAsia="ru-RU"/>
        </w:rPr>
        <w:t xml:space="preserve"> Правила безопасного поведения в различных видах походов</w:t>
      </w:r>
      <w:r w:rsidR="00DD136B">
        <w:rPr>
          <w:rFonts w:ascii="Times New Roman" w:eastAsia="Times New Roman" w:hAnsi="Times New Roman" w:cs="Times New Roman"/>
          <w:bCs/>
          <w:sz w:val="24"/>
          <w:szCs w:val="24"/>
          <w:lang w:eastAsia="ru-RU"/>
        </w:rPr>
        <w:t>;</w:t>
      </w:r>
    </w:p>
    <w:p w:rsidR="003651BB" w:rsidRPr="00DD136B" w:rsidRDefault="00DE223F" w:rsidP="00DE223F">
      <w:pPr>
        <w:shd w:val="clear" w:color="auto" w:fill="FFFFFF"/>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модуль </w:t>
      </w:r>
      <w:r w:rsidR="003651BB" w:rsidRPr="00DD136B">
        <w:rPr>
          <w:rFonts w:ascii="Times New Roman" w:hAnsi="Times New Roman" w:cs="Times New Roman"/>
          <w:sz w:val="24"/>
          <w:szCs w:val="24"/>
          <w:lang w:eastAsia="ru-RU"/>
        </w:rPr>
        <w:t xml:space="preserve"> «Безопасность в природной среде»;</w:t>
      </w:r>
      <w:r w:rsidR="00DD136B" w:rsidRPr="00DD136B">
        <w:rPr>
          <w:rFonts w:ascii="Times New Roman" w:eastAsia="Times New Roman" w:hAnsi="Times New Roman" w:cs="Times New Roman"/>
          <w:bCs/>
          <w:sz w:val="24"/>
          <w:szCs w:val="24"/>
          <w:lang w:eastAsia="ru-RU"/>
        </w:rPr>
        <w:t xml:space="preserve"> Безопасное поведение при автономном </w:t>
      </w:r>
      <w:r w:rsidR="00DD136B">
        <w:rPr>
          <w:rFonts w:ascii="Times New Roman" w:eastAsia="Times New Roman" w:hAnsi="Times New Roman" w:cs="Times New Roman"/>
          <w:bCs/>
          <w:sz w:val="24"/>
          <w:szCs w:val="24"/>
          <w:lang w:eastAsia="ru-RU"/>
        </w:rPr>
        <w:t>существовании;</w:t>
      </w:r>
    </w:p>
    <w:p w:rsidR="003651BB" w:rsidRDefault="00DE223F" w:rsidP="00DD136B">
      <w:pPr>
        <w:shd w:val="clear" w:color="auto" w:fill="FFFFFF"/>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модуль </w:t>
      </w:r>
      <w:r w:rsidR="003651BB" w:rsidRPr="00DD136B">
        <w:rPr>
          <w:rFonts w:ascii="Times New Roman" w:hAnsi="Times New Roman" w:cs="Times New Roman"/>
          <w:sz w:val="24"/>
          <w:szCs w:val="24"/>
          <w:lang w:eastAsia="ru-RU"/>
        </w:rPr>
        <w:t xml:space="preserve"> «Безопасность в природной среде»;</w:t>
      </w:r>
      <w:r w:rsidR="00DD136B" w:rsidRPr="00DD136B">
        <w:rPr>
          <w:rFonts w:ascii="Times New Roman" w:eastAsia="Times New Roman" w:hAnsi="Times New Roman" w:cs="Times New Roman"/>
          <w:sz w:val="24"/>
          <w:szCs w:val="24"/>
          <w:lang w:eastAsia="ru-RU"/>
        </w:rPr>
        <w:t xml:space="preserve"> Опасные встречи в природных условиях</w:t>
      </w:r>
      <w:r w:rsidR="00DD136B">
        <w:rPr>
          <w:rFonts w:ascii="Times New Roman" w:eastAsia="Times New Roman" w:hAnsi="Times New Roman" w:cs="Times New Roman"/>
          <w:b/>
          <w:sz w:val="24"/>
          <w:szCs w:val="24"/>
          <w:lang w:eastAsia="ru-RU"/>
        </w:rPr>
        <w:t>;</w:t>
      </w:r>
    </w:p>
    <w:p w:rsidR="003651BB" w:rsidRDefault="00DE223F" w:rsidP="003651BB">
      <w:pPr>
        <w:pStyle w:val="a9"/>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модуль </w:t>
      </w:r>
      <w:r w:rsidR="003651BB">
        <w:rPr>
          <w:rFonts w:ascii="Times New Roman" w:hAnsi="Times New Roman" w:cs="Times New Roman"/>
          <w:sz w:val="24"/>
          <w:szCs w:val="24"/>
          <w:lang w:val="ru-RU" w:eastAsia="ru-RU"/>
        </w:rPr>
        <w:t xml:space="preserve"> «</w:t>
      </w:r>
      <w:r w:rsidR="003651BB" w:rsidRPr="00420EB7">
        <w:rPr>
          <w:rFonts w:ascii="Times New Roman" w:hAnsi="Times New Roman" w:cs="Times New Roman"/>
          <w:sz w:val="24"/>
          <w:szCs w:val="24"/>
          <w:lang w:val="ru-RU" w:eastAsia="ru-RU"/>
        </w:rPr>
        <w:t>Основы медицинских знаний</w:t>
      </w:r>
      <w:r w:rsidR="003651BB">
        <w:rPr>
          <w:rFonts w:ascii="Times New Roman" w:hAnsi="Times New Roman" w:cs="Times New Roman"/>
          <w:sz w:val="24"/>
          <w:szCs w:val="24"/>
          <w:lang w:val="ru-RU" w:eastAsia="ru-RU"/>
        </w:rPr>
        <w:t>»;</w:t>
      </w:r>
    </w:p>
    <w:p w:rsidR="00DE223F" w:rsidRPr="00420EB7" w:rsidRDefault="00DE223F" w:rsidP="00DE223F">
      <w:pPr>
        <w:pStyle w:val="a9"/>
        <w:ind w:firstLine="360"/>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 п</w:t>
      </w:r>
      <w:r w:rsidRPr="00420EB7">
        <w:rPr>
          <w:rFonts w:ascii="Times New Roman" w:hAnsi="Times New Roman" w:cs="Times New Roman"/>
          <w:sz w:val="24"/>
          <w:szCs w:val="24"/>
          <w:lang w:val="ru-RU" w:eastAsia="ru-RU"/>
        </w:rPr>
        <w:t>рограмме содержание учебного предмета</w:t>
      </w:r>
      <w:r>
        <w:rPr>
          <w:rFonts w:ascii="Times New Roman" w:hAnsi="Times New Roman" w:cs="Times New Roman"/>
          <w:sz w:val="24"/>
          <w:szCs w:val="24"/>
          <w:lang w:val="ru-RU" w:eastAsia="ru-RU"/>
        </w:rPr>
        <w:t xml:space="preserve"> ОБЖ в 7 классе структурно представлено шес</w:t>
      </w:r>
      <w:r w:rsidRPr="00420EB7">
        <w:rPr>
          <w:rFonts w:ascii="Times New Roman" w:hAnsi="Times New Roman" w:cs="Times New Roman"/>
          <w:sz w:val="24"/>
          <w:szCs w:val="24"/>
          <w:lang w:val="ru-RU" w:eastAsia="ru-RU"/>
        </w:rPr>
        <w:t>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rsidR="00DE223F" w:rsidRPr="00DE223F" w:rsidRDefault="00DE223F" w:rsidP="00DE223F">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м</w:t>
      </w:r>
      <w:r w:rsidRPr="00DE223F">
        <w:rPr>
          <w:rFonts w:ascii="Times New Roman" w:eastAsia="Times New Roman" w:hAnsi="Times New Roman" w:cs="Times New Roman"/>
          <w:bCs/>
          <w:sz w:val="24"/>
          <w:szCs w:val="24"/>
          <w:lang w:eastAsia="ru-RU"/>
        </w:rPr>
        <w:t>одуль «Безопасность в социуме»:</w:t>
      </w:r>
    </w:p>
    <w:p w:rsidR="00DE223F" w:rsidRPr="00DE223F" w:rsidRDefault="00DE223F" w:rsidP="00DE223F">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м</w:t>
      </w:r>
      <w:r w:rsidRPr="00DE223F">
        <w:rPr>
          <w:rFonts w:ascii="Times New Roman" w:eastAsia="Times New Roman" w:hAnsi="Times New Roman" w:cs="Times New Roman"/>
          <w:bCs/>
          <w:sz w:val="24"/>
          <w:szCs w:val="24"/>
          <w:lang w:eastAsia="ru-RU"/>
        </w:rPr>
        <w:t>одуль  «Безопасность в быту»:</w:t>
      </w:r>
    </w:p>
    <w:p w:rsidR="00DE223F" w:rsidRPr="00DE223F" w:rsidRDefault="00DE223F" w:rsidP="00DE223F">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м</w:t>
      </w:r>
      <w:r w:rsidRPr="00DE223F">
        <w:rPr>
          <w:rFonts w:ascii="Times New Roman" w:eastAsia="Times New Roman" w:hAnsi="Times New Roman" w:cs="Times New Roman"/>
          <w:bCs/>
          <w:sz w:val="24"/>
          <w:szCs w:val="24"/>
          <w:lang w:eastAsia="ru-RU"/>
        </w:rPr>
        <w:t>одуль  «Безопасность на транспорте»:</w:t>
      </w:r>
    </w:p>
    <w:p w:rsidR="00DE223F" w:rsidRPr="00DE223F" w:rsidRDefault="00DE223F" w:rsidP="00DE223F">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м</w:t>
      </w:r>
      <w:r w:rsidRPr="00DE223F">
        <w:rPr>
          <w:rFonts w:ascii="Times New Roman" w:eastAsia="Times New Roman" w:hAnsi="Times New Roman" w:cs="Times New Roman"/>
          <w:bCs/>
          <w:sz w:val="24"/>
          <w:szCs w:val="24"/>
          <w:lang w:eastAsia="ru-RU"/>
        </w:rPr>
        <w:t>одуль  «Безопасность в общественных местах»:</w:t>
      </w:r>
    </w:p>
    <w:p w:rsidR="00DE223F" w:rsidRPr="00DE223F" w:rsidRDefault="00DE223F" w:rsidP="00DE223F">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м</w:t>
      </w:r>
      <w:r w:rsidRPr="00DE223F">
        <w:rPr>
          <w:rFonts w:ascii="Times New Roman" w:eastAsia="Times New Roman" w:hAnsi="Times New Roman" w:cs="Times New Roman"/>
          <w:bCs/>
          <w:sz w:val="24"/>
          <w:szCs w:val="24"/>
          <w:lang w:eastAsia="ru-RU"/>
        </w:rPr>
        <w:t>одуль  «Основы противодействия экстремизму и терроризму»:</w:t>
      </w:r>
    </w:p>
    <w:p w:rsidR="00DE223F" w:rsidRPr="00DE223F" w:rsidRDefault="00DE223F" w:rsidP="00DE223F">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м</w:t>
      </w:r>
      <w:r w:rsidRPr="00DE223F">
        <w:rPr>
          <w:rFonts w:ascii="Times New Roman" w:eastAsia="Times New Roman" w:hAnsi="Times New Roman" w:cs="Times New Roman"/>
          <w:bCs/>
          <w:sz w:val="24"/>
          <w:szCs w:val="24"/>
          <w:lang w:eastAsia="ru-RU"/>
        </w:rPr>
        <w:t>одуль  «Безопасность в природной среде»:</w:t>
      </w:r>
    </w:p>
    <w:p w:rsidR="00DE223F" w:rsidRPr="00DE223F" w:rsidRDefault="00DE223F" w:rsidP="00DE223F">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м</w:t>
      </w:r>
      <w:r w:rsidRPr="00DE223F">
        <w:rPr>
          <w:rFonts w:ascii="Times New Roman" w:eastAsia="Times New Roman" w:hAnsi="Times New Roman" w:cs="Times New Roman"/>
          <w:bCs/>
          <w:sz w:val="24"/>
          <w:szCs w:val="24"/>
          <w:lang w:eastAsia="ru-RU"/>
        </w:rPr>
        <w:t>одуль  «Здоровье и как его сохранить»:</w:t>
      </w:r>
    </w:p>
    <w:p w:rsidR="00DE223F" w:rsidRDefault="00DE223F" w:rsidP="00DE223F">
      <w:pPr>
        <w:shd w:val="clear" w:color="auto" w:fill="FFFFFF"/>
        <w:spacing w:after="0" w:line="240" w:lineRule="auto"/>
        <w:rPr>
          <w:rFonts w:ascii="Times New Roman" w:hAnsi="Times New Roman" w:cs="Times New Roman"/>
          <w:sz w:val="24"/>
          <w:szCs w:val="24"/>
          <w:lang w:eastAsia="ru-RU"/>
        </w:rPr>
      </w:pPr>
      <w:r>
        <w:rPr>
          <w:rFonts w:ascii="Times New Roman" w:eastAsia="Times New Roman" w:hAnsi="Times New Roman" w:cs="Times New Roman"/>
          <w:bCs/>
          <w:sz w:val="24"/>
          <w:szCs w:val="24"/>
          <w:lang w:eastAsia="ru-RU"/>
        </w:rPr>
        <w:t>м</w:t>
      </w:r>
      <w:r w:rsidRPr="00DE223F">
        <w:rPr>
          <w:rFonts w:ascii="Times New Roman" w:eastAsia="Times New Roman" w:hAnsi="Times New Roman" w:cs="Times New Roman"/>
          <w:bCs/>
          <w:sz w:val="24"/>
          <w:szCs w:val="24"/>
          <w:lang w:eastAsia="ru-RU"/>
        </w:rPr>
        <w:t>одуль  «Основы медицинских знаний»:</w:t>
      </w:r>
    </w:p>
    <w:p w:rsidR="00C50DF8" w:rsidRDefault="00C50DF8" w:rsidP="001975E2">
      <w:pPr>
        <w:pStyle w:val="a9"/>
        <w:ind w:firstLine="708"/>
        <w:rPr>
          <w:rFonts w:ascii="Times New Roman" w:hAnsi="Times New Roman" w:cs="Times New Roman"/>
          <w:sz w:val="24"/>
          <w:szCs w:val="24"/>
          <w:lang w:val="ru-RU" w:eastAsia="ru-RU"/>
        </w:rPr>
      </w:pPr>
      <w:r w:rsidRPr="00420EB7">
        <w:rPr>
          <w:rFonts w:ascii="Times New Roman" w:hAnsi="Times New Roman" w:cs="Times New Roman"/>
          <w:sz w:val="24"/>
          <w:szCs w:val="24"/>
          <w:lang w:val="ru-RU" w:eastAsia="ru-RU"/>
        </w:rPr>
        <w:t>В целях обеспечения системного подхода в изучении учебного предмета ОБЖ на уровне основного общего образования Программа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 по возможности её избегать → при необходимости действовать». Учебный материал систематизирован по сферам возможных проявлений рисков и опасностей: помещения и бытовые условия; улица и общественные места; природные условия; коммуникационные связи и каналы; объекты и учреждения культуры и пр.</w:t>
      </w:r>
    </w:p>
    <w:p w:rsidR="00DE223F" w:rsidRPr="00420EB7" w:rsidRDefault="00DE223F" w:rsidP="001975E2">
      <w:pPr>
        <w:pStyle w:val="a9"/>
        <w:ind w:firstLine="708"/>
        <w:rPr>
          <w:rFonts w:ascii="Times New Roman" w:hAnsi="Times New Roman" w:cs="Times New Roman"/>
          <w:sz w:val="24"/>
          <w:szCs w:val="24"/>
          <w:lang w:val="ru-RU" w:eastAsia="ru-RU"/>
        </w:rPr>
      </w:pPr>
    </w:p>
    <w:p w:rsidR="00C50DF8" w:rsidRPr="00420EB7" w:rsidRDefault="00C50DF8" w:rsidP="001975E2">
      <w:pPr>
        <w:pStyle w:val="a9"/>
        <w:rPr>
          <w:rFonts w:ascii="Times New Roman" w:hAnsi="Times New Roman" w:cs="Times New Roman"/>
          <w:sz w:val="24"/>
          <w:szCs w:val="24"/>
          <w:lang w:val="ru-RU" w:eastAsia="ru-RU"/>
        </w:rPr>
      </w:pPr>
      <w:r w:rsidRPr="00420EB7">
        <w:rPr>
          <w:rFonts w:ascii="Times New Roman" w:hAnsi="Times New Roman" w:cs="Times New Roman"/>
          <w:b/>
          <w:bCs/>
          <w:sz w:val="24"/>
          <w:szCs w:val="24"/>
          <w:lang w:val="ru-RU" w:eastAsia="ru-RU"/>
        </w:rPr>
        <w:t>ОБЩАЯ ХАРАКТЕРИСТИКА УЧЕБНОГО ПРЕДМЕТА «ОСНОВЫ БЕЗОПАСНОСТИ ЖИЗНЕДЕЯТЕЛЬНОСТИ»</w:t>
      </w:r>
    </w:p>
    <w:p w:rsidR="00C50DF8" w:rsidRPr="00420EB7" w:rsidRDefault="00C50DF8" w:rsidP="001975E2">
      <w:pPr>
        <w:pStyle w:val="a9"/>
        <w:ind w:firstLine="227"/>
        <w:rPr>
          <w:lang w:val="ru-RU" w:eastAsia="ru-RU"/>
        </w:rPr>
      </w:pPr>
      <w:proofErr w:type="gramStart"/>
      <w:r w:rsidRPr="00420EB7">
        <w:rPr>
          <w:rFonts w:ascii="Times New Roman" w:hAnsi="Times New Roman" w:cs="Times New Roman"/>
          <w:sz w:val="24"/>
          <w:szCs w:val="24"/>
          <w:lang w:val="ru-RU" w:eastAsia="ru-RU"/>
        </w:rPr>
        <w:t xml:space="preserve">Появлению учебного предмета ОБЖ способствовали колоссальные по масштабам и последствиям техногенные катастрофы, произошедшие на территории нашей страны в 80-е годы </w:t>
      </w:r>
      <w:r w:rsidRPr="001975E2">
        <w:rPr>
          <w:rFonts w:ascii="Times New Roman" w:hAnsi="Times New Roman" w:cs="Times New Roman"/>
          <w:sz w:val="24"/>
          <w:szCs w:val="24"/>
          <w:lang w:eastAsia="ru-RU"/>
        </w:rPr>
        <w:t>XX</w:t>
      </w:r>
      <w:r w:rsidRPr="00420EB7">
        <w:rPr>
          <w:rFonts w:ascii="Times New Roman" w:hAnsi="Times New Roman" w:cs="Times New Roman"/>
          <w:sz w:val="24"/>
          <w:szCs w:val="24"/>
          <w:lang w:val="ru-RU" w:eastAsia="ru-RU"/>
        </w:rPr>
        <w:t xml:space="preserve"> столетия: катастрофа теплохода «Александр Суворов» в результате столкновения с пролётом Ульяновского моста через Волгу (5 июня 1983 г.), взрыв четвёртого ядерного реактора на Чернобыльской АЭС (26 апреля 1986 г.), химическая авария с выбросом аммиака на производственном объединении «Азот» в</w:t>
      </w:r>
      <w:proofErr w:type="gramEnd"/>
      <w:r w:rsidRPr="00420EB7">
        <w:rPr>
          <w:rFonts w:ascii="Times New Roman" w:hAnsi="Times New Roman" w:cs="Times New Roman"/>
          <w:sz w:val="24"/>
          <w:szCs w:val="24"/>
          <w:lang w:val="ru-RU" w:eastAsia="ru-RU"/>
        </w:rPr>
        <w:t xml:space="preserve"> г. Ионаве (20 марта 1989 г.), взрыв двух пассажирских поездов под Уфой в результате протечки трубопровода и выброса сжиженной газово-бензиновой смеси (3 июня 1989 г.). </w:t>
      </w:r>
      <w:r w:rsidRPr="00420EB7">
        <w:rPr>
          <w:rFonts w:ascii="Times New Roman" w:hAnsi="Times New Roman" w:cs="Times New Roman"/>
          <w:sz w:val="24"/>
          <w:szCs w:val="24"/>
          <w:lang w:val="ru-RU" w:eastAsia="ru-RU"/>
        </w:rPr>
        <w:lastRenderedPageBreak/>
        <w:t xml:space="preserve">Государство столкнулось с серьёзными вызовами, в ответ на которые требовался быстрый и адекватный ответ. Пришло понимание необходимости скорейшего внедрения в сознание граждан культуры безопасности жизнедеятельности, формирования у подрастающего поколения модели индивидуального безопасного поведения, стремления осознанно соблюдать нормы и правила безопасности в повседневной жизни. В связи с этим введение в нашей стране обучения основам безопасности жизнедеятельности явилось важным и принципиальным </w:t>
      </w:r>
      <w:proofErr w:type="gramStart"/>
      <w:r w:rsidRPr="00420EB7">
        <w:rPr>
          <w:rFonts w:ascii="Times New Roman" w:hAnsi="Times New Roman" w:cs="Times New Roman"/>
          <w:sz w:val="24"/>
          <w:szCs w:val="24"/>
          <w:lang w:val="ru-RU" w:eastAsia="ru-RU"/>
        </w:rPr>
        <w:t>достижением</w:t>
      </w:r>
      <w:proofErr w:type="gramEnd"/>
      <w:r w:rsidRPr="00420EB7">
        <w:rPr>
          <w:rFonts w:ascii="Times New Roman" w:hAnsi="Times New Roman" w:cs="Times New Roman"/>
          <w:sz w:val="24"/>
          <w:szCs w:val="24"/>
          <w:lang w:val="ru-RU" w:eastAsia="ru-RU"/>
        </w:rPr>
        <w:t xml:space="preserve"> как для отечественного, так и для мирового образовательного сообщества</w:t>
      </w:r>
      <w:r w:rsidRPr="00420EB7">
        <w:rPr>
          <w:lang w:val="ru-RU" w:eastAsia="ru-RU"/>
        </w:rPr>
        <w:t>.</w:t>
      </w:r>
    </w:p>
    <w:p w:rsidR="00C50DF8" w:rsidRPr="00B04F2F" w:rsidRDefault="00C50DF8" w:rsidP="001975E2">
      <w:pPr>
        <w:shd w:val="clear" w:color="auto" w:fill="FFFFFF"/>
        <w:spacing w:after="0" w:line="240" w:lineRule="auto"/>
        <w:ind w:firstLine="227"/>
        <w:jc w:val="both"/>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России (критичные изменения климата, негативные медико-биологические, экологические, информационные факторы и другие условия жизнедеятельности) возрастает приоритет вопросов безопасности, их значение не только 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w:t>
      </w:r>
    </w:p>
    <w:p w:rsidR="00C50DF8" w:rsidRPr="00B04F2F" w:rsidRDefault="00C50DF8" w:rsidP="001975E2">
      <w:pPr>
        <w:shd w:val="clear" w:color="auto" w:fill="FFFFFF"/>
        <w:spacing w:after="0" w:line="240" w:lineRule="auto"/>
        <w:ind w:firstLine="227"/>
        <w:jc w:val="both"/>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 xml:space="preserve">В данных обстоятельствах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в повседневной жизни. Актуальность совершенствования учебно-методического обеспечения учебного процесса по предмету ОБЖ определяется системообразующими документами в области безопасности: </w:t>
      </w:r>
      <w:proofErr w:type="gramStart"/>
      <w:r w:rsidRPr="00B04F2F">
        <w:rPr>
          <w:rFonts w:ascii="Times New Roman" w:eastAsia="Times New Roman" w:hAnsi="Times New Roman" w:cs="Times New Roman"/>
          <w:sz w:val="24"/>
          <w:szCs w:val="24"/>
          <w:lang w:eastAsia="ru-RU"/>
        </w:rPr>
        <w:t>Стратегия национальной безопасности Российской Федерации (Указ Президента Российской Федерации от 02.07.2021 № 400), Доктрина информационной безопасности Российской Федерации (Указ Президента Российской Федерации от 5 декабря 2016 г. № 646), Национальные цели развития Российской Федерации на период до 2030 года (Указ Президента Российской Федерации от 21 июля 2020 г. № 474), Государственная программа Российской Федерации «Развитие образования» (Постановление Правительства РФ от 26.12.2017 г. № 1642).</w:t>
      </w:r>
      <w:proofErr w:type="gramEnd"/>
    </w:p>
    <w:p w:rsidR="00C50DF8" w:rsidRPr="00B04F2F" w:rsidRDefault="00C50DF8" w:rsidP="001975E2">
      <w:pPr>
        <w:shd w:val="clear" w:color="auto" w:fill="FFFFFF"/>
        <w:spacing w:after="0" w:line="240" w:lineRule="auto"/>
        <w:ind w:firstLine="227"/>
        <w:jc w:val="both"/>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 xml:space="preserve">Современный учебный предмет ОБЖ является системообразующим,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w:t>
      </w:r>
      <w:proofErr w:type="gramStart"/>
      <w:r w:rsidRPr="00B04F2F">
        <w:rPr>
          <w:rFonts w:ascii="Times New Roman" w:eastAsia="Times New Roman" w:hAnsi="Times New Roman" w:cs="Times New Roman"/>
          <w:sz w:val="24"/>
          <w:szCs w:val="24"/>
          <w:lang w:eastAsia="ru-RU"/>
        </w:rPr>
        <w:t>Научной базой учебного предмета ОБЖ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адекватной модели индивидуального безопасного поведения в повседневной жизни, сформировать у них базовый уровень культуры безопасности жизнедеятельности.</w:t>
      </w:r>
      <w:proofErr w:type="gramEnd"/>
    </w:p>
    <w:p w:rsidR="00C50DF8" w:rsidRPr="00B04F2F" w:rsidRDefault="00C50DF8" w:rsidP="001975E2">
      <w:pPr>
        <w:shd w:val="clear" w:color="auto" w:fill="FFFFFF"/>
        <w:spacing w:after="0" w:line="240" w:lineRule="auto"/>
        <w:ind w:firstLine="227"/>
        <w:jc w:val="both"/>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 xml:space="preserve">В настоящее время с учётом новых вызовов и угроз подходы к изучению учебного предмета ОБЖ несколько скорректированы. Он входит в предметную область «Физическая культура и основы безопасности жизнедеятельности», является обязательным для изучения на уровне основного общего образования. Изучение ОБЖ направлено на обеспечение формирования базового уровня культуры безопасности жизнедеятельности, что способствует выработке у обучающихся умений распознавать угрозы, избегать опасности, </w:t>
      </w:r>
      <w:proofErr w:type="spellStart"/>
      <w:r w:rsidRPr="00B04F2F">
        <w:rPr>
          <w:rFonts w:ascii="Times New Roman" w:eastAsia="Times New Roman" w:hAnsi="Times New Roman" w:cs="Times New Roman"/>
          <w:sz w:val="24"/>
          <w:szCs w:val="24"/>
          <w:lang w:eastAsia="ru-RU"/>
        </w:rPr>
        <w:t>нейтрализовывать</w:t>
      </w:r>
      <w:proofErr w:type="spellEnd"/>
      <w:r w:rsidRPr="00B04F2F">
        <w:rPr>
          <w:rFonts w:ascii="Times New Roman" w:eastAsia="Times New Roman" w:hAnsi="Times New Roman" w:cs="Times New Roman"/>
          <w:sz w:val="24"/>
          <w:szCs w:val="24"/>
          <w:lang w:eastAsia="ru-RU"/>
        </w:rPr>
        <w:t xml:space="preserve"> конфликтные ситуации, решать сложные вопросы социального характера, грамотно вести себя в чрезвычайных ситуациях.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w:t>
      </w:r>
      <w:r w:rsidRPr="00B04F2F">
        <w:rPr>
          <w:rFonts w:ascii="Times New Roman" w:eastAsia="Times New Roman" w:hAnsi="Times New Roman" w:cs="Times New Roman"/>
          <w:sz w:val="24"/>
          <w:szCs w:val="24"/>
          <w:lang w:eastAsia="ru-RU"/>
        </w:rPr>
        <w:lastRenderedPageBreak/>
        <w:t>социальной и информационной среде, способствует проведению мероприятий профилактического характера в сфере безопасности.</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sz w:val="24"/>
          <w:szCs w:val="24"/>
          <w:lang w:eastAsia="ru-RU"/>
        </w:rPr>
      </w:pPr>
      <w:r w:rsidRPr="00B04F2F">
        <w:rPr>
          <w:rFonts w:ascii="Times New Roman" w:eastAsia="Times New Roman" w:hAnsi="Times New Roman" w:cs="Times New Roman"/>
          <w:b/>
          <w:bCs/>
          <w:sz w:val="24"/>
          <w:szCs w:val="24"/>
          <w:lang w:eastAsia="ru-RU"/>
        </w:rPr>
        <w:t>ЦЕЛЬ ИЗУЧЕНИЯ УЧЕБНОГО ПРЕДМЕТА «ОСНОВЫ БЕЗОПАСНОСТИ ЖИЗНЕДЕЯТЕЛЬНОСТИ»</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 xml:space="preserve">Целью изучения учебного предмета ОБЖ на уровне основного общего образования является формирование у </w:t>
      </w:r>
      <w:proofErr w:type="gramStart"/>
      <w:r w:rsidRPr="00B04F2F">
        <w:rPr>
          <w:rFonts w:ascii="Times New Roman" w:eastAsia="Times New Roman" w:hAnsi="Times New Roman" w:cs="Times New Roman"/>
          <w:sz w:val="24"/>
          <w:szCs w:val="24"/>
          <w:lang w:eastAsia="ru-RU"/>
        </w:rPr>
        <w:t>обучающихся</w:t>
      </w:r>
      <w:proofErr w:type="gramEnd"/>
      <w:r w:rsidRPr="00B04F2F">
        <w:rPr>
          <w:rFonts w:ascii="Times New Roman" w:eastAsia="Times New Roman" w:hAnsi="Times New Roman" w:cs="Times New Roman"/>
          <w:sz w:val="24"/>
          <w:szCs w:val="24"/>
          <w:lang w:eastAsia="ru-RU"/>
        </w:rPr>
        <w:t xml:space="preserve">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rsidR="00C50DF8" w:rsidRPr="00B04F2F" w:rsidRDefault="00C50DF8" w:rsidP="0018498C">
      <w:pPr>
        <w:numPr>
          <w:ilvl w:val="0"/>
          <w:numId w:val="10"/>
        </w:numPr>
        <w:shd w:val="clear" w:color="auto" w:fill="FFFFFF"/>
        <w:spacing w:before="100" w:beforeAutospacing="1" w:after="100" w:afterAutospacing="1" w:line="240" w:lineRule="auto"/>
        <w:ind w:left="227"/>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 способность построения модели индивидуального безопасного поведения на основе понимания необходимости ведения здорового образа жизни, причин, механизмов возникновения и возможных последствий различных опасных и чрезвычайных ситуаций, знаний и умений применять необходимые средства и приемы рационального и безопасного поведения при их проявлении;</w:t>
      </w:r>
    </w:p>
    <w:p w:rsidR="00C50DF8" w:rsidRPr="00B04F2F" w:rsidRDefault="00C50DF8" w:rsidP="0018498C">
      <w:pPr>
        <w:numPr>
          <w:ilvl w:val="0"/>
          <w:numId w:val="11"/>
        </w:numPr>
        <w:shd w:val="clear" w:color="auto" w:fill="FFFFFF"/>
        <w:spacing w:before="100" w:beforeAutospacing="1" w:after="100" w:afterAutospacing="1" w:line="240" w:lineRule="auto"/>
        <w:ind w:left="227"/>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 </w:t>
      </w:r>
      <w:proofErr w:type="spellStart"/>
      <w:r w:rsidRPr="00B04F2F">
        <w:rPr>
          <w:rFonts w:ascii="Times New Roman" w:eastAsia="Times New Roman" w:hAnsi="Times New Roman" w:cs="Times New Roman"/>
          <w:sz w:val="24"/>
          <w:szCs w:val="24"/>
          <w:lang w:eastAsia="ru-RU"/>
        </w:rPr>
        <w:t>сформированность</w:t>
      </w:r>
      <w:proofErr w:type="spellEnd"/>
      <w:r w:rsidRPr="00B04F2F">
        <w:rPr>
          <w:rFonts w:ascii="Times New Roman" w:eastAsia="Times New Roman" w:hAnsi="Times New Roman" w:cs="Times New Roman"/>
          <w:sz w:val="24"/>
          <w:szCs w:val="24"/>
          <w:lang w:eastAsia="ru-RU"/>
        </w:rPr>
        <w:t xml:space="preserve"> активной жизненной позиции, осознанное понимание значимости личного безопасного поведения в интересах безопасности личности, общества и государства;</w:t>
      </w:r>
    </w:p>
    <w:p w:rsidR="006607A5" w:rsidRPr="00DD3811" w:rsidRDefault="00C50DF8" w:rsidP="0018498C">
      <w:pPr>
        <w:numPr>
          <w:ilvl w:val="0"/>
          <w:numId w:val="12"/>
        </w:numPr>
        <w:shd w:val="clear" w:color="auto" w:fill="FFFFFF"/>
        <w:spacing w:before="100" w:beforeAutospacing="1" w:after="0" w:afterAutospacing="1" w:line="240" w:lineRule="auto"/>
        <w:ind w:left="227" w:firstLine="227"/>
        <w:rPr>
          <w:rFonts w:ascii="Times New Roman" w:eastAsia="Times New Roman" w:hAnsi="Times New Roman" w:cs="Times New Roman"/>
          <w:b/>
          <w:bCs/>
          <w:sz w:val="24"/>
          <w:szCs w:val="24"/>
          <w:lang w:eastAsia="ru-RU"/>
        </w:rPr>
      </w:pPr>
      <w:r w:rsidRPr="00DD3811">
        <w:rPr>
          <w:rFonts w:ascii="Times New Roman" w:eastAsia="Times New Roman" w:hAnsi="Times New Roman" w:cs="Times New Roman"/>
          <w:sz w:val="24"/>
          <w:szCs w:val="24"/>
          <w:lang w:eastAsia="ru-RU"/>
        </w:rPr>
        <w:t> 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 техногенного и социального характера.</w:t>
      </w:r>
    </w:p>
    <w:p w:rsidR="00C50DF8" w:rsidRDefault="00C50DF8" w:rsidP="0018498C">
      <w:pPr>
        <w:shd w:val="clear" w:color="auto" w:fill="FFFFFF"/>
        <w:spacing w:after="0" w:line="240" w:lineRule="auto"/>
        <w:ind w:firstLine="227"/>
        <w:rPr>
          <w:rFonts w:ascii="Times New Roman" w:eastAsia="Times New Roman" w:hAnsi="Times New Roman" w:cs="Times New Roman"/>
          <w:b/>
          <w:bCs/>
          <w:sz w:val="24"/>
          <w:szCs w:val="24"/>
          <w:lang w:eastAsia="ru-RU"/>
        </w:rPr>
      </w:pPr>
      <w:r w:rsidRPr="00B04F2F">
        <w:rPr>
          <w:rFonts w:ascii="Times New Roman" w:eastAsia="Times New Roman" w:hAnsi="Times New Roman" w:cs="Times New Roman"/>
          <w:b/>
          <w:bCs/>
          <w:sz w:val="24"/>
          <w:szCs w:val="24"/>
          <w:lang w:eastAsia="ru-RU"/>
        </w:rPr>
        <w:t>МЕСТО ПРЕДМЕТА В УЧЕБНОМ ПЛАНЕ</w:t>
      </w:r>
    </w:p>
    <w:p w:rsidR="00E06624" w:rsidRDefault="00E06624" w:rsidP="0018498C">
      <w:pPr>
        <w:shd w:val="clear" w:color="auto" w:fill="FFFFFF"/>
        <w:spacing w:after="0" w:line="240" w:lineRule="auto"/>
        <w:ind w:firstLine="227"/>
        <w:rPr>
          <w:rFonts w:ascii="Times New Roman" w:eastAsia="Times New Roman" w:hAnsi="Times New Roman" w:cs="Times New Roman"/>
          <w:b/>
          <w:bCs/>
          <w:sz w:val="24"/>
          <w:szCs w:val="24"/>
          <w:lang w:eastAsia="ru-RU"/>
        </w:rPr>
      </w:pPr>
    </w:p>
    <w:p w:rsidR="00E06624" w:rsidRPr="00E06624" w:rsidRDefault="00E35E9C" w:rsidP="00E06624">
      <w:pPr>
        <w:ind w:firstLine="658"/>
        <w:jc w:val="both"/>
        <w:rPr>
          <w:rFonts w:ascii="Times New Roman" w:hAnsi="Times New Roman" w:cs="Times New Roman"/>
          <w:color w:val="000000"/>
          <w:sz w:val="24"/>
          <w:szCs w:val="24"/>
        </w:rPr>
      </w:pPr>
      <w:r>
        <w:rPr>
          <w:rFonts w:ascii="Times New Roman" w:eastAsia="Times New Roman" w:hAnsi="Times New Roman" w:cs="Times New Roman"/>
          <w:color w:val="000000"/>
          <w:sz w:val="24"/>
          <w:szCs w:val="24"/>
        </w:rPr>
        <w:t>Соответственно действующему в МК</w:t>
      </w:r>
      <w:r w:rsidRPr="00A659A3">
        <w:rPr>
          <w:rFonts w:ascii="Times New Roman" w:eastAsia="Times New Roman" w:hAnsi="Times New Roman" w:cs="Times New Roman"/>
          <w:color w:val="000000"/>
          <w:sz w:val="24"/>
          <w:szCs w:val="24"/>
        </w:rPr>
        <w:t xml:space="preserve">ОУ </w:t>
      </w:r>
      <w:r>
        <w:rPr>
          <w:rFonts w:ascii="Times New Roman" w:eastAsia="Times New Roman" w:hAnsi="Times New Roman"/>
          <w:color w:val="000000"/>
          <w:sz w:val="24"/>
          <w:szCs w:val="24"/>
        </w:rPr>
        <w:t xml:space="preserve"> </w:t>
      </w:r>
      <w:proofErr w:type="spellStart"/>
      <w:r>
        <w:rPr>
          <w:rFonts w:ascii="Times New Roman" w:eastAsia="Times New Roman" w:hAnsi="Times New Roman"/>
          <w:color w:val="000000"/>
          <w:sz w:val="24"/>
          <w:szCs w:val="24"/>
        </w:rPr>
        <w:t>Новомошковская</w:t>
      </w:r>
      <w:proofErr w:type="spellEnd"/>
      <w:r>
        <w:rPr>
          <w:rFonts w:ascii="Times New Roman" w:eastAsia="Times New Roman" w:hAnsi="Times New Roman" w:cs="Times New Roman"/>
          <w:color w:val="000000"/>
          <w:sz w:val="24"/>
          <w:szCs w:val="24"/>
        </w:rPr>
        <w:t xml:space="preserve"> СОШ </w:t>
      </w:r>
      <w:r w:rsidRPr="00A659A3">
        <w:rPr>
          <w:rFonts w:ascii="Times New Roman" w:eastAsia="Times New Roman" w:hAnsi="Times New Roman" w:cs="Times New Roman"/>
          <w:color w:val="000000"/>
          <w:sz w:val="24"/>
          <w:szCs w:val="24"/>
        </w:rPr>
        <w:t xml:space="preserve"> учебному плану рабочая программа предусматривает следующий вариант организации процесса обучения</w:t>
      </w:r>
      <w:r w:rsidR="00E06624">
        <w:rPr>
          <w:rFonts w:ascii="Times New Roman" w:eastAsia="Times New Roman" w:hAnsi="Times New Roman" w:cs="Times New Roman"/>
          <w:color w:val="000000"/>
          <w:sz w:val="24"/>
          <w:szCs w:val="24"/>
        </w:rPr>
        <w:t>.</w:t>
      </w:r>
      <w:r w:rsidR="00E06624" w:rsidRPr="00E06624">
        <w:rPr>
          <w:sz w:val="28"/>
          <w:szCs w:val="28"/>
        </w:rPr>
        <w:t xml:space="preserve"> </w:t>
      </w:r>
      <w:r w:rsidR="00E06624" w:rsidRPr="00E06624">
        <w:rPr>
          <w:rFonts w:ascii="Times New Roman" w:hAnsi="Times New Roman" w:cs="Times New Roman"/>
          <w:sz w:val="24"/>
          <w:szCs w:val="24"/>
        </w:rPr>
        <w:t xml:space="preserve">Тематическое планирование, представленное в рабочей программе </w:t>
      </w:r>
      <w:r w:rsidR="00E06624" w:rsidRPr="00E06624">
        <w:rPr>
          <w:rFonts w:ascii="Times New Roman" w:hAnsi="Times New Roman" w:cs="Times New Roman"/>
          <w:color w:val="000000"/>
          <w:sz w:val="24"/>
          <w:szCs w:val="24"/>
        </w:rPr>
        <w:t>рассчитано на 68 часов в год (1 час в неделю 5-7 классы</w:t>
      </w:r>
      <w:proofErr w:type="gramStart"/>
      <w:r w:rsidR="00E06624" w:rsidRPr="00E06624">
        <w:rPr>
          <w:rFonts w:ascii="Times New Roman" w:hAnsi="Times New Roman" w:cs="Times New Roman"/>
          <w:color w:val="000000"/>
          <w:sz w:val="24"/>
          <w:szCs w:val="24"/>
        </w:rPr>
        <w:t xml:space="preserve">,). </w:t>
      </w:r>
      <w:proofErr w:type="gramEnd"/>
      <w:r w:rsidR="00E06624">
        <w:rPr>
          <w:rFonts w:ascii="Times New Roman" w:hAnsi="Times New Roman" w:cs="Times New Roman"/>
          <w:color w:val="000000"/>
          <w:sz w:val="24"/>
          <w:szCs w:val="24"/>
        </w:rPr>
        <w:t xml:space="preserve">В </w:t>
      </w:r>
      <w:r w:rsidR="00E06624" w:rsidRPr="00E06624">
        <w:rPr>
          <w:rFonts w:ascii="Times New Roman" w:hAnsi="Times New Roman" w:cs="Times New Roman"/>
          <w:color w:val="000000"/>
          <w:sz w:val="24"/>
          <w:szCs w:val="24"/>
        </w:rPr>
        <w:t>5 классе - 34</w:t>
      </w:r>
      <w:r w:rsidR="00E06624">
        <w:rPr>
          <w:rFonts w:ascii="Times New Roman" w:hAnsi="Times New Roman" w:cs="Times New Roman"/>
          <w:color w:val="000000"/>
          <w:sz w:val="24"/>
          <w:szCs w:val="24"/>
        </w:rPr>
        <w:t xml:space="preserve"> часа</w:t>
      </w:r>
      <w:r w:rsidR="00E06624" w:rsidRPr="00E06624">
        <w:rPr>
          <w:rFonts w:ascii="Times New Roman" w:hAnsi="Times New Roman" w:cs="Times New Roman"/>
          <w:color w:val="000000"/>
          <w:sz w:val="24"/>
          <w:szCs w:val="24"/>
        </w:rPr>
        <w:t>; 6 классе -17 часов; 7 классе -17 часов.</w:t>
      </w:r>
    </w:p>
    <w:p w:rsidR="00C50DF8" w:rsidRPr="00B04F2F" w:rsidRDefault="00C50DF8" w:rsidP="00E35E9C">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ru-RU"/>
        </w:rPr>
      </w:pPr>
    </w:p>
    <w:p w:rsidR="00C50DF8" w:rsidRPr="00B04F2F" w:rsidRDefault="00C50DF8" w:rsidP="0018498C">
      <w:pPr>
        <w:pBdr>
          <w:bottom w:val="single" w:sz="6" w:space="5" w:color="000000"/>
        </w:pBdr>
        <w:shd w:val="clear" w:color="auto" w:fill="FFFFFF"/>
        <w:spacing w:before="100" w:beforeAutospacing="1" w:after="240" w:line="240" w:lineRule="atLeast"/>
        <w:outlineLvl w:val="0"/>
        <w:rPr>
          <w:rFonts w:ascii="LiberationSerif" w:eastAsia="Times New Roman" w:hAnsi="LiberationSerif" w:cs="Times New Roman"/>
          <w:b/>
          <w:bCs/>
          <w:caps/>
          <w:kern w:val="36"/>
          <w:sz w:val="24"/>
          <w:szCs w:val="24"/>
          <w:lang w:eastAsia="ru-RU"/>
        </w:rPr>
      </w:pPr>
      <w:r w:rsidRPr="00B04F2F">
        <w:rPr>
          <w:rFonts w:ascii="LiberationSerif" w:eastAsia="Times New Roman" w:hAnsi="LiberationSerif" w:cs="Times New Roman"/>
          <w:b/>
          <w:bCs/>
          <w:caps/>
          <w:kern w:val="36"/>
          <w:sz w:val="24"/>
          <w:szCs w:val="24"/>
          <w:lang w:eastAsia="ru-RU"/>
        </w:rPr>
        <w:t>СОДЕРЖАНИЕ</w:t>
      </w:r>
      <w:r w:rsidR="00EA4CFB">
        <w:rPr>
          <w:rFonts w:ascii="LiberationSerif" w:eastAsia="Times New Roman" w:hAnsi="LiberationSerif" w:cs="Times New Roman"/>
          <w:b/>
          <w:bCs/>
          <w:caps/>
          <w:kern w:val="36"/>
          <w:sz w:val="24"/>
          <w:szCs w:val="24"/>
          <w:lang w:eastAsia="ru-RU"/>
        </w:rPr>
        <w:t xml:space="preserve"> </w:t>
      </w:r>
      <w:r w:rsidRPr="00B04F2F">
        <w:rPr>
          <w:rFonts w:ascii="LiberationSerif" w:eastAsia="Times New Roman" w:hAnsi="LiberationSerif" w:cs="Times New Roman"/>
          <w:b/>
          <w:bCs/>
          <w:caps/>
          <w:kern w:val="36"/>
          <w:sz w:val="24"/>
          <w:szCs w:val="24"/>
          <w:lang w:eastAsia="ru-RU"/>
        </w:rPr>
        <w:t xml:space="preserve"> УЧЕБНОГО ПРЕДМЕТА </w:t>
      </w:r>
      <w:r w:rsidR="008A3195">
        <w:rPr>
          <w:rFonts w:ascii="LiberationSerif" w:eastAsia="Times New Roman" w:hAnsi="LiberationSerif" w:cs="Times New Roman"/>
          <w:b/>
          <w:bCs/>
          <w:caps/>
          <w:kern w:val="36"/>
          <w:sz w:val="24"/>
          <w:szCs w:val="24"/>
          <w:lang w:eastAsia="ru-RU"/>
        </w:rPr>
        <w:t>5 класс</w:t>
      </w:r>
    </w:p>
    <w:p w:rsidR="0096777A" w:rsidRDefault="00E40005" w:rsidP="0018498C">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C50DF8" w:rsidRPr="00B04F2F">
        <w:rPr>
          <w:rFonts w:ascii="Times New Roman" w:eastAsia="Times New Roman" w:hAnsi="Times New Roman" w:cs="Times New Roman"/>
          <w:b/>
          <w:bCs/>
          <w:sz w:val="24"/>
          <w:szCs w:val="24"/>
          <w:lang w:eastAsia="ru-RU"/>
        </w:rPr>
        <w:t xml:space="preserve"> «Культура безопасности жизнедеятельности в современном обществе»</w:t>
      </w:r>
    </w:p>
    <w:p w:rsidR="00C50DF8" w:rsidRPr="00B04F2F" w:rsidRDefault="007C456F" w:rsidP="0018498C">
      <w:pPr>
        <w:shd w:val="clear" w:color="auto" w:fill="FFFFFF"/>
        <w:spacing w:after="0" w:line="240" w:lineRule="auto"/>
        <w:ind w:firstLine="227"/>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Глава</w:t>
      </w:r>
      <w:r w:rsidR="0096777A">
        <w:rPr>
          <w:rFonts w:ascii="Times New Roman" w:eastAsia="Times New Roman" w:hAnsi="Times New Roman" w:cs="Times New Roman"/>
          <w:b/>
          <w:bCs/>
          <w:sz w:val="24"/>
          <w:szCs w:val="24"/>
          <w:lang w:eastAsia="ru-RU"/>
        </w:rPr>
        <w:t xml:space="preserve"> №1</w:t>
      </w:r>
      <w:r w:rsidR="00AD79E4">
        <w:rPr>
          <w:rFonts w:ascii="Times New Roman" w:eastAsia="Times New Roman" w:hAnsi="Times New Roman" w:cs="Times New Roman"/>
          <w:b/>
          <w:bCs/>
          <w:sz w:val="24"/>
          <w:szCs w:val="24"/>
          <w:lang w:eastAsia="ru-RU"/>
        </w:rPr>
        <w:t>.</w:t>
      </w:r>
      <w:r w:rsidR="0096777A">
        <w:rPr>
          <w:rFonts w:ascii="Times New Roman" w:eastAsia="Times New Roman" w:hAnsi="Times New Roman" w:cs="Times New Roman"/>
          <w:b/>
          <w:bCs/>
          <w:sz w:val="24"/>
          <w:szCs w:val="24"/>
          <w:lang w:eastAsia="ru-RU"/>
        </w:rPr>
        <w:t xml:space="preserve"> Человек и его безопасность</w:t>
      </w:r>
      <w:r w:rsidR="00C50DF8" w:rsidRPr="00B04F2F">
        <w:rPr>
          <w:rFonts w:ascii="Times New Roman" w:eastAsia="Times New Roman" w:hAnsi="Times New Roman" w:cs="Times New Roman"/>
          <w:b/>
          <w:bCs/>
          <w:sz w:val="24"/>
          <w:szCs w:val="24"/>
          <w:lang w:eastAsia="ru-RU"/>
        </w:rPr>
        <w:t>:</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цель и задачи учебного предмета ОБЖ, его ключевые понятия и значение для человека;</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смысл понятий «опасность», «безопасность», «риск», «культура безопасности жизнедеятельности»;</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источники и факторы опасности, их классификация;</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общие принципы безопасного поведения;</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виды чрезвычайных ситуаций, сходство и различия опасной, экстремальной и чрезвычайной ситуаций;</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уровни взаимодействия человека и окружающей среды;</w:t>
      </w:r>
    </w:p>
    <w:p w:rsidR="00C50DF8"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механизм перерастания повседневной ситуации в чрезвычайную ситуацию, правила поведения в опасных и чрезвычайных ситуациях.</w:t>
      </w:r>
    </w:p>
    <w:p w:rsidR="0096777A" w:rsidRDefault="00E40005" w:rsidP="007454AD">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96777A">
        <w:rPr>
          <w:rFonts w:ascii="Times New Roman" w:eastAsia="Times New Roman" w:hAnsi="Times New Roman" w:cs="Times New Roman"/>
          <w:b/>
          <w:bCs/>
          <w:sz w:val="24"/>
          <w:szCs w:val="24"/>
          <w:lang w:eastAsia="ru-RU"/>
        </w:rPr>
        <w:t xml:space="preserve"> «Здоровье и как его сохранить</w:t>
      </w:r>
      <w:r w:rsidR="007454AD" w:rsidRPr="00B04F2F">
        <w:rPr>
          <w:rFonts w:ascii="Times New Roman" w:eastAsia="Times New Roman" w:hAnsi="Times New Roman" w:cs="Times New Roman"/>
          <w:b/>
          <w:bCs/>
          <w:sz w:val="24"/>
          <w:szCs w:val="24"/>
          <w:lang w:eastAsia="ru-RU"/>
        </w:rPr>
        <w:t>»</w:t>
      </w:r>
    </w:p>
    <w:p w:rsidR="007454AD" w:rsidRPr="00B04F2F" w:rsidRDefault="00AD79E4" w:rsidP="007454AD">
      <w:pPr>
        <w:shd w:val="clear" w:color="auto" w:fill="FFFFFF"/>
        <w:spacing w:after="0" w:line="240" w:lineRule="auto"/>
        <w:ind w:firstLine="227"/>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Глава</w:t>
      </w:r>
      <w:r w:rsidR="0096777A">
        <w:rPr>
          <w:rFonts w:ascii="Times New Roman" w:eastAsia="Times New Roman" w:hAnsi="Times New Roman" w:cs="Times New Roman"/>
          <w:b/>
          <w:bCs/>
          <w:sz w:val="24"/>
          <w:szCs w:val="24"/>
          <w:lang w:eastAsia="ru-RU"/>
        </w:rPr>
        <w:t xml:space="preserve"> №2</w:t>
      </w:r>
      <w:r>
        <w:rPr>
          <w:rFonts w:ascii="Times New Roman" w:eastAsia="Times New Roman" w:hAnsi="Times New Roman" w:cs="Times New Roman"/>
          <w:b/>
          <w:bCs/>
          <w:sz w:val="24"/>
          <w:szCs w:val="24"/>
          <w:lang w:eastAsia="ru-RU"/>
        </w:rPr>
        <w:t>.</w:t>
      </w:r>
      <w:r w:rsidR="0096777A">
        <w:rPr>
          <w:rFonts w:ascii="Times New Roman" w:eastAsia="Times New Roman" w:hAnsi="Times New Roman" w:cs="Times New Roman"/>
          <w:b/>
          <w:bCs/>
          <w:sz w:val="24"/>
          <w:szCs w:val="24"/>
          <w:lang w:eastAsia="ru-RU"/>
        </w:rPr>
        <w:t xml:space="preserve"> Здоровье и факторы, влияющие на него</w:t>
      </w:r>
      <w:r w:rsidR="007454AD" w:rsidRPr="00B04F2F">
        <w:rPr>
          <w:rFonts w:ascii="Times New Roman" w:eastAsia="Times New Roman" w:hAnsi="Times New Roman" w:cs="Times New Roman"/>
          <w:b/>
          <w:bCs/>
          <w:sz w:val="24"/>
          <w:szCs w:val="24"/>
          <w:lang w:eastAsia="ru-RU"/>
        </w:rPr>
        <w:t>:</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смысл понятий «здоровье» и «здоровый образ жизни», их содержание и значение для человека;</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факторы, влияющие на здоровье человека, опасность вредных привычек;</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lastRenderedPageBreak/>
        <w:t>элементы здорового образа жизни, ответственность за сохранение здоровья;</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понятие «инфекционные заболевания», причины их возникновения;</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механизм распространения инфекционных заболеваний, меры их профилактики и защиты от них;</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возникновении чрезвычайных ситуаций биолого-социального происхождения (эпидемия, пандемия);</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понятие «неинфекционные заболевания» и их классификация, факторы риска неинфекционных заболеваний;</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меры профилактики неинфекционных заболеваний и защиты от них;</w:t>
      </w:r>
    </w:p>
    <w:p w:rsidR="007454AD" w:rsidRPr="00B04F2F" w:rsidRDefault="007454AD"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диспансеризация и её задачи;</w:t>
      </w:r>
    </w:p>
    <w:p w:rsidR="0096777A" w:rsidRDefault="00E40005" w:rsidP="0018498C">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C50DF8" w:rsidRPr="00B04F2F">
        <w:rPr>
          <w:rFonts w:ascii="Times New Roman" w:eastAsia="Times New Roman" w:hAnsi="Times New Roman" w:cs="Times New Roman"/>
          <w:b/>
          <w:bCs/>
          <w:sz w:val="24"/>
          <w:szCs w:val="24"/>
          <w:lang w:eastAsia="ru-RU"/>
        </w:rPr>
        <w:t xml:space="preserve"> «Безопасность на транспорте»</w:t>
      </w:r>
    </w:p>
    <w:p w:rsidR="00C50DF8" w:rsidRPr="00B04F2F" w:rsidRDefault="00AD79E4" w:rsidP="0018498C">
      <w:pPr>
        <w:shd w:val="clear" w:color="auto" w:fill="FFFFFF"/>
        <w:spacing w:after="0" w:line="240" w:lineRule="auto"/>
        <w:ind w:firstLine="227"/>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Глава</w:t>
      </w:r>
      <w:r w:rsidR="0096777A">
        <w:rPr>
          <w:rFonts w:ascii="Times New Roman" w:eastAsia="Times New Roman" w:hAnsi="Times New Roman" w:cs="Times New Roman"/>
          <w:b/>
          <w:bCs/>
          <w:sz w:val="24"/>
          <w:szCs w:val="24"/>
          <w:lang w:eastAsia="ru-RU"/>
        </w:rPr>
        <w:t xml:space="preserve"> №3</w:t>
      </w:r>
      <w:r>
        <w:rPr>
          <w:rFonts w:ascii="Times New Roman" w:eastAsia="Times New Roman" w:hAnsi="Times New Roman" w:cs="Times New Roman"/>
          <w:b/>
          <w:bCs/>
          <w:sz w:val="24"/>
          <w:szCs w:val="24"/>
          <w:lang w:eastAsia="ru-RU"/>
        </w:rPr>
        <w:t>.</w:t>
      </w:r>
      <w:r w:rsidR="0096777A">
        <w:rPr>
          <w:rFonts w:ascii="Times New Roman" w:eastAsia="Times New Roman" w:hAnsi="Times New Roman" w:cs="Times New Roman"/>
          <w:b/>
          <w:bCs/>
          <w:sz w:val="24"/>
          <w:szCs w:val="24"/>
          <w:lang w:eastAsia="ru-RU"/>
        </w:rPr>
        <w:t xml:space="preserve"> Безопасное поведение на дорогах и в транспорте</w:t>
      </w:r>
      <w:r w:rsidR="00C50DF8" w:rsidRPr="00B04F2F">
        <w:rPr>
          <w:rFonts w:ascii="Times New Roman" w:eastAsia="Times New Roman" w:hAnsi="Times New Roman" w:cs="Times New Roman"/>
          <w:b/>
          <w:bCs/>
          <w:sz w:val="24"/>
          <w:szCs w:val="24"/>
          <w:lang w:eastAsia="ru-RU"/>
        </w:rPr>
        <w:t>:</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дорожного движения и их значение, условия обеспечения безопасности участников дорожного движения;</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дорожного движения и дорожные знаки для пешеходов;</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«дорожные ловушки» и правила их предупреждения;</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proofErr w:type="spellStart"/>
      <w:r w:rsidRPr="00B04F2F">
        <w:rPr>
          <w:rFonts w:ascii="Times New Roman" w:eastAsia="Times New Roman" w:hAnsi="Times New Roman" w:cs="Times New Roman"/>
          <w:sz w:val="24"/>
          <w:szCs w:val="24"/>
          <w:lang w:eastAsia="ru-RU"/>
        </w:rPr>
        <w:t>световозвращающие</w:t>
      </w:r>
      <w:proofErr w:type="spellEnd"/>
      <w:r w:rsidRPr="00B04F2F">
        <w:rPr>
          <w:rFonts w:ascii="Times New Roman" w:eastAsia="Times New Roman" w:hAnsi="Times New Roman" w:cs="Times New Roman"/>
          <w:sz w:val="24"/>
          <w:szCs w:val="24"/>
          <w:lang w:eastAsia="ru-RU"/>
        </w:rPr>
        <w:t xml:space="preserve"> элементы и правила их применения;</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дорожного движения для пассажиров;</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обязанности пассажиров маршрутных транспортных средств, ремень безопасности и правила его применения;</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пассажиров при различных происшествиях в маршрутных транспортных средствах, в том числе вызванных террористическим актом;</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поведения пассажира мотоцикла;</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дорожного движения для водителя велосипеда и иных индивидуальных средств передвижения (</w:t>
      </w:r>
      <w:proofErr w:type="spellStart"/>
      <w:r w:rsidRPr="00B04F2F">
        <w:rPr>
          <w:rFonts w:ascii="Times New Roman" w:eastAsia="Times New Roman" w:hAnsi="Times New Roman" w:cs="Times New Roman"/>
          <w:sz w:val="24"/>
          <w:szCs w:val="24"/>
          <w:lang w:eastAsia="ru-RU"/>
        </w:rPr>
        <w:t>электросамокаты</w:t>
      </w:r>
      <w:proofErr w:type="spellEnd"/>
      <w:r w:rsidRPr="00B04F2F">
        <w:rPr>
          <w:rFonts w:ascii="Times New Roman" w:eastAsia="Times New Roman" w:hAnsi="Times New Roman" w:cs="Times New Roman"/>
          <w:sz w:val="24"/>
          <w:szCs w:val="24"/>
          <w:lang w:eastAsia="ru-RU"/>
        </w:rPr>
        <w:t xml:space="preserve">, </w:t>
      </w:r>
      <w:proofErr w:type="spellStart"/>
      <w:r w:rsidRPr="00B04F2F">
        <w:rPr>
          <w:rFonts w:ascii="Times New Roman" w:eastAsia="Times New Roman" w:hAnsi="Times New Roman" w:cs="Times New Roman"/>
          <w:sz w:val="24"/>
          <w:szCs w:val="24"/>
          <w:lang w:eastAsia="ru-RU"/>
        </w:rPr>
        <w:t>гироскутеры</w:t>
      </w:r>
      <w:proofErr w:type="spellEnd"/>
      <w:r w:rsidRPr="00B04F2F">
        <w:rPr>
          <w:rFonts w:ascii="Times New Roman" w:eastAsia="Times New Roman" w:hAnsi="Times New Roman" w:cs="Times New Roman"/>
          <w:sz w:val="24"/>
          <w:szCs w:val="24"/>
          <w:lang w:eastAsia="ru-RU"/>
        </w:rPr>
        <w:t xml:space="preserve">, </w:t>
      </w:r>
      <w:proofErr w:type="spellStart"/>
      <w:r w:rsidRPr="00B04F2F">
        <w:rPr>
          <w:rFonts w:ascii="Times New Roman" w:eastAsia="Times New Roman" w:hAnsi="Times New Roman" w:cs="Times New Roman"/>
          <w:sz w:val="24"/>
          <w:szCs w:val="24"/>
          <w:lang w:eastAsia="ru-RU"/>
        </w:rPr>
        <w:t>моноколёса</w:t>
      </w:r>
      <w:proofErr w:type="spellEnd"/>
      <w:r w:rsidRPr="00B04F2F">
        <w:rPr>
          <w:rFonts w:ascii="Times New Roman" w:eastAsia="Times New Roman" w:hAnsi="Times New Roman" w:cs="Times New Roman"/>
          <w:sz w:val="24"/>
          <w:szCs w:val="24"/>
          <w:lang w:eastAsia="ru-RU"/>
        </w:rPr>
        <w:t xml:space="preserve">, </w:t>
      </w:r>
      <w:proofErr w:type="spellStart"/>
      <w:r w:rsidRPr="00B04F2F">
        <w:rPr>
          <w:rFonts w:ascii="Times New Roman" w:eastAsia="Times New Roman" w:hAnsi="Times New Roman" w:cs="Times New Roman"/>
          <w:sz w:val="24"/>
          <w:szCs w:val="24"/>
          <w:lang w:eastAsia="ru-RU"/>
        </w:rPr>
        <w:t>сигвеи</w:t>
      </w:r>
      <w:proofErr w:type="spellEnd"/>
      <w:r w:rsidRPr="00B04F2F">
        <w:rPr>
          <w:rFonts w:ascii="Times New Roman" w:eastAsia="Times New Roman" w:hAnsi="Times New Roman" w:cs="Times New Roman"/>
          <w:sz w:val="24"/>
          <w:szCs w:val="24"/>
          <w:lang w:eastAsia="ru-RU"/>
        </w:rPr>
        <w:t xml:space="preserve"> и т. п.), правила безопасного использования мототранспорта (мопедов и мотоциклов);</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дорожные знаки для водителя велосипеда, сигналы велосипедиста;</w:t>
      </w:r>
    </w:p>
    <w:p w:rsidR="00C50DF8"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подготовки велосипеда к пользованию;</w:t>
      </w:r>
    </w:p>
    <w:p w:rsidR="0096777A" w:rsidRDefault="00E40005" w:rsidP="004F159B">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4F159B" w:rsidRPr="00B04F2F">
        <w:rPr>
          <w:rFonts w:ascii="Times New Roman" w:eastAsia="Times New Roman" w:hAnsi="Times New Roman" w:cs="Times New Roman"/>
          <w:b/>
          <w:bCs/>
          <w:sz w:val="24"/>
          <w:szCs w:val="24"/>
          <w:lang w:eastAsia="ru-RU"/>
        </w:rPr>
        <w:t xml:space="preserve"> «Безопасность в быту»</w:t>
      </w:r>
    </w:p>
    <w:p w:rsidR="004F159B" w:rsidRPr="00B04F2F" w:rsidRDefault="00AD79E4" w:rsidP="004F159B">
      <w:pPr>
        <w:shd w:val="clear" w:color="auto" w:fill="FFFFFF"/>
        <w:spacing w:after="0" w:line="240" w:lineRule="auto"/>
        <w:ind w:firstLine="227"/>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Глава</w:t>
      </w:r>
      <w:r w:rsidR="0096777A">
        <w:rPr>
          <w:rFonts w:ascii="Times New Roman" w:eastAsia="Times New Roman" w:hAnsi="Times New Roman" w:cs="Times New Roman"/>
          <w:b/>
          <w:bCs/>
          <w:sz w:val="24"/>
          <w:szCs w:val="24"/>
          <w:lang w:eastAsia="ru-RU"/>
        </w:rPr>
        <w:t xml:space="preserve"> №4 </w:t>
      </w:r>
      <w:r>
        <w:rPr>
          <w:rFonts w:ascii="Times New Roman" w:eastAsia="Times New Roman" w:hAnsi="Times New Roman" w:cs="Times New Roman"/>
          <w:b/>
          <w:bCs/>
          <w:sz w:val="24"/>
          <w:szCs w:val="24"/>
          <w:lang w:eastAsia="ru-RU"/>
        </w:rPr>
        <w:t>.</w:t>
      </w:r>
      <w:r w:rsidR="0096777A">
        <w:rPr>
          <w:rFonts w:ascii="Times New Roman" w:eastAsia="Times New Roman" w:hAnsi="Times New Roman" w:cs="Times New Roman"/>
          <w:b/>
          <w:bCs/>
          <w:sz w:val="24"/>
          <w:szCs w:val="24"/>
          <w:lang w:eastAsia="ru-RU"/>
        </w:rPr>
        <w:t>Безопасность вашего жилища</w:t>
      </w:r>
      <w:r w:rsidR="004F159B" w:rsidRPr="00B04F2F">
        <w:rPr>
          <w:rFonts w:ascii="Times New Roman" w:eastAsia="Times New Roman" w:hAnsi="Times New Roman" w:cs="Times New Roman"/>
          <w:b/>
          <w:bCs/>
          <w:sz w:val="24"/>
          <w:szCs w:val="24"/>
          <w:lang w:eastAsia="ru-RU"/>
        </w:rPr>
        <w:t>:</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основные источники опасности в быту и их классификация;</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защита прав потребителя, сроки годности и состав продуктов питания;</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бытовые отравления и причины их возникновения, классификация ядовитых веществ и их опасности;</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признаки отравления, приёмы и правила оказания первой помощи;</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комплектования и хранения домашней аптечки;</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бытовые травмы и правила их предупреждения, приёмы и правила оказания первой помощи;</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обращения с газовыми и электрическими приборами, приёмы и правила оказания первой помощи;</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поведения в подъезде и лифте, а также при входе и выходе из них;</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пожар и факторы его развития;</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условия и причины возникновения пожаров, их возможные последствия, приёмы и правила оказания первой помощи;</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первичные средства пожаротушения;</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вызова экстренных служб и порядок взаимодействия с ними, ответственность за ложные сообщения;</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права, обязанности и ответственность граждан в области пожарной безопасности;</w:t>
      </w:r>
    </w:p>
    <w:p w:rsidR="004F159B" w:rsidRPr="00B04F2F"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классификация аварийных ситуаций в коммунальных системах жизнеобеспечения;</w:t>
      </w:r>
    </w:p>
    <w:p w:rsidR="004F159B" w:rsidRDefault="004F159B" w:rsidP="004F159B">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lastRenderedPageBreak/>
        <w:t>правила подготовки к возможным авариям на коммунальных системах, порядок действий при авариях на коммунальных системах.</w:t>
      </w:r>
    </w:p>
    <w:p w:rsidR="0096777A" w:rsidRDefault="00E40005" w:rsidP="004F159B">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4F159B" w:rsidRPr="00B04F2F">
        <w:rPr>
          <w:rFonts w:ascii="Times New Roman" w:eastAsia="Times New Roman" w:hAnsi="Times New Roman" w:cs="Times New Roman"/>
          <w:b/>
          <w:bCs/>
          <w:sz w:val="24"/>
          <w:szCs w:val="24"/>
          <w:lang w:eastAsia="ru-RU"/>
        </w:rPr>
        <w:t xml:space="preserve"> «Безопасность в</w:t>
      </w:r>
      <w:r w:rsidR="004F159B">
        <w:rPr>
          <w:rFonts w:ascii="Times New Roman" w:eastAsia="Times New Roman" w:hAnsi="Times New Roman" w:cs="Times New Roman"/>
          <w:b/>
          <w:bCs/>
          <w:sz w:val="24"/>
          <w:szCs w:val="24"/>
          <w:lang w:eastAsia="ru-RU"/>
        </w:rPr>
        <w:t xml:space="preserve"> социуме»</w:t>
      </w:r>
    </w:p>
    <w:p w:rsidR="004F159B" w:rsidRDefault="00AD79E4" w:rsidP="004F159B">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Глава</w:t>
      </w:r>
      <w:r w:rsidR="0096777A">
        <w:rPr>
          <w:rFonts w:ascii="Times New Roman" w:eastAsia="Times New Roman" w:hAnsi="Times New Roman" w:cs="Times New Roman"/>
          <w:b/>
          <w:bCs/>
          <w:sz w:val="24"/>
          <w:szCs w:val="24"/>
          <w:lang w:eastAsia="ru-RU"/>
        </w:rPr>
        <w:t xml:space="preserve"> №5</w:t>
      </w:r>
      <w:r>
        <w:rPr>
          <w:rFonts w:ascii="Times New Roman" w:eastAsia="Times New Roman" w:hAnsi="Times New Roman" w:cs="Times New Roman"/>
          <w:b/>
          <w:bCs/>
          <w:sz w:val="24"/>
          <w:szCs w:val="24"/>
          <w:lang w:eastAsia="ru-RU"/>
        </w:rPr>
        <w:t>.</w:t>
      </w:r>
      <w:r w:rsidR="0096777A">
        <w:rPr>
          <w:rFonts w:ascii="Times New Roman" w:eastAsia="Times New Roman" w:hAnsi="Times New Roman" w:cs="Times New Roman"/>
          <w:b/>
          <w:bCs/>
          <w:sz w:val="24"/>
          <w:szCs w:val="24"/>
          <w:lang w:eastAsia="ru-RU"/>
        </w:rPr>
        <w:t xml:space="preserve"> </w:t>
      </w:r>
      <w:r w:rsidR="0096777A">
        <w:rPr>
          <w:rFonts w:ascii="Times New Roman" w:hAnsi="Times New Roman"/>
          <w:color w:val="000000"/>
          <w:sz w:val="24"/>
        </w:rPr>
        <w:t>Безопасность в криминогенных ситуациях</w:t>
      </w:r>
      <w:proofErr w:type="gramStart"/>
      <w:r w:rsidR="0096777A">
        <w:rPr>
          <w:rFonts w:ascii="Times New Roman" w:hAnsi="Times New Roman"/>
          <w:color w:val="000000"/>
          <w:sz w:val="24"/>
        </w:rPr>
        <w:t>.</w:t>
      </w:r>
      <w:r w:rsidR="004F159B">
        <w:rPr>
          <w:rFonts w:ascii="Times New Roman" w:eastAsia="Times New Roman" w:hAnsi="Times New Roman" w:cs="Times New Roman"/>
          <w:b/>
          <w:bCs/>
          <w:sz w:val="24"/>
          <w:szCs w:val="24"/>
          <w:lang w:eastAsia="ru-RU"/>
        </w:rPr>
        <w:t>:</w:t>
      </w:r>
      <w:proofErr w:type="gramEnd"/>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ситуации криминального характера, правила поведения с малознакомыми людьми;</w:t>
      </w:r>
    </w:p>
    <w:p w:rsidR="007454AD" w:rsidRDefault="007454AD" w:rsidP="004F159B">
      <w:pPr>
        <w:shd w:val="clear" w:color="auto" w:fill="FFFFFF"/>
        <w:spacing w:after="0" w:line="240" w:lineRule="auto"/>
        <w:rPr>
          <w:rFonts w:ascii="Times New Roman" w:eastAsia="Times New Roman" w:hAnsi="Times New Roman" w:cs="Times New Roman"/>
          <w:b/>
          <w:bCs/>
          <w:sz w:val="24"/>
          <w:szCs w:val="24"/>
          <w:lang w:eastAsia="ru-RU"/>
        </w:rPr>
      </w:pPr>
      <w:r w:rsidRPr="00B04F2F">
        <w:rPr>
          <w:rFonts w:ascii="Times New Roman" w:eastAsia="Times New Roman" w:hAnsi="Times New Roman" w:cs="Times New Roman"/>
          <w:sz w:val="24"/>
          <w:szCs w:val="24"/>
          <w:lang w:eastAsia="ru-RU"/>
        </w:rPr>
        <w:t>меры по предотвращению проникновения злоумышленников в дом, правила поведения при попытке проникновения в дом посторонних;</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вызова экстренных служб и порядок взаимодействия с ними;</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массовые мероприятия и правила подготовки к ним, оборудование мест массового пребывания людей;</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беспорядках в местах массового пребывания людей;</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попадании в толпу и давку;</w:t>
      </w:r>
    </w:p>
    <w:p w:rsidR="007454AD" w:rsidRPr="00B04F2F" w:rsidRDefault="007454AD" w:rsidP="007454A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эвакуации из общественных мест и зданий;</w:t>
      </w:r>
    </w:p>
    <w:p w:rsidR="004F159B" w:rsidRPr="00B04F2F" w:rsidRDefault="007454AD"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опасности криминогенного и антиобщественного характера в общественных местах, порядок действий при их возникновении;</w:t>
      </w:r>
    </w:p>
    <w:p w:rsidR="00AC0EF9" w:rsidRDefault="00E40005" w:rsidP="0018498C">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02046E">
        <w:rPr>
          <w:rFonts w:ascii="Times New Roman" w:eastAsia="Times New Roman" w:hAnsi="Times New Roman" w:cs="Times New Roman"/>
          <w:b/>
          <w:bCs/>
          <w:sz w:val="24"/>
          <w:szCs w:val="24"/>
          <w:lang w:eastAsia="ru-RU"/>
        </w:rPr>
        <w:t xml:space="preserve"> «Основы противодействия экстремизму и терроризму</w:t>
      </w:r>
      <w:r w:rsidR="00C50DF8" w:rsidRPr="00B04F2F">
        <w:rPr>
          <w:rFonts w:ascii="Times New Roman" w:eastAsia="Times New Roman" w:hAnsi="Times New Roman" w:cs="Times New Roman"/>
          <w:b/>
          <w:bCs/>
          <w:sz w:val="24"/>
          <w:szCs w:val="24"/>
          <w:lang w:eastAsia="ru-RU"/>
        </w:rPr>
        <w:t>»</w:t>
      </w:r>
    </w:p>
    <w:p w:rsidR="00C50DF8" w:rsidRPr="00B04F2F" w:rsidRDefault="00AD79E4" w:rsidP="0018498C">
      <w:pPr>
        <w:shd w:val="clear" w:color="auto" w:fill="FFFFFF"/>
        <w:spacing w:after="0" w:line="240" w:lineRule="auto"/>
        <w:ind w:firstLine="227"/>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xml:space="preserve">Глава </w:t>
      </w:r>
      <w:r w:rsidR="00AC0EF9">
        <w:rPr>
          <w:rFonts w:ascii="Times New Roman" w:eastAsia="Times New Roman" w:hAnsi="Times New Roman" w:cs="Times New Roman"/>
          <w:b/>
          <w:bCs/>
          <w:sz w:val="24"/>
          <w:szCs w:val="24"/>
          <w:lang w:eastAsia="ru-RU"/>
        </w:rPr>
        <w:t>№6</w:t>
      </w:r>
      <w:r>
        <w:rPr>
          <w:rFonts w:ascii="Times New Roman" w:eastAsia="Times New Roman" w:hAnsi="Times New Roman" w:cs="Times New Roman"/>
          <w:b/>
          <w:bCs/>
          <w:sz w:val="24"/>
          <w:szCs w:val="24"/>
          <w:lang w:eastAsia="ru-RU"/>
        </w:rPr>
        <w:t>.</w:t>
      </w:r>
      <w:r w:rsidR="00AC0EF9">
        <w:rPr>
          <w:rFonts w:ascii="Times New Roman" w:eastAsia="Times New Roman" w:hAnsi="Times New Roman" w:cs="Times New Roman"/>
          <w:b/>
          <w:bCs/>
          <w:sz w:val="24"/>
          <w:szCs w:val="24"/>
          <w:lang w:eastAsia="ru-RU"/>
        </w:rPr>
        <w:t xml:space="preserve"> Экстремизм и террориз</w:t>
      </w:r>
      <w:proofErr w:type="gramStart"/>
      <w:r w:rsidR="00AC0EF9">
        <w:rPr>
          <w:rFonts w:ascii="Times New Roman" w:eastAsia="Times New Roman" w:hAnsi="Times New Roman" w:cs="Times New Roman"/>
          <w:b/>
          <w:bCs/>
          <w:sz w:val="24"/>
          <w:szCs w:val="24"/>
          <w:lang w:eastAsia="ru-RU"/>
        </w:rPr>
        <w:t>м-</w:t>
      </w:r>
      <w:proofErr w:type="gramEnd"/>
      <w:r w:rsidR="00AC0EF9">
        <w:rPr>
          <w:rFonts w:ascii="Times New Roman" w:eastAsia="Times New Roman" w:hAnsi="Times New Roman" w:cs="Times New Roman"/>
          <w:b/>
          <w:bCs/>
          <w:sz w:val="24"/>
          <w:szCs w:val="24"/>
          <w:lang w:eastAsia="ru-RU"/>
        </w:rPr>
        <w:t xml:space="preserve"> угрозы личности, обществу и государству</w:t>
      </w:r>
      <w:r w:rsidR="00C50DF8" w:rsidRPr="00B04F2F">
        <w:rPr>
          <w:rFonts w:ascii="Times New Roman" w:eastAsia="Times New Roman" w:hAnsi="Times New Roman" w:cs="Times New Roman"/>
          <w:b/>
          <w:bCs/>
          <w:sz w:val="24"/>
          <w:szCs w:val="24"/>
          <w:lang w:eastAsia="ru-RU"/>
        </w:rPr>
        <w:t>:</w:t>
      </w:r>
    </w:p>
    <w:p w:rsidR="00E90F58" w:rsidRPr="00E90F58" w:rsidRDefault="00E90F58" w:rsidP="00E90F58">
      <w:pPr>
        <w:spacing w:after="0" w:line="264" w:lineRule="auto"/>
        <w:jc w:val="both"/>
        <w:rPr>
          <w:sz w:val="24"/>
          <w:szCs w:val="24"/>
        </w:rPr>
      </w:pPr>
      <w:r w:rsidRPr="00E90F58">
        <w:rPr>
          <w:rFonts w:ascii="Times New Roman" w:hAnsi="Times New Roman"/>
          <w:color w:val="000000"/>
          <w:sz w:val="24"/>
          <w:szCs w:val="24"/>
        </w:rPr>
        <w:t>понятия «экстремизм» и «терроризм», их содержание, причины, возможные варианты проявления и последствия;</w:t>
      </w:r>
    </w:p>
    <w:p w:rsidR="00E90F58" w:rsidRPr="00E90F58" w:rsidRDefault="00E90F58" w:rsidP="00E90F58">
      <w:pPr>
        <w:spacing w:after="0" w:line="264" w:lineRule="auto"/>
        <w:jc w:val="both"/>
        <w:rPr>
          <w:sz w:val="24"/>
          <w:szCs w:val="24"/>
        </w:rPr>
      </w:pPr>
      <w:r w:rsidRPr="00E90F58">
        <w:rPr>
          <w:rFonts w:ascii="Times New Roman" w:hAnsi="Times New Roman"/>
          <w:color w:val="000000"/>
          <w:sz w:val="24"/>
          <w:szCs w:val="24"/>
        </w:rPr>
        <w:t>цели и формы проявления террористических актов, их последствия, уровни террористической опасности;</w:t>
      </w:r>
    </w:p>
    <w:p w:rsidR="00E90F58" w:rsidRPr="00E90F58" w:rsidRDefault="00E90F58" w:rsidP="00E90F58">
      <w:pPr>
        <w:spacing w:after="0" w:line="264" w:lineRule="auto"/>
        <w:jc w:val="both"/>
        <w:rPr>
          <w:sz w:val="24"/>
          <w:szCs w:val="24"/>
        </w:rPr>
      </w:pPr>
      <w:r w:rsidRPr="00E90F58">
        <w:rPr>
          <w:rFonts w:ascii="Times New Roman" w:hAnsi="Times New Roman"/>
          <w:color w:val="000000"/>
          <w:sz w:val="24"/>
          <w:szCs w:val="24"/>
        </w:rPr>
        <w:t>порядок действий при совершении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обнаружении бесхозных (потенциально опасных) вещей и предметов, а также в условиях совершения террористического акта, в том числе при захвате и освобождении заложников;</w:t>
      </w:r>
    </w:p>
    <w:p w:rsidR="00C50DF8"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взаимодействии с правоохранительными органами.</w:t>
      </w:r>
    </w:p>
    <w:p w:rsidR="00AC0EF9" w:rsidRDefault="00E40005" w:rsidP="001975E2">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    Модуль </w:t>
      </w:r>
      <w:r w:rsidR="007454AD" w:rsidRPr="00B04F2F">
        <w:rPr>
          <w:rFonts w:ascii="Times New Roman" w:eastAsia="Times New Roman" w:hAnsi="Times New Roman" w:cs="Times New Roman"/>
          <w:b/>
          <w:bCs/>
          <w:sz w:val="24"/>
          <w:szCs w:val="24"/>
          <w:lang w:eastAsia="ru-RU"/>
        </w:rPr>
        <w:t xml:space="preserve"> «Безопасность в</w:t>
      </w:r>
      <w:r w:rsidR="00AC0EF9">
        <w:rPr>
          <w:rFonts w:ascii="Times New Roman" w:eastAsia="Times New Roman" w:hAnsi="Times New Roman" w:cs="Times New Roman"/>
          <w:b/>
          <w:bCs/>
          <w:sz w:val="24"/>
          <w:szCs w:val="24"/>
          <w:lang w:eastAsia="ru-RU"/>
        </w:rPr>
        <w:t xml:space="preserve"> информационном пространстве</w:t>
      </w:r>
      <w:r w:rsidR="007454AD">
        <w:rPr>
          <w:rFonts w:ascii="Times New Roman" w:eastAsia="Times New Roman" w:hAnsi="Times New Roman" w:cs="Times New Roman"/>
          <w:b/>
          <w:bCs/>
          <w:sz w:val="24"/>
          <w:szCs w:val="24"/>
          <w:lang w:eastAsia="ru-RU"/>
        </w:rPr>
        <w:t>»</w:t>
      </w:r>
    </w:p>
    <w:p w:rsidR="007454AD" w:rsidRDefault="00AD79E4" w:rsidP="001975E2">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    Глава </w:t>
      </w:r>
      <w:r w:rsidR="00AC0EF9">
        <w:rPr>
          <w:rFonts w:ascii="Times New Roman" w:eastAsia="Times New Roman" w:hAnsi="Times New Roman" w:cs="Times New Roman"/>
          <w:b/>
          <w:bCs/>
          <w:sz w:val="24"/>
          <w:szCs w:val="24"/>
          <w:lang w:eastAsia="ru-RU"/>
        </w:rPr>
        <w:t>№7</w:t>
      </w:r>
      <w:r>
        <w:rPr>
          <w:rFonts w:ascii="Times New Roman" w:eastAsia="Times New Roman" w:hAnsi="Times New Roman" w:cs="Times New Roman"/>
          <w:b/>
          <w:bCs/>
          <w:sz w:val="24"/>
          <w:szCs w:val="24"/>
          <w:lang w:eastAsia="ru-RU"/>
        </w:rPr>
        <w:t>.</w:t>
      </w:r>
      <w:r w:rsidR="00AC0EF9">
        <w:rPr>
          <w:rFonts w:ascii="Times New Roman" w:eastAsia="Times New Roman" w:hAnsi="Times New Roman" w:cs="Times New Roman"/>
          <w:b/>
          <w:bCs/>
          <w:sz w:val="24"/>
          <w:szCs w:val="24"/>
          <w:lang w:eastAsia="ru-RU"/>
        </w:rPr>
        <w:t xml:space="preserve"> </w:t>
      </w:r>
      <w:r w:rsidR="00AC0EF9" w:rsidRPr="00B04F2F">
        <w:rPr>
          <w:rFonts w:ascii="Times New Roman" w:eastAsia="Times New Roman" w:hAnsi="Times New Roman" w:cs="Times New Roman"/>
          <w:b/>
          <w:bCs/>
          <w:sz w:val="24"/>
          <w:szCs w:val="24"/>
          <w:lang w:eastAsia="ru-RU"/>
        </w:rPr>
        <w:t>Безопасность в</w:t>
      </w:r>
      <w:r w:rsidR="00AC0EF9">
        <w:rPr>
          <w:rFonts w:ascii="Times New Roman" w:eastAsia="Times New Roman" w:hAnsi="Times New Roman" w:cs="Times New Roman"/>
          <w:b/>
          <w:bCs/>
          <w:sz w:val="24"/>
          <w:szCs w:val="24"/>
          <w:lang w:eastAsia="ru-RU"/>
        </w:rPr>
        <w:t xml:space="preserve"> информационной среде</w:t>
      </w:r>
      <w:r w:rsidR="007454AD">
        <w:rPr>
          <w:rFonts w:ascii="Times New Roman" w:eastAsia="Times New Roman" w:hAnsi="Times New Roman" w:cs="Times New Roman"/>
          <w:b/>
          <w:bCs/>
          <w:sz w:val="24"/>
          <w:szCs w:val="24"/>
          <w:lang w:eastAsia="ru-RU"/>
        </w:rPr>
        <w:t>:</w:t>
      </w:r>
    </w:p>
    <w:p w:rsidR="007454AD" w:rsidRPr="00B04F2F" w:rsidRDefault="007454AD"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поведения в</w:t>
      </w:r>
      <w:r>
        <w:rPr>
          <w:rFonts w:ascii="Times New Roman" w:eastAsia="Times New Roman" w:hAnsi="Times New Roman" w:cs="Times New Roman"/>
          <w:sz w:val="24"/>
          <w:szCs w:val="24"/>
          <w:lang w:eastAsia="ru-RU"/>
        </w:rPr>
        <w:t xml:space="preserve"> информационной среде, правила безопасного использования информационных ресурсов</w:t>
      </w:r>
      <w:r w:rsidR="00174293">
        <w:rPr>
          <w:rFonts w:ascii="Times New Roman" w:eastAsia="Times New Roman" w:hAnsi="Times New Roman" w:cs="Times New Roman"/>
          <w:sz w:val="24"/>
          <w:szCs w:val="24"/>
          <w:lang w:eastAsia="ru-RU"/>
        </w:rPr>
        <w:t>.</w:t>
      </w:r>
    </w:p>
    <w:p w:rsidR="00174293" w:rsidRDefault="00E40005" w:rsidP="0018498C">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C50DF8" w:rsidRPr="00B04F2F">
        <w:rPr>
          <w:rFonts w:ascii="Times New Roman" w:eastAsia="Times New Roman" w:hAnsi="Times New Roman" w:cs="Times New Roman"/>
          <w:b/>
          <w:bCs/>
          <w:sz w:val="24"/>
          <w:szCs w:val="24"/>
          <w:lang w:eastAsia="ru-RU"/>
        </w:rPr>
        <w:t>«Безопасность в природной среде»</w:t>
      </w:r>
    </w:p>
    <w:p w:rsidR="00C50DF8" w:rsidRPr="00B04F2F" w:rsidRDefault="00AD79E4" w:rsidP="0018498C">
      <w:pPr>
        <w:shd w:val="clear" w:color="auto" w:fill="FFFFFF"/>
        <w:spacing w:after="0" w:line="240" w:lineRule="auto"/>
        <w:ind w:firstLine="227"/>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Глава</w:t>
      </w:r>
      <w:r w:rsidR="00174293">
        <w:rPr>
          <w:rFonts w:ascii="Times New Roman" w:eastAsia="Times New Roman" w:hAnsi="Times New Roman" w:cs="Times New Roman"/>
          <w:b/>
          <w:bCs/>
          <w:sz w:val="24"/>
          <w:szCs w:val="24"/>
          <w:lang w:eastAsia="ru-RU"/>
        </w:rPr>
        <w:t xml:space="preserve"> №8</w:t>
      </w:r>
      <w:r>
        <w:rPr>
          <w:rFonts w:ascii="Times New Roman" w:eastAsia="Times New Roman" w:hAnsi="Times New Roman" w:cs="Times New Roman"/>
          <w:b/>
          <w:bCs/>
          <w:sz w:val="24"/>
          <w:szCs w:val="24"/>
          <w:lang w:eastAsia="ru-RU"/>
        </w:rPr>
        <w:t>.</w:t>
      </w:r>
      <w:r w:rsidR="00174293">
        <w:rPr>
          <w:rFonts w:ascii="Times New Roman" w:eastAsia="Times New Roman" w:hAnsi="Times New Roman" w:cs="Times New Roman"/>
          <w:b/>
          <w:bCs/>
          <w:sz w:val="24"/>
          <w:szCs w:val="24"/>
          <w:lang w:eastAsia="ru-RU"/>
        </w:rPr>
        <w:t xml:space="preserve"> Безопасность в различных погодных условиях и при стихийных бедствиях</w:t>
      </w:r>
      <w:r w:rsidR="00C50DF8" w:rsidRPr="00B04F2F">
        <w:rPr>
          <w:rFonts w:ascii="Times New Roman" w:eastAsia="Times New Roman" w:hAnsi="Times New Roman" w:cs="Times New Roman"/>
          <w:b/>
          <w:bCs/>
          <w:sz w:val="24"/>
          <w:szCs w:val="24"/>
          <w:lang w:eastAsia="ru-RU"/>
        </w:rPr>
        <w:t>:</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чрезвычайные ситуации природного характера и их классификация;</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поведения, необходимые для снижения риска встречи с дикими животными, порядок действий при встрече с ними;</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укусах диких животных, змей, пауков, клещей и насекомых;</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различия съедобных и ядовитых грибов и растений, правила поведения, необходимые для снижения риска отравления ядовитыми грибами и растениями;</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автономные условия, их особенности и опасности, правила подготовки к длительному автономному существованию;</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автономном существовании в природной среде;</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ориентирования на местности, способы подачи сигналов бедствия;</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общие правила безопасного поведения на водоёмах, правила купания в подготовленных и неподготовленных местах;</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обнаружении тонущего человека;</w:t>
      </w:r>
    </w:p>
    <w:p w:rsidR="00C50DF8" w:rsidRPr="00B04F2F"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 xml:space="preserve">правила поведения при нахождении на </w:t>
      </w:r>
      <w:proofErr w:type="spellStart"/>
      <w:r w:rsidRPr="00B04F2F">
        <w:rPr>
          <w:rFonts w:ascii="Times New Roman" w:eastAsia="Times New Roman" w:hAnsi="Times New Roman" w:cs="Times New Roman"/>
          <w:sz w:val="24"/>
          <w:szCs w:val="24"/>
          <w:lang w:eastAsia="ru-RU"/>
        </w:rPr>
        <w:t>плавсредствах</w:t>
      </w:r>
      <w:proofErr w:type="spellEnd"/>
      <w:r w:rsidRPr="00B04F2F">
        <w:rPr>
          <w:rFonts w:ascii="Times New Roman" w:eastAsia="Times New Roman" w:hAnsi="Times New Roman" w:cs="Times New Roman"/>
          <w:sz w:val="24"/>
          <w:szCs w:val="24"/>
          <w:lang w:eastAsia="ru-RU"/>
        </w:rPr>
        <w:t>;</w:t>
      </w:r>
    </w:p>
    <w:p w:rsidR="00C50DF8" w:rsidRDefault="00C50DF8" w:rsidP="001975E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поведения при нахождении на льду, порядок действий при обнаружении человека в полынье.</w:t>
      </w:r>
    </w:p>
    <w:p w:rsidR="00174293" w:rsidRDefault="00E40005" w:rsidP="001975E2">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7454AD" w:rsidRPr="00B04F2F">
        <w:rPr>
          <w:rFonts w:ascii="Times New Roman" w:eastAsia="Times New Roman" w:hAnsi="Times New Roman" w:cs="Times New Roman"/>
          <w:b/>
          <w:bCs/>
          <w:sz w:val="24"/>
          <w:szCs w:val="24"/>
          <w:lang w:eastAsia="ru-RU"/>
        </w:rPr>
        <w:t xml:space="preserve"> «Безопасность в</w:t>
      </w:r>
      <w:r w:rsidR="000376C0">
        <w:rPr>
          <w:rFonts w:ascii="Times New Roman" w:eastAsia="Times New Roman" w:hAnsi="Times New Roman" w:cs="Times New Roman"/>
          <w:b/>
          <w:bCs/>
          <w:sz w:val="24"/>
          <w:szCs w:val="24"/>
          <w:lang w:eastAsia="ru-RU"/>
        </w:rPr>
        <w:t xml:space="preserve"> чрезвычайных ситуациях техногенного характера»</w:t>
      </w:r>
    </w:p>
    <w:p w:rsidR="007454AD" w:rsidRDefault="00AD79E4" w:rsidP="001975E2">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Глава</w:t>
      </w:r>
      <w:r w:rsidR="00174293">
        <w:rPr>
          <w:rFonts w:ascii="Times New Roman" w:eastAsia="Times New Roman" w:hAnsi="Times New Roman" w:cs="Times New Roman"/>
          <w:b/>
          <w:bCs/>
          <w:sz w:val="24"/>
          <w:szCs w:val="24"/>
          <w:lang w:eastAsia="ru-RU"/>
        </w:rPr>
        <w:t xml:space="preserve"> №9</w:t>
      </w:r>
      <w:r>
        <w:rPr>
          <w:rFonts w:ascii="Times New Roman" w:eastAsia="Times New Roman" w:hAnsi="Times New Roman" w:cs="Times New Roman"/>
          <w:b/>
          <w:bCs/>
          <w:sz w:val="24"/>
          <w:szCs w:val="24"/>
          <w:lang w:eastAsia="ru-RU"/>
        </w:rPr>
        <w:t>.</w:t>
      </w:r>
      <w:r w:rsidR="00174293">
        <w:rPr>
          <w:rFonts w:ascii="Times New Roman" w:eastAsia="Times New Roman" w:hAnsi="Times New Roman" w:cs="Times New Roman"/>
          <w:b/>
          <w:bCs/>
          <w:sz w:val="24"/>
          <w:szCs w:val="24"/>
          <w:lang w:eastAsia="ru-RU"/>
        </w:rPr>
        <w:t xml:space="preserve"> Производственные аварии и их опасность для жизни, здоровья и благополучия человека</w:t>
      </w:r>
      <w:r w:rsidR="000376C0">
        <w:rPr>
          <w:rFonts w:ascii="Times New Roman" w:eastAsia="Times New Roman" w:hAnsi="Times New Roman" w:cs="Times New Roman"/>
          <w:b/>
          <w:bCs/>
          <w:sz w:val="24"/>
          <w:szCs w:val="24"/>
          <w:lang w:eastAsia="ru-RU"/>
        </w:rPr>
        <w:t>:</w:t>
      </w:r>
    </w:p>
    <w:p w:rsidR="000376C0" w:rsidRPr="00B04F2F" w:rsidRDefault="000376C0" w:rsidP="001975E2">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чрезвычайные ситуации техноген</w:t>
      </w:r>
      <w:r w:rsidRPr="00B04F2F">
        <w:rPr>
          <w:rFonts w:ascii="Times New Roman" w:eastAsia="Times New Roman" w:hAnsi="Times New Roman" w:cs="Times New Roman"/>
          <w:sz w:val="24"/>
          <w:szCs w:val="24"/>
          <w:lang w:eastAsia="ru-RU"/>
        </w:rPr>
        <w:t>ного характера</w:t>
      </w:r>
      <w:r>
        <w:rPr>
          <w:rFonts w:ascii="Times New Roman" w:eastAsia="Times New Roman" w:hAnsi="Times New Roman" w:cs="Times New Roman"/>
          <w:sz w:val="24"/>
          <w:szCs w:val="24"/>
          <w:lang w:eastAsia="ru-RU"/>
        </w:rPr>
        <w:t>, признаки воздействия хлора и аммиака на организм, оповещение населения об аварии  и угрозе химического заражения окружающей среды правила движения по заражённой местности, правила  действия</w:t>
      </w:r>
      <w:proofErr w:type="gramStart"/>
      <w:r>
        <w:rPr>
          <w:rFonts w:ascii="Times New Roman" w:eastAsia="Times New Roman" w:hAnsi="Times New Roman" w:cs="Times New Roman"/>
          <w:sz w:val="24"/>
          <w:szCs w:val="24"/>
          <w:lang w:eastAsia="ru-RU"/>
        </w:rPr>
        <w:t xml:space="preserve"> ,</w:t>
      </w:r>
      <w:proofErr w:type="gramEnd"/>
      <w:r>
        <w:rPr>
          <w:rFonts w:ascii="Times New Roman" w:eastAsia="Times New Roman" w:hAnsi="Times New Roman" w:cs="Times New Roman"/>
          <w:sz w:val="24"/>
          <w:szCs w:val="24"/>
          <w:lang w:eastAsia="ru-RU"/>
        </w:rPr>
        <w:t>если нет возможности выйти из заражённой зоны в помещении</w:t>
      </w:r>
      <w:r w:rsidR="00BA1867">
        <w:rPr>
          <w:rFonts w:ascii="Times New Roman" w:eastAsia="Times New Roman" w:hAnsi="Times New Roman" w:cs="Times New Roman"/>
          <w:sz w:val="24"/>
          <w:szCs w:val="24"/>
          <w:lang w:eastAsia="ru-RU"/>
        </w:rPr>
        <w:t>. Индивидуальные средства защиты органов дыхания. Что нужно делать, чтобы ослабить воздействие ионизирующего излучения на организм.</w:t>
      </w:r>
    </w:p>
    <w:p w:rsidR="005579BE" w:rsidRDefault="00E40005" w:rsidP="001975E2">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02046E" w:rsidRPr="00B04F2F">
        <w:rPr>
          <w:rFonts w:ascii="Times New Roman" w:eastAsia="Times New Roman" w:hAnsi="Times New Roman" w:cs="Times New Roman"/>
          <w:b/>
          <w:bCs/>
          <w:sz w:val="24"/>
          <w:szCs w:val="24"/>
          <w:lang w:eastAsia="ru-RU"/>
        </w:rPr>
        <w:t xml:space="preserve"> «Основы медицинских знаний</w:t>
      </w:r>
      <w:r w:rsidR="0002046E">
        <w:rPr>
          <w:rFonts w:ascii="Times New Roman" w:eastAsia="Times New Roman" w:hAnsi="Times New Roman" w:cs="Times New Roman"/>
          <w:b/>
          <w:bCs/>
          <w:sz w:val="24"/>
          <w:szCs w:val="24"/>
          <w:lang w:eastAsia="ru-RU"/>
        </w:rPr>
        <w:t>»</w:t>
      </w:r>
    </w:p>
    <w:p w:rsidR="0002046E" w:rsidRDefault="00AD79E4" w:rsidP="001975E2">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Глава</w:t>
      </w:r>
      <w:r w:rsidR="005579BE">
        <w:rPr>
          <w:rFonts w:ascii="Times New Roman" w:eastAsia="Times New Roman" w:hAnsi="Times New Roman" w:cs="Times New Roman"/>
          <w:b/>
          <w:bCs/>
          <w:sz w:val="24"/>
          <w:szCs w:val="24"/>
          <w:lang w:eastAsia="ru-RU"/>
        </w:rPr>
        <w:t xml:space="preserve"> №10</w:t>
      </w:r>
      <w:r>
        <w:rPr>
          <w:rFonts w:ascii="Times New Roman" w:eastAsia="Times New Roman" w:hAnsi="Times New Roman" w:cs="Times New Roman"/>
          <w:b/>
          <w:bCs/>
          <w:sz w:val="24"/>
          <w:szCs w:val="24"/>
          <w:lang w:eastAsia="ru-RU"/>
        </w:rPr>
        <w:t>.</w:t>
      </w:r>
      <w:r w:rsidR="005579BE">
        <w:rPr>
          <w:rFonts w:ascii="Times New Roman" w:eastAsia="Times New Roman" w:hAnsi="Times New Roman" w:cs="Times New Roman"/>
          <w:b/>
          <w:bCs/>
          <w:sz w:val="24"/>
          <w:szCs w:val="24"/>
          <w:lang w:eastAsia="ru-RU"/>
        </w:rPr>
        <w:t xml:space="preserve"> Первая помощь и правила её оказания</w:t>
      </w:r>
      <w:r w:rsidR="0002046E">
        <w:rPr>
          <w:rFonts w:ascii="Times New Roman" w:eastAsia="Times New Roman" w:hAnsi="Times New Roman" w:cs="Times New Roman"/>
          <w:b/>
          <w:bCs/>
          <w:sz w:val="24"/>
          <w:szCs w:val="24"/>
          <w:lang w:eastAsia="ru-RU"/>
        </w:rPr>
        <w:t>:</w:t>
      </w:r>
    </w:p>
    <w:p w:rsidR="0002046E" w:rsidRPr="00B04F2F" w:rsidRDefault="0002046E" w:rsidP="0002046E">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понятие «первая помощь» и обязанность по её оказанию, универсальный алгоритм оказания первой помощи;</w:t>
      </w:r>
    </w:p>
    <w:p w:rsidR="0002046E" w:rsidRPr="00B04F2F" w:rsidRDefault="0002046E" w:rsidP="0002046E">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назначение и состав аптечки первой помощи;</w:t>
      </w:r>
    </w:p>
    <w:p w:rsidR="0002046E" w:rsidRDefault="0002046E" w:rsidP="0002046E">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оказании первой помощи в различных ситуациях, приёмы психологической поддержки пострадавшего.</w:t>
      </w:r>
    </w:p>
    <w:p w:rsidR="008A3195" w:rsidRPr="00B04F2F" w:rsidRDefault="008A3195" w:rsidP="008A3195">
      <w:pPr>
        <w:pBdr>
          <w:bottom w:val="single" w:sz="6" w:space="5" w:color="000000"/>
        </w:pBdr>
        <w:shd w:val="clear" w:color="auto" w:fill="FFFFFF"/>
        <w:spacing w:before="100" w:beforeAutospacing="1" w:after="240" w:line="240" w:lineRule="atLeast"/>
        <w:outlineLvl w:val="0"/>
        <w:rPr>
          <w:rFonts w:ascii="LiberationSerif" w:eastAsia="Times New Roman" w:hAnsi="LiberationSerif" w:cs="Times New Roman"/>
          <w:b/>
          <w:bCs/>
          <w:caps/>
          <w:kern w:val="36"/>
          <w:sz w:val="24"/>
          <w:szCs w:val="24"/>
          <w:lang w:eastAsia="ru-RU"/>
        </w:rPr>
      </w:pPr>
      <w:r w:rsidRPr="00B04F2F">
        <w:rPr>
          <w:rFonts w:ascii="LiberationSerif" w:eastAsia="Times New Roman" w:hAnsi="LiberationSerif" w:cs="Times New Roman"/>
          <w:b/>
          <w:bCs/>
          <w:caps/>
          <w:kern w:val="36"/>
          <w:sz w:val="24"/>
          <w:szCs w:val="24"/>
          <w:lang w:eastAsia="ru-RU"/>
        </w:rPr>
        <w:t>СОДЕРЖАНИЕ</w:t>
      </w:r>
      <w:r w:rsidR="00ED2DD0">
        <w:rPr>
          <w:rFonts w:ascii="LiberationSerif" w:eastAsia="Times New Roman" w:hAnsi="LiberationSerif" w:cs="Times New Roman"/>
          <w:b/>
          <w:bCs/>
          <w:caps/>
          <w:kern w:val="36"/>
          <w:sz w:val="24"/>
          <w:szCs w:val="24"/>
          <w:lang w:eastAsia="ru-RU"/>
        </w:rPr>
        <w:t xml:space="preserve">  </w:t>
      </w:r>
      <w:r w:rsidRPr="00B04F2F">
        <w:rPr>
          <w:rFonts w:ascii="LiberationSerif" w:eastAsia="Times New Roman" w:hAnsi="LiberationSerif" w:cs="Times New Roman"/>
          <w:b/>
          <w:bCs/>
          <w:caps/>
          <w:kern w:val="36"/>
          <w:sz w:val="24"/>
          <w:szCs w:val="24"/>
          <w:lang w:eastAsia="ru-RU"/>
        </w:rPr>
        <w:t xml:space="preserve"> УЧЕБНОГО ПРЕДМЕТА </w:t>
      </w:r>
      <w:r>
        <w:rPr>
          <w:rFonts w:ascii="LiberationSerif" w:eastAsia="Times New Roman" w:hAnsi="LiberationSerif" w:cs="Times New Roman"/>
          <w:b/>
          <w:bCs/>
          <w:caps/>
          <w:kern w:val="36"/>
          <w:sz w:val="24"/>
          <w:szCs w:val="24"/>
          <w:lang w:eastAsia="ru-RU"/>
        </w:rPr>
        <w:t>6 класс</w:t>
      </w:r>
    </w:p>
    <w:p w:rsidR="00AD79E4" w:rsidRDefault="00E40005" w:rsidP="008A3195">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8A3195">
        <w:rPr>
          <w:rFonts w:ascii="Times New Roman" w:eastAsia="Times New Roman" w:hAnsi="Times New Roman" w:cs="Times New Roman"/>
          <w:b/>
          <w:bCs/>
          <w:sz w:val="24"/>
          <w:szCs w:val="24"/>
          <w:lang w:eastAsia="ru-RU"/>
        </w:rPr>
        <w:t xml:space="preserve"> «Здоровье и как его сохранить</w:t>
      </w:r>
      <w:r w:rsidR="008A3195" w:rsidRPr="00B04F2F">
        <w:rPr>
          <w:rFonts w:ascii="Times New Roman" w:eastAsia="Times New Roman" w:hAnsi="Times New Roman" w:cs="Times New Roman"/>
          <w:b/>
          <w:bCs/>
          <w:sz w:val="24"/>
          <w:szCs w:val="24"/>
          <w:lang w:eastAsia="ru-RU"/>
        </w:rPr>
        <w:t>»</w:t>
      </w:r>
    </w:p>
    <w:p w:rsidR="008A3195" w:rsidRDefault="00AD79E4" w:rsidP="008A3195">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Глава № 1.Здоровье и правила его сбережения</w:t>
      </w:r>
      <w:r w:rsidR="008A3195" w:rsidRPr="00B04F2F">
        <w:rPr>
          <w:rFonts w:ascii="Times New Roman" w:eastAsia="Times New Roman" w:hAnsi="Times New Roman" w:cs="Times New Roman"/>
          <w:b/>
          <w:bCs/>
          <w:sz w:val="24"/>
          <w:szCs w:val="24"/>
          <w:lang w:eastAsia="ru-RU"/>
        </w:rPr>
        <w:t>:</w:t>
      </w:r>
    </w:p>
    <w:p w:rsidR="00036233" w:rsidRDefault="008A3195" w:rsidP="008A3195">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ф</w:t>
      </w:r>
      <w:r w:rsidRPr="008A3195">
        <w:rPr>
          <w:rFonts w:ascii="Times New Roman" w:eastAsia="Times New Roman" w:hAnsi="Times New Roman" w:cs="Times New Roman"/>
          <w:bCs/>
          <w:sz w:val="24"/>
          <w:szCs w:val="24"/>
          <w:lang w:eastAsia="ru-RU"/>
        </w:rPr>
        <w:t>акторы</w:t>
      </w:r>
      <w:r>
        <w:rPr>
          <w:rFonts w:ascii="Times New Roman" w:eastAsia="Times New Roman" w:hAnsi="Times New Roman" w:cs="Times New Roman"/>
          <w:bCs/>
          <w:sz w:val="24"/>
          <w:szCs w:val="24"/>
          <w:lang w:eastAsia="ru-RU"/>
        </w:rPr>
        <w:t>, способствующие сбережению здоровья;</w:t>
      </w:r>
    </w:p>
    <w:p w:rsidR="008A3195" w:rsidRDefault="008A3195" w:rsidP="008A3195">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факторы, влияющие на здоровье человека, опасность вредных привычек;</w:t>
      </w:r>
    </w:p>
    <w:p w:rsidR="008A3195" w:rsidRPr="00B04F2F" w:rsidRDefault="008A3195" w:rsidP="008A3195">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профилактика </w:t>
      </w:r>
      <w:r w:rsidRPr="00B04F2F">
        <w:rPr>
          <w:rFonts w:ascii="Times New Roman" w:eastAsia="Times New Roman" w:hAnsi="Times New Roman" w:cs="Times New Roman"/>
          <w:sz w:val="24"/>
          <w:szCs w:val="24"/>
          <w:lang w:eastAsia="ru-RU"/>
        </w:rPr>
        <w:t>вредных привычек;</w:t>
      </w:r>
    </w:p>
    <w:p w:rsidR="008A3195" w:rsidRPr="00B04F2F" w:rsidRDefault="008A3195" w:rsidP="008A3195">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элементы здорового образа жизни, ответственность за сохранение здоровья;</w:t>
      </w:r>
    </w:p>
    <w:p w:rsidR="0002046E" w:rsidRDefault="00036233" w:rsidP="001975E2">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 избежать отрицательного воздействия окружающей среды н</w:t>
      </w:r>
      <w:r w:rsidR="003A1295">
        <w:rPr>
          <w:rFonts w:ascii="Times New Roman" w:eastAsia="Times New Roman" w:hAnsi="Times New Roman" w:cs="Times New Roman"/>
          <w:sz w:val="24"/>
          <w:szCs w:val="24"/>
          <w:lang w:eastAsia="ru-RU"/>
        </w:rPr>
        <w:t>а</w:t>
      </w:r>
      <w:r>
        <w:rPr>
          <w:rFonts w:ascii="Times New Roman" w:eastAsia="Times New Roman" w:hAnsi="Times New Roman" w:cs="Times New Roman"/>
          <w:sz w:val="24"/>
          <w:szCs w:val="24"/>
          <w:lang w:eastAsia="ru-RU"/>
        </w:rPr>
        <w:t xml:space="preserve"> развитие и здоровье человека;</w:t>
      </w:r>
    </w:p>
    <w:p w:rsidR="00036233" w:rsidRDefault="00C006DE" w:rsidP="00036233">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036233" w:rsidRPr="00B04F2F">
        <w:rPr>
          <w:rFonts w:ascii="Times New Roman" w:eastAsia="Times New Roman" w:hAnsi="Times New Roman" w:cs="Times New Roman"/>
          <w:b/>
          <w:bCs/>
          <w:sz w:val="24"/>
          <w:szCs w:val="24"/>
          <w:lang w:eastAsia="ru-RU"/>
        </w:rPr>
        <w:t xml:space="preserve"> «Безопасность в природной среде»</w:t>
      </w:r>
    </w:p>
    <w:p w:rsidR="00036233" w:rsidRDefault="00AD79E4" w:rsidP="00036233">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Глава № 2.</w:t>
      </w:r>
      <w:r w:rsidR="00036233">
        <w:rPr>
          <w:rFonts w:ascii="Times New Roman" w:eastAsia="Times New Roman" w:hAnsi="Times New Roman" w:cs="Times New Roman"/>
          <w:b/>
          <w:bCs/>
          <w:sz w:val="24"/>
          <w:szCs w:val="24"/>
          <w:lang w:eastAsia="ru-RU"/>
        </w:rPr>
        <w:t>Безопасное поведение на природе:</w:t>
      </w:r>
    </w:p>
    <w:p w:rsidR="00036233" w:rsidRPr="00B04F2F" w:rsidRDefault="00036233" w:rsidP="00036233">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ориентирования на местно</w:t>
      </w:r>
      <w:r w:rsidR="007805EA">
        <w:rPr>
          <w:rFonts w:ascii="Times New Roman" w:eastAsia="Times New Roman" w:hAnsi="Times New Roman" w:cs="Times New Roman"/>
          <w:sz w:val="24"/>
          <w:szCs w:val="24"/>
          <w:lang w:eastAsia="ru-RU"/>
        </w:rPr>
        <w:t>сти;</w:t>
      </w:r>
    </w:p>
    <w:p w:rsidR="00036233" w:rsidRDefault="00036233" w:rsidP="00036233">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правила безопасного поведения в туристских походах;</w:t>
      </w:r>
    </w:p>
    <w:p w:rsidR="00036233" w:rsidRDefault="00036233" w:rsidP="00036233">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приметы</w:t>
      </w:r>
      <w:proofErr w:type="gramStart"/>
      <w:r>
        <w:rPr>
          <w:rFonts w:ascii="Times New Roman" w:eastAsia="Times New Roman" w:hAnsi="Times New Roman" w:cs="Times New Roman"/>
          <w:sz w:val="24"/>
          <w:szCs w:val="24"/>
          <w:lang w:eastAsia="ru-RU"/>
        </w:rPr>
        <w:t xml:space="preserve"> ,</w:t>
      </w:r>
      <w:proofErr w:type="gramEnd"/>
      <w:r>
        <w:rPr>
          <w:rFonts w:ascii="Times New Roman" w:eastAsia="Times New Roman" w:hAnsi="Times New Roman" w:cs="Times New Roman"/>
          <w:sz w:val="24"/>
          <w:szCs w:val="24"/>
          <w:lang w:eastAsia="ru-RU"/>
        </w:rPr>
        <w:t>по которым можно определить погоду;</w:t>
      </w:r>
    </w:p>
    <w:p w:rsidR="00036233" w:rsidRDefault="00036233" w:rsidP="00036233">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правила поведения во время грозы;</w:t>
      </w:r>
    </w:p>
    <w:p w:rsidR="00036233" w:rsidRDefault="00036233" w:rsidP="00036233">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правила разведения </w:t>
      </w:r>
      <w:r w:rsidR="007805EA">
        <w:rPr>
          <w:rFonts w:ascii="Times New Roman" w:eastAsia="Times New Roman" w:hAnsi="Times New Roman" w:cs="Times New Roman"/>
          <w:sz w:val="24"/>
          <w:szCs w:val="24"/>
          <w:lang w:eastAsia="ru-RU"/>
        </w:rPr>
        <w:t>костра при разной погоде;</w:t>
      </w:r>
    </w:p>
    <w:p w:rsidR="007805EA" w:rsidRDefault="00C006DE" w:rsidP="007805EA">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7805EA" w:rsidRPr="00B04F2F">
        <w:rPr>
          <w:rFonts w:ascii="Times New Roman" w:eastAsia="Times New Roman" w:hAnsi="Times New Roman" w:cs="Times New Roman"/>
          <w:b/>
          <w:bCs/>
          <w:sz w:val="24"/>
          <w:szCs w:val="24"/>
          <w:lang w:eastAsia="ru-RU"/>
        </w:rPr>
        <w:t xml:space="preserve"> «Безопасность в природной среде»</w:t>
      </w:r>
    </w:p>
    <w:p w:rsidR="007805EA" w:rsidRDefault="00AD79E4" w:rsidP="007805EA">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Глава</w:t>
      </w:r>
      <w:r w:rsidRPr="007805E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№3.</w:t>
      </w:r>
      <w:r w:rsidR="007805EA">
        <w:rPr>
          <w:rFonts w:ascii="Times New Roman" w:eastAsia="Times New Roman" w:hAnsi="Times New Roman" w:cs="Times New Roman"/>
          <w:b/>
          <w:bCs/>
          <w:sz w:val="24"/>
          <w:szCs w:val="24"/>
          <w:lang w:eastAsia="ru-RU"/>
        </w:rPr>
        <w:t>Правила безопасного поведения в различных видах походов</w:t>
      </w:r>
      <w:r w:rsidR="00447981">
        <w:rPr>
          <w:rFonts w:ascii="Times New Roman" w:eastAsia="Times New Roman" w:hAnsi="Times New Roman" w:cs="Times New Roman"/>
          <w:b/>
          <w:bCs/>
          <w:sz w:val="24"/>
          <w:szCs w:val="24"/>
          <w:lang w:eastAsia="ru-RU"/>
        </w:rPr>
        <w:t>:</w:t>
      </w:r>
    </w:p>
    <w:p w:rsidR="007805EA" w:rsidRPr="007805EA" w:rsidRDefault="00447981" w:rsidP="00447981">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с</w:t>
      </w:r>
      <w:r w:rsidR="007805EA" w:rsidRPr="007805EA">
        <w:rPr>
          <w:rFonts w:ascii="Times New Roman" w:eastAsia="Times New Roman" w:hAnsi="Times New Roman" w:cs="Times New Roman"/>
          <w:bCs/>
          <w:sz w:val="24"/>
          <w:szCs w:val="24"/>
          <w:lang w:eastAsia="ru-RU"/>
        </w:rPr>
        <w:t>пособы и средства самопомощи и взаимопомощи в различных видах походов</w:t>
      </w:r>
      <w:r w:rsidR="007805EA">
        <w:rPr>
          <w:rFonts w:ascii="Times New Roman" w:eastAsia="Times New Roman" w:hAnsi="Times New Roman" w:cs="Times New Roman"/>
          <w:bCs/>
          <w:sz w:val="24"/>
          <w:szCs w:val="24"/>
          <w:lang w:eastAsia="ru-RU"/>
        </w:rPr>
        <w:t>;</w:t>
      </w:r>
    </w:p>
    <w:p w:rsidR="007805EA" w:rsidRDefault="00C006DE" w:rsidP="007805EA">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7805EA" w:rsidRPr="00B04F2F">
        <w:rPr>
          <w:rFonts w:ascii="Times New Roman" w:eastAsia="Times New Roman" w:hAnsi="Times New Roman" w:cs="Times New Roman"/>
          <w:b/>
          <w:bCs/>
          <w:sz w:val="24"/>
          <w:szCs w:val="24"/>
          <w:lang w:eastAsia="ru-RU"/>
        </w:rPr>
        <w:t xml:space="preserve"> «Безопасность в природной среде»</w:t>
      </w:r>
    </w:p>
    <w:p w:rsidR="007805EA" w:rsidRDefault="00AD79E4" w:rsidP="007805EA">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Глава № 4.</w:t>
      </w:r>
      <w:r w:rsidR="007805EA">
        <w:rPr>
          <w:rFonts w:ascii="Times New Roman" w:eastAsia="Times New Roman" w:hAnsi="Times New Roman" w:cs="Times New Roman"/>
          <w:b/>
          <w:bCs/>
          <w:sz w:val="24"/>
          <w:szCs w:val="24"/>
          <w:lang w:eastAsia="ru-RU"/>
        </w:rPr>
        <w:t>Безопасное поведение при автономном существовании:</w:t>
      </w:r>
    </w:p>
    <w:p w:rsidR="007805EA" w:rsidRPr="00B04F2F" w:rsidRDefault="007805EA" w:rsidP="007805EA">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автономные условия, их особенности и опасности, правила подготовки к длительному автономному существованию;</w:t>
      </w:r>
    </w:p>
    <w:p w:rsidR="007805EA" w:rsidRDefault="007805EA" w:rsidP="007805EA">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автономном существовании в природной среде;</w:t>
      </w:r>
    </w:p>
    <w:p w:rsidR="007805EA" w:rsidRPr="007805EA" w:rsidRDefault="007805EA" w:rsidP="007805EA">
      <w:pPr>
        <w:shd w:val="clear" w:color="auto" w:fill="FFFFFF"/>
        <w:spacing w:after="0" w:line="240" w:lineRule="auto"/>
        <w:rPr>
          <w:rFonts w:ascii="Times New Roman" w:eastAsia="Times New Roman" w:hAnsi="Times New Roman" w:cs="Times New Roman"/>
          <w:sz w:val="24"/>
          <w:szCs w:val="24"/>
          <w:lang w:eastAsia="ru-RU"/>
        </w:rPr>
      </w:pPr>
      <w:r w:rsidRPr="007805EA">
        <w:rPr>
          <w:rFonts w:ascii="Times New Roman" w:eastAsia="Times New Roman" w:hAnsi="Times New Roman" w:cs="Times New Roman"/>
          <w:sz w:val="24"/>
          <w:szCs w:val="24"/>
          <w:lang w:eastAsia="ru-RU"/>
        </w:rPr>
        <w:t>способы подачи сигналов бедствия;</w:t>
      </w:r>
    </w:p>
    <w:p w:rsidR="007805EA" w:rsidRDefault="00C006DE" w:rsidP="007805EA">
      <w:pPr>
        <w:shd w:val="clear" w:color="auto" w:fill="FFFFFF"/>
        <w:spacing w:after="0" w:line="240" w:lineRule="auto"/>
        <w:ind w:firstLine="227"/>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7805EA" w:rsidRPr="00B04F2F">
        <w:rPr>
          <w:rFonts w:ascii="Times New Roman" w:eastAsia="Times New Roman" w:hAnsi="Times New Roman" w:cs="Times New Roman"/>
          <w:b/>
          <w:bCs/>
          <w:sz w:val="24"/>
          <w:szCs w:val="24"/>
          <w:lang w:eastAsia="ru-RU"/>
        </w:rPr>
        <w:t xml:space="preserve"> «Безопасность в природной среде»</w:t>
      </w:r>
    </w:p>
    <w:p w:rsidR="007805EA" w:rsidRPr="007805EA" w:rsidRDefault="00AD79E4" w:rsidP="00036233">
      <w:pPr>
        <w:shd w:val="clear" w:color="auto" w:fill="FFFFFF"/>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bCs/>
          <w:sz w:val="24"/>
          <w:szCs w:val="24"/>
          <w:lang w:eastAsia="ru-RU"/>
        </w:rPr>
        <w:t>Глава</w:t>
      </w:r>
      <w:r w:rsidRPr="007805E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№5.</w:t>
      </w:r>
      <w:r w:rsidR="007805EA" w:rsidRPr="007805EA">
        <w:rPr>
          <w:rFonts w:ascii="Times New Roman" w:eastAsia="Times New Roman" w:hAnsi="Times New Roman" w:cs="Times New Roman"/>
          <w:b/>
          <w:sz w:val="24"/>
          <w:szCs w:val="24"/>
          <w:lang w:eastAsia="ru-RU"/>
        </w:rPr>
        <w:t>Опасные встречи в природных условиях:</w:t>
      </w:r>
    </w:p>
    <w:p w:rsidR="00036233" w:rsidRPr="00B04F2F" w:rsidRDefault="00036233" w:rsidP="00036233">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поведения, необходимые для снижения риска встречи с дикими животными, порядок действий при встрече с ними;</w:t>
      </w:r>
    </w:p>
    <w:p w:rsidR="00036233" w:rsidRPr="00B04F2F" w:rsidRDefault="00036233" w:rsidP="00036233">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укусах диких животных, змей, пауков, клещей и насекомых;</w:t>
      </w:r>
    </w:p>
    <w:p w:rsidR="00036233" w:rsidRDefault="007805EA" w:rsidP="00036233">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профилактика клещевого энцефалита;</w:t>
      </w:r>
    </w:p>
    <w:p w:rsidR="007805EA" w:rsidRDefault="00C006DE" w:rsidP="00036233">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   Модуль </w:t>
      </w:r>
      <w:r w:rsidR="007805EA">
        <w:rPr>
          <w:rFonts w:ascii="Times New Roman" w:eastAsia="Times New Roman" w:hAnsi="Times New Roman" w:cs="Times New Roman"/>
          <w:b/>
          <w:bCs/>
          <w:sz w:val="24"/>
          <w:szCs w:val="24"/>
          <w:lang w:eastAsia="ru-RU"/>
        </w:rPr>
        <w:t xml:space="preserve"> «Основы медицинских знаний»</w:t>
      </w:r>
    </w:p>
    <w:p w:rsidR="007805EA" w:rsidRDefault="00AD79E4" w:rsidP="00036233">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Глава</w:t>
      </w:r>
      <w:r w:rsidRPr="007805E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№6.</w:t>
      </w:r>
      <w:r w:rsidR="007805EA">
        <w:rPr>
          <w:rFonts w:ascii="Times New Roman" w:eastAsia="Times New Roman" w:hAnsi="Times New Roman" w:cs="Times New Roman"/>
          <w:b/>
          <w:bCs/>
          <w:sz w:val="24"/>
          <w:szCs w:val="24"/>
          <w:lang w:eastAsia="ru-RU"/>
        </w:rPr>
        <w:t>Первая помощь в природных условиях:</w:t>
      </w:r>
    </w:p>
    <w:p w:rsidR="007805EA" w:rsidRDefault="004943BD" w:rsidP="00036233">
      <w:pPr>
        <w:shd w:val="clear" w:color="auto" w:fill="FFFFFF"/>
        <w:spacing w:after="0" w:line="240" w:lineRule="auto"/>
        <w:rPr>
          <w:rFonts w:ascii="Times New Roman" w:eastAsia="Times New Roman" w:hAnsi="Times New Roman" w:cs="Times New Roman"/>
          <w:bCs/>
          <w:sz w:val="24"/>
          <w:szCs w:val="24"/>
          <w:lang w:eastAsia="ru-RU"/>
        </w:rPr>
      </w:pPr>
      <w:r w:rsidRPr="004943BD">
        <w:rPr>
          <w:rFonts w:ascii="Times New Roman" w:eastAsia="Times New Roman" w:hAnsi="Times New Roman" w:cs="Times New Roman"/>
          <w:bCs/>
          <w:sz w:val="24"/>
          <w:szCs w:val="24"/>
          <w:lang w:eastAsia="ru-RU"/>
        </w:rPr>
        <w:t>народные средства первой помощи;</w:t>
      </w:r>
    </w:p>
    <w:p w:rsidR="004943BD" w:rsidRDefault="004943BD" w:rsidP="004943B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lastRenderedPageBreak/>
        <w:t>порядок действий при оказании первой помощи в различных ситуациях, приёмы психологической поддержки пострадавшего.</w:t>
      </w:r>
    </w:p>
    <w:p w:rsidR="008A06DB" w:rsidRPr="00B04F2F" w:rsidRDefault="008A06DB" w:rsidP="008A06DB">
      <w:pPr>
        <w:pBdr>
          <w:bottom w:val="single" w:sz="6" w:space="5" w:color="000000"/>
        </w:pBdr>
        <w:shd w:val="clear" w:color="auto" w:fill="FFFFFF"/>
        <w:spacing w:before="100" w:beforeAutospacing="1" w:after="240" w:line="240" w:lineRule="atLeast"/>
        <w:outlineLvl w:val="0"/>
        <w:rPr>
          <w:rFonts w:ascii="LiberationSerif" w:eastAsia="Times New Roman" w:hAnsi="LiberationSerif" w:cs="Times New Roman"/>
          <w:b/>
          <w:bCs/>
          <w:caps/>
          <w:kern w:val="36"/>
          <w:sz w:val="24"/>
          <w:szCs w:val="24"/>
          <w:lang w:eastAsia="ru-RU"/>
        </w:rPr>
      </w:pPr>
      <w:r w:rsidRPr="00B04F2F">
        <w:rPr>
          <w:rFonts w:ascii="LiberationSerif" w:eastAsia="Times New Roman" w:hAnsi="LiberationSerif" w:cs="Times New Roman"/>
          <w:b/>
          <w:bCs/>
          <w:caps/>
          <w:kern w:val="36"/>
          <w:sz w:val="24"/>
          <w:szCs w:val="24"/>
          <w:lang w:eastAsia="ru-RU"/>
        </w:rPr>
        <w:t>СОДЕРЖАНИЕ УЧЕБНОГО ПРЕДМЕТА </w:t>
      </w:r>
      <w:r>
        <w:rPr>
          <w:rFonts w:ascii="LiberationSerif" w:eastAsia="Times New Roman" w:hAnsi="LiberationSerif" w:cs="Times New Roman"/>
          <w:b/>
          <w:bCs/>
          <w:caps/>
          <w:kern w:val="36"/>
          <w:sz w:val="24"/>
          <w:szCs w:val="24"/>
          <w:lang w:eastAsia="ru-RU"/>
        </w:rPr>
        <w:t>7 класс</w:t>
      </w:r>
    </w:p>
    <w:p w:rsidR="00236142" w:rsidRDefault="00C006DE" w:rsidP="00236142">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236142" w:rsidRPr="00B04F2F">
        <w:rPr>
          <w:rFonts w:ascii="Times New Roman" w:eastAsia="Times New Roman" w:hAnsi="Times New Roman" w:cs="Times New Roman"/>
          <w:b/>
          <w:bCs/>
          <w:sz w:val="24"/>
          <w:szCs w:val="24"/>
          <w:lang w:eastAsia="ru-RU"/>
        </w:rPr>
        <w:t>«Безопасность в</w:t>
      </w:r>
      <w:r w:rsidR="00891100">
        <w:rPr>
          <w:rFonts w:ascii="Times New Roman" w:eastAsia="Times New Roman" w:hAnsi="Times New Roman" w:cs="Times New Roman"/>
          <w:b/>
          <w:bCs/>
          <w:sz w:val="24"/>
          <w:szCs w:val="24"/>
          <w:lang w:eastAsia="ru-RU"/>
        </w:rPr>
        <w:t xml:space="preserve"> социуме»</w:t>
      </w:r>
      <w:r w:rsidR="00DD3811">
        <w:rPr>
          <w:rFonts w:ascii="Times New Roman" w:eastAsia="Times New Roman" w:hAnsi="Times New Roman" w:cs="Times New Roman"/>
          <w:b/>
          <w:bCs/>
          <w:sz w:val="24"/>
          <w:szCs w:val="24"/>
          <w:lang w:eastAsia="ru-RU"/>
        </w:rPr>
        <w:t>:</w:t>
      </w:r>
    </w:p>
    <w:p w:rsidR="00D76705" w:rsidRDefault="00DD3811" w:rsidP="00236142">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с</w:t>
      </w:r>
      <w:r w:rsidRPr="00DD3811">
        <w:rPr>
          <w:rFonts w:ascii="Times New Roman" w:eastAsia="Times New Roman" w:hAnsi="Times New Roman" w:cs="Times New Roman"/>
          <w:bCs/>
          <w:sz w:val="24"/>
          <w:szCs w:val="24"/>
          <w:lang w:eastAsia="ru-RU"/>
        </w:rPr>
        <w:t>тресс</w:t>
      </w:r>
      <w:r w:rsidR="00D76705">
        <w:rPr>
          <w:rFonts w:ascii="Times New Roman" w:eastAsia="Times New Roman" w:hAnsi="Times New Roman" w:cs="Times New Roman"/>
          <w:bCs/>
          <w:sz w:val="24"/>
          <w:szCs w:val="24"/>
          <w:lang w:eastAsia="ru-RU"/>
        </w:rPr>
        <w:t xml:space="preserve"> и стрессовые ситуации;</w:t>
      </w:r>
    </w:p>
    <w:p w:rsidR="00D76705" w:rsidRPr="008A3195" w:rsidRDefault="00D76705" w:rsidP="00D76705">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правила поведения, необходимые для снижения</w:t>
      </w:r>
      <w:r>
        <w:rPr>
          <w:rFonts w:ascii="Times New Roman" w:eastAsia="Times New Roman" w:hAnsi="Times New Roman" w:cs="Times New Roman"/>
          <w:sz w:val="24"/>
          <w:szCs w:val="24"/>
          <w:lang w:eastAsia="ru-RU"/>
        </w:rPr>
        <w:t xml:space="preserve"> влияния стресса;</w:t>
      </w:r>
    </w:p>
    <w:p w:rsidR="00DD3811" w:rsidRDefault="00D76705" w:rsidP="00236142">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особенности общения в конфликтных ситуациях;</w:t>
      </w:r>
      <w:r w:rsidR="00DD3811" w:rsidRPr="00DD3811">
        <w:rPr>
          <w:rFonts w:ascii="Times New Roman" w:eastAsia="Times New Roman" w:hAnsi="Times New Roman" w:cs="Times New Roman"/>
          <w:bCs/>
          <w:sz w:val="24"/>
          <w:szCs w:val="24"/>
          <w:lang w:eastAsia="ru-RU"/>
        </w:rPr>
        <w:t xml:space="preserve"> </w:t>
      </w:r>
    </w:p>
    <w:p w:rsidR="003A1295" w:rsidRPr="00DD3811" w:rsidRDefault="003A1295" w:rsidP="00236142">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sz w:val="24"/>
          <w:szCs w:val="24"/>
          <w:lang w:eastAsia="ru-RU"/>
        </w:rPr>
        <w:t>правила безопасного поведения в социальных сетях;</w:t>
      </w:r>
    </w:p>
    <w:p w:rsidR="00236142" w:rsidRDefault="00C006DE" w:rsidP="00236142">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236142" w:rsidRPr="00B04F2F">
        <w:rPr>
          <w:rFonts w:ascii="Times New Roman" w:eastAsia="Times New Roman" w:hAnsi="Times New Roman" w:cs="Times New Roman"/>
          <w:b/>
          <w:bCs/>
          <w:sz w:val="24"/>
          <w:szCs w:val="24"/>
          <w:lang w:eastAsia="ru-RU"/>
        </w:rPr>
        <w:t xml:space="preserve"> «Безопасность в быту»</w:t>
      </w:r>
      <w:r w:rsidR="003A1295">
        <w:rPr>
          <w:rFonts w:ascii="Times New Roman" w:eastAsia="Times New Roman" w:hAnsi="Times New Roman" w:cs="Times New Roman"/>
          <w:b/>
          <w:bCs/>
          <w:sz w:val="24"/>
          <w:szCs w:val="24"/>
          <w:lang w:eastAsia="ru-RU"/>
        </w:rPr>
        <w:t>:</w:t>
      </w:r>
    </w:p>
    <w:p w:rsidR="003A1295" w:rsidRDefault="003A1295" w:rsidP="00236142">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порядок действий при обнаружении</w:t>
      </w:r>
      <w:r>
        <w:rPr>
          <w:rFonts w:ascii="Times New Roman" w:eastAsia="Times New Roman" w:hAnsi="Times New Roman" w:cs="Times New Roman"/>
          <w:sz w:val="24"/>
          <w:szCs w:val="24"/>
          <w:lang w:eastAsia="ru-RU"/>
        </w:rPr>
        <w:t xml:space="preserve"> пожара в помещении;</w:t>
      </w:r>
    </w:p>
    <w:p w:rsidR="003A1295" w:rsidRDefault="003A1295" w:rsidP="00236142">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правила пожарной безопасности в помещении;</w:t>
      </w:r>
    </w:p>
    <w:p w:rsidR="003A1295" w:rsidRPr="00B04F2F" w:rsidRDefault="003A1295" w:rsidP="00236142">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правила обращения со средствами бытовой химии;</w:t>
      </w:r>
    </w:p>
    <w:p w:rsidR="00805D6B" w:rsidRDefault="00C006DE" w:rsidP="00805D6B">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805D6B" w:rsidRPr="00B04F2F">
        <w:rPr>
          <w:rFonts w:ascii="Times New Roman" w:eastAsia="Times New Roman" w:hAnsi="Times New Roman" w:cs="Times New Roman"/>
          <w:b/>
          <w:bCs/>
          <w:sz w:val="24"/>
          <w:szCs w:val="24"/>
          <w:lang w:eastAsia="ru-RU"/>
        </w:rPr>
        <w:t xml:space="preserve"> «Безопасность на транспорте»</w:t>
      </w:r>
      <w:r w:rsidR="003A1295">
        <w:rPr>
          <w:rFonts w:ascii="Times New Roman" w:eastAsia="Times New Roman" w:hAnsi="Times New Roman" w:cs="Times New Roman"/>
          <w:b/>
          <w:bCs/>
          <w:sz w:val="24"/>
          <w:szCs w:val="24"/>
          <w:lang w:eastAsia="ru-RU"/>
        </w:rPr>
        <w:t>;</w:t>
      </w:r>
    </w:p>
    <w:p w:rsidR="003A1295" w:rsidRPr="003A1295" w:rsidRDefault="003A1295" w:rsidP="00805D6B">
      <w:pPr>
        <w:shd w:val="clear" w:color="auto" w:fill="FFFFFF"/>
        <w:spacing w:after="0" w:line="240" w:lineRule="auto"/>
        <w:rPr>
          <w:rFonts w:ascii="Times New Roman" w:eastAsia="Times New Roman" w:hAnsi="Times New Roman" w:cs="Times New Roman"/>
          <w:sz w:val="24"/>
          <w:szCs w:val="24"/>
          <w:lang w:eastAsia="ru-RU"/>
        </w:rPr>
      </w:pPr>
      <w:r w:rsidRPr="003A1295">
        <w:rPr>
          <w:rFonts w:ascii="Times New Roman" w:eastAsia="Times New Roman" w:hAnsi="Times New Roman" w:cs="Times New Roman"/>
          <w:bCs/>
          <w:sz w:val="24"/>
          <w:szCs w:val="24"/>
          <w:lang w:eastAsia="ru-RU"/>
        </w:rPr>
        <w:t>правила безопасного поведения в метрополитене</w:t>
      </w:r>
      <w:r>
        <w:rPr>
          <w:rFonts w:ascii="Times New Roman" w:eastAsia="Times New Roman" w:hAnsi="Times New Roman" w:cs="Times New Roman"/>
          <w:bCs/>
          <w:sz w:val="24"/>
          <w:szCs w:val="24"/>
          <w:lang w:eastAsia="ru-RU"/>
        </w:rPr>
        <w:t xml:space="preserve"> и  железнодорожном транспорте;</w:t>
      </w:r>
    </w:p>
    <w:p w:rsidR="008A06DB" w:rsidRDefault="00C006DE" w:rsidP="004943BD">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E40005" w:rsidRPr="00B04F2F">
        <w:rPr>
          <w:rFonts w:ascii="Times New Roman" w:eastAsia="Times New Roman" w:hAnsi="Times New Roman" w:cs="Times New Roman"/>
          <w:b/>
          <w:bCs/>
          <w:sz w:val="24"/>
          <w:szCs w:val="24"/>
          <w:lang w:eastAsia="ru-RU"/>
        </w:rPr>
        <w:t xml:space="preserve"> «Безопасность в</w:t>
      </w:r>
      <w:r w:rsidR="00E40005">
        <w:rPr>
          <w:rFonts w:ascii="Times New Roman" w:eastAsia="Times New Roman" w:hAnsi="Times New Roman" w:cs="Times New Roman"/>
          <w:b/>
          <w:bCs/>
          <w:sz w:val="24"/>
          <w:szCs w:val="24"/>
          <w:lang w:eastAsia="ru-RU"/>
        </w:rPr>
        <w:t xml:space="preserve"> общественных местах»</w:t>
      </w:r>
      <w:r w:rsidR="003A1295">
        <w:rPr>
          <w:rFonts w:ascii="Times New Roman" w:eastAsia="Times New Roman" w:hAnsi="Times New Roman" w:cs="Times New Roman"/>
          <w:b/>
          <w:bCs/>
          <w:sz w:val="24"/>
          <w:szCs w:val="24"/>
          <w:lang w:eastAsia="ru-RU"/>
        </w:rPr>
        <w:t>:</w:t>
      </w:r>
    </w:p>
    <w:p w:rsidR="003A1295" w:rsidRDefault="009E2370" w:rsidP="004943BD">
      <w:pPr>
        <w:shd w:val="clear" w:color="auto" w:fill="FFFFFF"/>
        <w:spacing w:after="0" w:line="240" w:lineRule="auto"/>
        <w:rPr>
          <w:rFonts w:ascii="Times New Roman" w:eastAsia="Times New Roman" w:hAnsi="Times New Roman" w:cs="Times New Roman"/>
          <w:sz w:val="24"/>
          <w:szCs w:val="24"/>
          <w:lang w:eastAsia="ru-RU"/>
        </w:rPr>
      </w:pPr>
      <w:r w:rsidRPr="00B04F2F">
        <w:rPr>
          <w:rFonts w:ascii="Times New Roman" w:eastAsia="Times New Roman" w:hAnsi="Times New Roman" w:cs="Times New Roman"/>
          <w:sz w:val="24"/>
          <w:szCs w:val="24"/>
          <w:lang w:eastAsia="ru-RU"/>
        </w:rPr>
        <w:t>опасности криминогенного и антиобщественного характера в общественных местах, порядок действий при их возникновении</w:t>
      </w:r>
      <w:r>
        <w:rPr>
          <w:rFonts w:ascii="Times New Roman" w:eastAsia="Times New Roman" w:hAnsi="Times New Roman" w:cs="Times New Roman"/>
          <w:sz w:val="24"/>
          <w:szCs w:val="24"/>
          <w:lang w:eastAsia="ru-RU"/>
        </w:rPr>
        <w:t>;</w:t>
      </w:r>
    </w:p>
    <w:p w:rsidR="009E2370" w:rsidRDefault="009E2370" w:rsidP="004943BD">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правила поведения при встрече с наркоторговцем;</w:t>
      </w:r>
    </w:p>
    <w:p w:rsidR="00E40005" w:rsidRDefault="00C006DE" w:rsidP="00E40005">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E40005">
        <w:rPr>
          <w:rFonts w:ascii="Times New Roman" w:eastAsia="Times New Roman" w:hAnsi="Times New Roman" w:cs="Times New Roman"/>
          <w:b/>
          <w:bCs/>
          <w:sz w:val="24"/>
          <w:szCs w:val="24"/>
          <w:lang w:eastAsia="ru-RU"/>
        </w:rPr>
        <w:t xml:space="preserve"> «Основы противодействия экстремизму и терроризму</w:t>
      </w:r>
      <w:r w:rsidR="00891100">
        <w:rPr>
          <w:rFonts w:ascii="Times New Roman" w:eastAsia="Times New Roman" w:hAnsi="Times New Roman" w:cs="Times New Roman"/>
          <w:b/>
          <w:bCs/>
          <w:sz w:val="24"/>
          <w:szCs w:val="24"/>
          <w:lang w:eastAsia="ru-RU"/>
        </w:rPr>
        <w:t>»</w:t>
      </w:r>
      <w:r w:rsidR="009E2370">
        <w:rPr>
          <w:rFonts w:ascii="Times New Roman" w:eastAsia="Times New Roman" w:hAnsi="Times New Roman" w:cs="Times New Roman"/>
          <w:b/>
          <w:bCs/>
          <w:sz w:val="24"/>
          <w:szCs w:val="24"/>
          <w:lang w:eastAsia="ru-RU"/>
        </w:rPr>
        <w:t>:</w:t>
      </w:r>
    </w:p>
    <w:p w:rsidR="009E2370" w:rsidRDefault="009E2370" w:rsidP="009E2370">
      <w:pPr>
        <w:shd w:val="clear" w:color="auto" w:fill="FFFFFF"/>
        <w:spacing w:after="0" w:line="240" w:lineRule="auto"/>
        <w:rPr>
          <w:rFonts w:ascii="Times New Roman" w:eastAsia="Times New Roman" w:hAnsi="Times New Roman" w:cs="Times New Roman"/>
          <w:bCs/>
          <w:sz w:val="24"/>
          <w:szCs w:val="24"/>
          <w:lang w:eastAsia="ru-RU"/>
        </w:rPr>
      </w:pPr>
      <w:r w:rsidRPr="009E2370">
        <w:rPr>
          <w:rFonts w:ascii="Times New Roman" w:eastAsia="Times New Roman" w:hAnsi="Times New Roman" w:cs="Times New Roman"/>
          <w:bCs/>
          <w:sz w:val="24"/>
          <w:szCs w:val="24"/>
          <w:lang w:eastAsia="ru-RU"/>
        </w:rPr>
        <w:t>виды современной террористической деятельности</w:t>
      </w:r>
      <w:r>
        <w:rPr>
          <w:rFonts w:ascii="Times New Roman" w:eastAsia="Times New Roman" w:hAnsi="Times New Roman" w:cs="Times New Roman"/>
          <w:bCs/>
          <w:sz w:val="24"/>
          <w:szCs w:val="24"/>
          <w:lang w:eastAsia="ru-RU"/>
        </w:rPr>
        <w:t>;</w:t>
      </w:r>
    </w:p>
    <w:p w:rsidR="009E2370" w:rsidRPr="00E90F58" w:rsidRDefault="009E2370" w:rsidP="009E2370">
      <w:pPr>
        <w:shd w:val="clear" w:color="auto" w:fill="FFFFFF"/>
        <w:spacing w:after="0" w:line="240" w:lineRule="auto"/>
        <w:rPr>
          <w:sz w:val="24"/>
          <w:szCs w:val="24"/>
        </w:rPr>
      </w:pPr>
      <w:r w:rsidRPr="00E90F58">
        <w:rPr>
          <w:rFonts w:ascii="Times New Roman" w:hAnsi="Times New Roman"/>
          <w:color w:val="000000"/>
          <w:sz w:val="24"/>
          <w:szCs w:val="24"/>
        </w:rPr>
        <w:t>признаки угроз и подготовки различных форм терактов, порядок действий при их обнаружении;</w:t>
      </w:r>
    </w:p>
    <w:p w:rsidR="009E2370" w:rsidRDefault="009E2370" w:rsidP="009E2370">
      <w:pPr>
        <w:spacing w:after="0" w:line="264" w:lineRule="auto"/>
        <w:jc w:val="both"/>
        <w:rPr>
          <w:rFonts w:ascii="Times New Roman" w:hAnsi="Times New Roman"/>
          <w:color w:val="000000"/>
          <w:sz w:val="24"/>
          <w:szCs w:val="24"/>
        </w:rPr>
      </w:pPr>
      <w:r w:rsidRPr="00E90F58">
        <w:rPr>
          <w:rFonts w:ascii="Times New Roman" w:hAnsi="Times New Roman"/>
          <w:color w:val="000000"/>
          <w:sz w:val="24"/>
          <w:szCs w:val="24"/>
        </w:rPr>
        <w:t>правила безопасного поведения в условиях совершения теракта;</w:t>
      </w:r>
    </w:p>
    <w:p w:rsidR="009E2370" w:rsidRDefault="009E2370" w:rsidP="009E2370">
      <w:pPr>
        <w:spacing w:after="0" w:line="264" w:lineRule="auto"/>
        <w:jc w:val="both"/>
        <w:rPr>
          <w:rFonts w:ascii="Times New Roman" w:eastAsia="Times New Roman" w:hAnsi="Times New Roman" w:cs="Times New Roman"/>
          <w:b/>
          <w:bCs/>
          <w:sz w:val="24"/>
          <w:szCs w:val="24"/>
          <w:lang w:eastAsia="ru-RU"/>
        </w:rPr>
      </w:pPr>
      <w:r w:rsidRPr="00B04F2F">
        <w:rPr>
          <w:rFonts w:ascii="Times New Roman" w:eastAsia="Times New Roman" w:hAnsi="Times New Roman" w:cs="Times New Roman"/>
          <w:sz w:val="24"/>
          <w:szCs w:val="24"/>
          <w:lang w:eastAsia="ru-RU"/>
        </w:rPr>
        <w:t>порядок действий</w:t>
      </w:r>
      <w:proofErr w:type="gramStart"/>
      <w:r w:rsidRPr="00B04F2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proofErr w:type="gramEnd"/>
      <w:r>
        <w:rPr>
          <w:rFonts w:ascii="Times New Roman" w:hAnsi="Times New Roman"/>
          <w:color w:val="000000"/>
          <w:sz w:val="24"/>
          <w:szCs w:val="24"/>
        </w:rPr>
        <w:t>чтоб не стать пособником террористов.</w:t>
      </w:r>
    </w:p>
    <w:p w:rsidR="00E40005" w:rsidRDefault="00C006DE" w:rsidP="00E40005">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E40005" w:rsidRPr="00B04F2F">
        <w:rPr>
          <w:rFonts w:ascii="Times New Roman" w:eastAsia="Times New Roman" w:hAnsi="Times New Roman" w:cs="Times New Roman"/>
          <w:b/>
          <w:bCs/>
          <w:sz w:val="24"/>
          <w:szCs w:val="24"/>
          <w:lang w:eastAsia="ru-RU"/>
        </w:rPr>
        <w:t xml:space="preserve"> «Безопасность в природной среде»</w:t>
      </w:r>
      <w:r w:rsidR="003E0CB4">
        <w:rPr>
          <w:rFonts w:ascii="Times New Roman" w:eastAsia="Times New Roman" w:hAnsi="Times New Roman" w:cs="Times New Roman"/>
          <w:b/>
          <w:bCs/>
          <w:sz w:val="24"/>
          <w:szCs w:val="24"/>
          <w:lang w:eastAsia="ru-RU"/>
        </w:rPr>
        <w:t>:</w:t>
      </w:r>
    </w:p>
    <w:p w:rsidR="003E0CB4" w:rsidRDefault="003E0CB4" w:rsidP="00E40005">
      <w:pPr>
        <w:shd w:val="clear" w:color="auto" w:fill="FFFFFF"/>
        <w:spacing w:after="0" w:line="240" w:lineRule="auto"/>
        <w:rPr>
          <w:rFonts w:ascii="Times New Roman" w:eastAsia="Times New Roman" w:hAnsi="Times New Roman" w:cs="Times New Roman"/>
          <w:bCs/>
          <w:sz w:val="24"/>
          <w:szCs w:val="24"/>
          <w:lang w:eastAsia="ru-RU"/>
        </w:rPr>
      </w:pPr>
      <w:r w:rsidRPr="003E0CB4">
        <w:rPr>
          <w:rFonts w:ascii="Times New Roman" w:eastAsia="Times New Roman" w:hAnsi="Times New Roman" w:cs="Times New Roman"/>
          <w:bCs/>
          <w:sz w:val="24"/>
          <w:szCs w:val="24"/>
          <w:lang w:eastAsia="ru-RU"/>
        </w:rPr>
        <w:t>правила поведения</w:t>
      </w:r>
      <w:r>
        <w:rPr>
          <w:rFonts w:ascii="Times New Roman" w:eastAsia="Times New Roman" w:hAnsi="Times New Roman" w:cs="Times New Roman"/>
          <w:bCs/>
          <w:sz w:val="24"/>
          <w:szCs w:val="24"/>
          <w:lang w:eastAsia="ru-RU"/>
        </w:rPr>
        <w:t xml:space="preserve"> и защита населения от Ч.С</w:t>
      </w:r>
      <w:r w:rsidR="00210D9C">
        <w:rPr>
          <w:rFonts w:ascii="Times New Roman" w:eastAsia="Times New Roman" w:hAnsi="Times New Roman" w:cs="Times New Roman"/>
          <w:bCs/>
          <w:sz w:val="24"/>
          <w:szCs w:val="24"/>
          <w:lang w:eastAsia="ru-RU"/>
        </w:rPr>
        <w:t xml:space="preserve"> метеорологического и гидрологического происхождения;</w:t>
      </w:r>
    </w:p>
    <w:p w:rsidR="00210D9C" w:rsidRPr="003E0CB4" w:rsidRDefault="00210D9C" w:rsidP="00E40005">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защита населения от лесных и торфяных пожаров;</w:t>
      </w:r>
    </w:p>
    <w:p w:rsidR="00E40005" w:rsidRDefault="00C006DE" w:rsidP="00E40005">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E40005">
        <w:rPr>
          <w:rFonts w:ascii="Times New Roman" w:eastAsia="Times New Roman" w:hAnsi="Times New Roman" w:cs="Times New Roman"/>
          <w:b/>
          <w:bCs/>
          <w:sz w:val="24"/>
          <w:szCs w:val="24"/>
          <w:lang w:eastAsia="ru-RU"/>
        </w:rPr>
        <w:t xml:space="preserve"> «Здоровье и как его сохранить</w:t>
      </w:r>
      <w:r w:rsidR="00891100">
        <w:rPr>
          <w:rFonts w:ascii="Times New Roman" w:eastAsia="Times New Roman" w:hAnsi="Times New Roman" w:cs="Times New Roman"/>
          <w:b/>
          <w:bCs/>
          <w:sz w:val="24"/>
          <w:szCs w:val="24"/>
          <w:lang w:eastAsia="ru-RU"/>
        </w:rPr>
        <w:t>»</w:t>
      </w:r>
      <w:r w:rsidR="00210D9C">
        <w:rPr>
          <w:rFonts w:ascii="Times New Roman" w:eastAsia="Times New Roman" w:hAnsi="Times New Roman" w:cs="Times New Roman"/>
          <w:b/>
          <w:bCs/>
          <w:sz w:val="24"/>
          <w:szCs w:val="24"/>
          <w:lang w:eastAsia="ru-RU"/>
        </w:rPr>
        <w:t>:</w:t>
      </w:r>
    </w:p>
    <w:p w:rsidR="00210D9C" w:rsidRPr="00210D9C" w:rsidRDefault="00210D9C" w:rsidP="00E40005">
      <w:pPr>
        <w:shd w:val="clear" w:color="auto" w:fill="FFFFFF"/>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п</w:t>
      </w:r>
      <w:r w:rsidRPr="00210D9C">
        <w:rPr>
          <w:rFonts w:ascii="Times New Roman" w:eastAsia="Times New Roman" w:hAnsi="Times New Roman" w:cs="Times New Roman"/>
          <w:bCs/>
          <w:sz w:val="24"/>
          <w:szCs w:val="24"/>
          <w:lang w:eastAsia="ru-RU"/>
        </w:rPr>
        <w:t>равила поведения и защита населения при Ч.</w:t>
      </w:r>
      <w:proofErr w:type="gramStart"/>
      <w:r w:rsidRPr="00210D9C">
        <w:rPr>
          <w:rFonts w:ascii="Times New Roman" w:eastAsia="Times New Roman" w:hAnsi="Times New Roman" w:cs="Times New Roman"/>
          <w:bCs/>
          <w:sz w:val="24"/>
          <w:szCs w:val="24"/>
          <w:lang w:eastAsia="ru-RU"/>
        </w:rPr>
        <w:t>С</w:t>
      </w:r>
      <w:proofErr w:type="gramEnd"/>
      <w:r>
        <w:rPr>
          <w:rFonts w:ascii="Times New Roman" w:eastAsia="Times New Roman" w:hAnsi="Times New Roman" w:cs="Times New Roman"/>
          <w:bCs/>
          <w:sz w:val="24"/>
          <w:szCs w:val="24"/>
          <w:lang w:eastAsia="ru-RU"/>
        </w:rPr>
        <w:t xml:space="preserve"> биолого-социального </w:t>
      </w:r>
      <w:proofErr w:type="spellStart"/>
      <w:r>
        <w:rPr>
          <w:rFonts w:ascii="Times New Roman" w:eastAsia="Times New Roman" w:hAnsi="Times New Roman" w:cs="Times New Roman"/>
          <w:bCs/>
          <w:sz w:val="24"/>
          <w:szCs w:val="24"/>
          <w:lang w:eastAsia="ru-RU"/>
        </w:rPr>
        <w:t>происхождееня</w:t>
      </w:r>
      <w:proofErr w:type="spellEnd"/>
      <w:r>
        <w:rPr>
          <w:rFonts w:ascii="Times New Roman" w:eastAsia="Times New Roman" w:hAnsi="Times New Roman" w:cs="Times New Roman"/>
          <w:bCs/>
          <w:sz w:val="24"/>
          <w:szCs w:val="24"/>
          <w:lang w:eastAsia="ru-RU"/>
        </w:rPr>
        <w:t>;</w:t>
      </w:r>
    </w:p>
    <w:p w:rsidR="00210D9C" w:rsidRPr="00210D9C" w:rsidRDefault="00210D9C" w:rsidP="00E40005">
      <w:pPr>
        <w:shd w:val="clear" w:color="auto" w:fill="FFFFFF"/>
        <w:spacing w:after="0" w:line="240" w:lineRule="auto"/>
        <w:rPr>
          <w:rFonts w:ascii="Times New Roman" w:eastAsia="Times New Roman" w:hAnsi="Times New Roman" w:cs="Times New Roman"/>
          <w:bCs/>
          <w:sz w:val="24"/>
          <w:szCs w:val="24"/>
          <w:lang w:eastAsia="ru-RU"/>
        </w:rPr>
      </w:pPr>
    </w:p>
    <w:p w:rsidR="00E40005" w:rsidRDefault="00C006DE" w:rsidP="00E40005">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Модуль </w:t>
      </w:r>
      <w:r w:rsidR="00E40005">
        <w:rPr>
          <w:rFonts w:ascii="Times New Roman" w:eastAsia="Times New Roman" w:hAnsi="Times New Roman" w:cs="Times New Roman"/>
          <w:b/>
          <w:bCs/>
          <w:sz w:val="24"/>
          <w:szCs w:val="24"/>
          <w:lang w:eastAsia="ru-RU"/>
        </w:rPr>
        <w:t xml:space="preserve"> «Основ</w:t>
      </w:r>
      <w:r w:rsidR="00891100">
        <w:rPr>
          <w:rFonts w:ascii="Times New Roman" w:eastAsia="Times New Roman" w:hAnsi="Times New Roman" w:cs="Times New Roman"/>
          <w:b/>
          <w:bCs/>
          <w:sz w:val="24"/>
          <w:szCs w:val="24"/>
          <w:lang w:eastAsia="ru-RU"/>
        </w:rPr>
        <w:t>ы медицинских знаний»</w:t>
      </w:r>
      <w:r w:rsidR="003E0CB4">
        <w:rPr>
          <w:rFonts w:ascii="Times New Roman" w:eastAsia="Times New Roman" w:hAnsi="Times New Roman" w:cs="Times New Roman"/>
          <w:b/>
          <w:bCs/>
          <w:sz w:val="24"/>
          <w:szCs w:val="24"/>
          <w:lang w:eastAsia="ru-RU"/>
        </w:rPr>
        <w:t>:</w:t>
      </w:r>
    </w:p>
    <w:p w:rsidR="003E0CB4" w:rsidRDefault="003E0CB4" w:rsidP="00E40005">
      <w:pPr>
        <w:shd w:val="clear" w:color="auto" w:fill="FFFFFF"/>
        <w:spacing w:after="0" w:line="240" w:lineRule="auto"/>
        <w:rPr>
          <w:rFonts w:ascii="Times New Roman" w:eastAsia="Times New Roman" w:hAnsi="Times New Roman" w:cs="Times New Roman"/>
          <w:b/>
          <w:bCs/>
          <w:sz w:val="24"/>
          <w:szCs w:val="24"/>
          <w:lang w:eastAsia="ru-RU"/>
        </w:rPr>
      </w:pPr>
      <w:r w:rsidRPr="00B04F2F">
        <w:rPr>
          <w:rFonts w:ascii="Times New Roman" w:eastAsia="Times New Roman" w:hAnsi="Times New Roman" w:cs="Times New Roman"/>
          <w:sz w:val="24"/>
          <w:szCs w:val="24"/>
          <w:lang w:eastAsia="ru-RU"/>
        </w:rPr>
        <w:t xml:space="preserve">порядок действий при оказании первой помощи </w:t>
      </w:r>
      <w:r>
        <w:rPr>
          <w:rFonts w:ascii="Times New Roman" w:eastAsia="Times New Roman" w:hAnsi="Times New Roman" w:cs="Times New Roman"/>
          <w:sz w:val="24"/>
          <w:szCs w:val="24"/>
          <w:lang w:eastAsia="ru-RU"/>
        </w:rPr>
        <w:t xml:space="preserve">при </w:t>
      </w:r>
      <w:proofErr w:type="spellStart"/>
      <w:r>
        <w:rPr>
          <w:rFonts w:ascii="Times New Roman" w:eastAsia="Times New Roman" w:hAnsi="Times New Roman" w:cs="Times New Roman"/>
          <w:sz w:val="24"/>
          <w:szCs w:val="24"/>
          <w:lang w:eastAsia="ru-RU"/>
        </w:rPr>
        <w:t>электротравмах</w:t>
      </w:r>
      <w:proofErr w:type="spellEnd"/>
      <w:r>
        <w:rPr>
          <w:rFonts w:ascii="Times New Roman" w:eastAsia="Times New Roman" w:hAnsi="Times New Roman" w:cs="Times New Roman"/>
          <w:sz w:val="24"/>
          <w:szCs w:val="24"/>
          <w:lang w:eastAsia="ru-RU"/>
        </w:rPr>
        <w:t>, кровотечении, при ушибах, переломах</w:t>
      </w:r>
      <w:proofErr w:type="gramStart"/>
      <w:r>
        <w:rPr>
          <w:rFonts w:ascii="Times New Roman" w:eastAsia="Times New Roman" w:hAnsi="Times New Roman" w:cs="Times New Roman"/>
          <w:sz w:val="24"/>
          <w:szCs w:val="24"/>
          <w:lang w:eastAsia="ru-RU"/>
        </w:rPr>
        <w:t xml:space="preserve"> .</w:t>
      </w:r>
      <w:proofErr w:type="gramEnd"/>
      <w:r w:rsidR="001814FE">
        <w:rPr>
          <w:rFonts w:ascii="Times New Roman" w:eastAsia="Times New Roman" w:hAnsi="Times New Roman" w:cs="Times New Roman"/>
          <w:sz w:val="24"/>
          <w:szCs w:val="24"/>
          <w:lang w:eastAsia="ru-RU"/>
        </w:rPr>
        <w:t>Транспортировка пострадавших. П</w:t>
      </w:r>
      <w:r w:rsidRPr="00B04F2F">
        <w:rPr>
          <w:rFonts w:ascii="Times New Roman" w:eastAsia="Times New Roman" w:hAnsi="Times New Roman" w:cs="Times New Roman"/>
          <w:sz w:val="24"/>
          <w:szCs w:val="24"/>
          <w:lang w:eastAsia="ru-RU"/>
        </w:rPr>
        <w:t>риёмы психологической поддержки пострадавшего</w:t>
      </w:r>
    </w:p>
    <w:p w:rsidR="00E40005" w:rsidRDefault="00E40005" w:rsidP="00E40005">
      <w:pPr>
        <w:shd w:val="clear" w:color="auto" w:fill="FFFFFF"/>
        <w:spacing w:after="0" w:line="240" w:lineRule="auto"/>
        <w:rPr>
          <w:rFonts w:ascii="Times New Roman" w:eastAsia="Times New Roman" w:hAnsi="Times New Roman" w:cs="Times New Roman"/>
          <w:b/>
          <w:bCs/>
          <w:sz w:val="24"/>
          <w:szCs w:val="24"/>
          <w:lang w:eastAsia="ru-RU"/>
        </w:rPr>
      </w:pPr>
    </w:p>
    <w:p w:rsidR="00C50DF8" w:rsidRPr="006607A5" w:rsidRDefault="00C50DF8" w:rsidP="006607A5">
      <w:pPr>
        <w:shd w:val="clear" w:color="auto" w:fill="FFFFFF"/>
        <w:spacing w:after="0" w:line="240" w:lineRule="auto"/>
        <w:ind w:firstLine="227"/>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xml:space="preserve"> </w:t>
      </w:r>
      <w:r w:rsidR="00236142">
        <w:rPr>
          <w:rFonts w:ascii="Times New Roman" w:eastAsia="Times New Roman" w:hAnsi="Times New Roman" w:cs="Times New Roman"/>
          <w:b/>
          <w:bCs/>
          <w:sz w:val="24"/>
          <w:szCs w:val="24"/>
          <w:lang w:eastAsia="ru-RU"/>
        </w:rPr>
        <w:t xml:space="preserve">                       </w:t>
      </w:r>
      <w:r w:rsidR="00A46E4E">
        <w:rPr>
          <w:rFonts w:ascii="Times New Roman" w:eastAsia="Times New Roman" w:hAnsi="Times New Roman" w:cs="Times New Roman"/>
          <w:b/>
          <w:bCs/>
          <w:sz w:val="24"/>
          <w:szCs w:val="24"/>
          <w:lang w:eastAsia="ru-RU"/>
        </w:rPr>
        <w:t xml:space="preserve">  </w:t>
      </w:r>
      <w:r w:rsidRPr="00B04F2F">
        <w:rPr>
          <w:rFonts w:ascii="Times New Roman" w:eastAsia="Times New Roman" w:hAnsi="Times New Roman" w:cs="Times New Roman"/>
          <w:b/>
          <w:bCs/>
          <w:caps/>
          <w:color w:val="000000"/>
          <w:kern w:val="36"/>
          <w:sz w:val="24"/>
          <w:szCs w:val="24"/>
          <w:lang w:eastAsia="ru-RU"/>
        </w:rPr>
        <w:t>ПЛАНИРУЕМЫЕ ОБРАЗОВАТЕЛЬНЫЕ РЕЗУЛЬТАТЫ</w:t>
      </w:r>
    </w:p>
    <w:p w:rsidR="00C50DF8" w:rsidRPr="00B04F2F" w:rsidRDefault="004943BD" w:rsidP="0018498C">
      <w:pPr>
        <w:shd w:val="clear" w:color="auto" w:fill="FFFFFF"/>
        <w:spacing w:before="240" w:after="120" w:line="240" w:lineRule="atLeast"/>
        <w:outlineLvl w:val="1"/>
        <w:rPr>
          <w:rFonts w:ascii="Times New Roman" w:eastAsia="Times New Roman" w:hAnsi="Times New Roman" w:cs="Times New Roman"/>
          <w:b/>
          <w:bCs/>
          <w:caps/>
          <w:color w:val="000000"/>
          <w:sz w:val="24"/>
          <w:szCs w:val="24"/>
          <w:lang w:eastAsia="ru-RU"/>
        </w:rPr>
      </w:pPr>
      <w:r>
        <w:rPr>
          <w:rFonts w:ascii="Times New Roman" w:eastAsia="Times New Roman" w:hAnsi="Times New Roman" w:cs="Times New Roman"/>
          <w:b/>
          <w:bCs/>
          <w:caps/>
          <w:color w:val="000000"/>
          <w:sz w:val="24"/>
          <w:szCs w:val="24"/>
          <w:lang w:eastAsia="ru-RU"/>
        </w:rPr>
        <w:t xml:space="preserve">                                                 </w:t>
      </w:r>
      <w:r w:rsidR="00800A04">
        <w:rPr>
          <w:rFonts w:ascii="Times New Roman" w:eastAsia="Times New Roman" w:hAnsi="Times New Roman" w:cs="Times New Roman"/>
          <w:b/>
          <w:bCs/>
          <w:caps/>
          <w:color w:val="000000"/>
          <w:sz w:val="24"/>
          <w:szCs w:val="24"/>
          <w:lang w:eastAsia="ru-RU"/>
        </w:rPr>
        <w:t xml:space="preserve">      </w:t>
      </w:r>
      <w:r w:rsidR="00C50DF8" w:rsidRPr="00B04F2F">
        <w:rPr>
          <w:rFonts w:ascii="Times New Roman" w:eastAsia="Times New Roman" w:hAnsi="Times New Roman" w:cs="Times New Roman"/>
          <w:b/>
          <w:bCs/>
          <w:caps/>
          <w:color w:val="000000"/>
          <w:sz w:val="24"/>
          <w:szCs w:val="24"/>
          <w:lang w:eastAsia="ru-RU"/>
        </w:rPr>
        <w:t>ЛИЧНОСТНЫЕ РЕЗУЛЬТАТЫ</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 xml:space="preserve">Настоящая Программа чётко ориентирована на выполнение требований, устанавливаемых ФГОС к результатам освоения основной образовательной программы (личностные, </w:t>
      </w:r>
      <w:proofErr w:type="spellStart"/>
      <w:r w:rsidRPr="00B04F2F">
        <w:rPr>
          <w:rFonts w:ascii="Times New Roman" w:eastAsia="Times New Roman" w:hAnsi="Times New Roman" w:cs="Times New Roman"/>
          <w:color w:val="000000"/>
          <w:sz w:val="24"/>
          <w:szCs w:val="24"/>
          <w:lang w:eastAsia="ru-RU"/>
        </w:rPr>
        <w:t>метапредметные</w:t>
      </w:r>
      <w:proofErr w:type="spellEnd"/>
      <w:r w:rsidRPr="00B04F2F">
        <w:rPr>
          <w:rFonts w:ascii="Times New Roman" w:eastAsia="Times New Roman" w:hAnsi="Times New Roman" w:cs="Times New Roman"/>
          <w:color w:val="000000"/>
          <w:sz w:val="24"/>
          <w:szCs w:val="24"/>
          <w:lang w:eastAsia="ru-RU"/>
        </w:rPr>
        <w:t xml:space="preserve"> и предметные), которые должны демонстрировать обучающиеся по завершении обучения в основной школе.</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 xml:space="preserve">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и проявляются в индивидуальных социально значимых качествах, которые </w:t>
      </w:r>
      <w:proofErr w:type="gramStart"/>
      <w:r w:rsidRPr="00B04F2F">
        <w:rPr>
          <w:rFonts w:ascii="Times New Roman" w:eastAsia="Times New Roman" w:hAnsi="Times New Roman" w:cs="Times New Roman"/>
          <w:color w:val="000000"/>
          <w:sz w:val="24"/>
          <w:szCs w:val="24"/>
          <w:lang w:eastAsia="ru-RU"/>
        </w:rPr>
        <w:t>выражаются</w:t>
      </w:r>
      <w:proofErr w:type="gramEnd"/>
      <w:r w:rsidRPr="00B04F2F">
        <w:rPr>
          <w:rFonts w:ascii="Times New Roman" w:eastAsia="Times New Roman" w:hAnsi="Times New Roman" w:cs="Times New Roman"/>
          <w:color w:val="000000"/>
          <w:sz w:val="24"/>
          <w:szCs w:val="24"/>
          <w:lang w:eastAsia="ru-RU"/>
        </w:rPr>
        <w:t xml:space="preserve"> прежде всего в готовности обучающихся к </w:t>
      </w:r>
      <w:r w:rsidRPr="00B04F2F">
        <w:rPr>
          <w:rFonts w:ascii="Times New Roman" w:eastAsia="Times New Roman" w:hAnsi="Times New Roman" w:cs="Times New Roman"/>
          <w:color w:val="000000"/>
          <w:sz w:val="24"/>
          <w:szCs w:val="24"/>
          <w:lang w:eastAsia="ru-RU"/>
        </w:rPr>
        <w:lastRenderedPageBreak/>
        <w:t>саморазвитию, самостоятельности, инициативе и личностному самоопределению; осмысленному ведению 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к себе, к окружающим людям и к жизни в целом.</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Личностные результаты, формируемые в ходе изучения учебного предмета ОБЖ, должны отражать готовность обучающихся руководствоваться системой позитивных ценностных ориентаций и расширение опыта деятельности на её основе.</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1. Патриотическое воспитание:</w:t>
      </w:r>
    </w:p>
    <w:p w:rsidR="001975E2" w:rsidRPr="00420EB7" w:rsidRDefault="00C50DF8" w:rsidP="001975E2">
      <w:pPr>
        <w:pStyle w:val="ae"/>
        <w:numPr>
          <w:ilvl w:val="0"/>
          <w:numId w:val="15"/>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420EB7">
        <w:rPr>
          <w:rFonts w:ascii="Times New Roman" w:eastAsia="Times New Roman" w:hAnsi="Times New Roman" w:cs="Times New Roman"/>
          <w:color w:val="000000"/>
          <w:sz w:val="24"/>
          <w:szCs w:val="24"/>
          <w:lang w:val="ru-RU" w:eastAsia="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w:t>
      </w:r>
      <w:r w:rsidRPr="001975E2">
        <w:rPr>
          <w:rFonts w:ascii="Times New Roman" w:eastAsia="Times New Roman" w:hAnsi="Times New Roman" w:cs="Times New Roman"/>
          <w:color w:val="000000"/>
          <w:sz w:val="24"/>
          <w:szCs w:val="24"/>
          <w:lang w:eastAsia="ru-RU"/>
        </w:rPr>
        <w:t> </w:t>
      </w:r>
      <w:r w:rsidRPr="00420EB7">
        <w:rPr>
          <w:rFonts w:ascii="Times New Roman" w:eastAsia="Times New Roman" w:hAnsi="Times New Roman" w:cs="Times New Roman"/>
          <w:color w:val="000000"/>
          <w:sz w:val="24"/>
          <w:szCs w:val="24"/>
          <w:lang w:val="ru-RU" w:eastAsia="ru-RU"/>
        </w:rPr>
        <w:t xml:space="preserve">— России, к науке, искусству, спорту, технологиям, боевым подвигам и трудовым достижениям народа; </w:t>
      </w:r>
    </w:p>
    <w:p w:rsidR="001975E2" w:rsidRDefault="00C50DF8" w:rsidP="001975E2">
      <w:pPr>
        <w:pStyle w:val="ae"/>
        <w:numPr>
          <w:ilvl w:val="0"/>
          <w:numId w:val="15"/>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1975E2">
        <w:rPr>
          <w:rFonts w:ascii="Times New Roman" w:eastAsia="Times New Roman" w:hAnsi="Times New Roman" w:cs="Times New Roman"/>
          <w:color w:val="000000"/>
          <w:sz w:val="24"/>
          <w:szCs w:val="24"/>
          <w:lang w:val="ru-RU" w:eastAsia="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C50DF8" w:rsidRPr="001975E2" w:rsidRDefault="00C50DF8" w:rsidP="001975E2">
      <w:pPr>
        <w:pStyle w:val="ae"/>
        <w:numPr>
          <w:ilvl w:val="0"/>
          <w:numId w:val="15"/>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1975E2">
        <w:rPr>
          <w:rFonts w:ascii="Times New Roman" w:eastAsia="Times New Roman" w:hAnsi="Times New Roman" w:cs="Times New Roman"/>
          <w:color w:val="000000"/>
          <w:sz w:val="24"/>
          <w:szCs w:val="24"/>
          <w:lang w:val="ru-RU" w:eastAsia="ru-RU"/>
        </w:rPr>
        <w:t>формирование чувства гордости за свою Родину, ответственного отношения к выполнению конституционного долга</w:t>
      </w:r>
      <w:r w:rsidRPr="001975E2">
        <w:rPr>
          <w:rFonts w:ascii="Times New Roman" w:eastAsia="Times New Roman" w:hAnsi="Times New Roman" w:cs="Times New Roman"/>
          <w:color w:val="000000"/>
          <w:sz w:val="24"/>
          <w:szCs w:val="24"/>
          <w:lang w:eastAsia="ru-RU"/>
        </w:rPr>
        <w:t> </w:t>
      </w:r>
      <w:r w:rsidRPr="001975E2">
        <w:rPr>
          <w:rFonts w:ascii="Times New Roman" w:eastAsia="Times New Roman" w:hAnsi="Times New Roman" w:cs="Times New Roman"/>
          <w:color w:val="000000"/>
          <w:sz w:val="24"/>
          <w:szCs w:val="24"/>
          <w:lang w:val="ru-RU" w:eastAsia="ru-RU"/>
        </w:rPr>
        <w:t>— защите Отечества.</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2. Гражданское воспитание:</w:t>
      </w:r>
    </w:p>
    <w:p w:rsidR="001975E2" w:rsidRPr="001975E2" w:rsidRDefault="00C50DF8" w:rsidP="001975E2">
      <w:pPr>
        <w:pStyle w:val="ae"/>
        <w:numPr>
          <w:ilvl w:val="0"/>
          <w:numId w:val="1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1975E2">
        <w:rPr>
          <w:rFonts w:ascii="Times New Roman" w:eastAsia="Times New Roman" w:hAnsi="Times New Roman" w:cs="Times New Roman"/>
          <w:color w:val="000000"/>
          <w:sz w:val="24"/>
          <w:szCs w:val="24"/>
          <w:lang w:val="ru-RU" w:eastAsia="ru-RU"/>
        </w:rPr>
        <w:t xml:space="preserve">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w:t>
      </w:r>
      <w:proofErr w:type="gramStart"/>
      <w:r w:rsidRPr="001975E2">
        <w:rPr>
          <w:rFonts w:ascii="Times New Roman" w:eastAsia="Times New Roman" w:hAnsi="Times New Roman" w:cs="Times New Roman"/>
          <w:color w:val="000000"/>
          <w:sz w:val="24"/>
          <w:szCs w:val="24"/>
          <w:lang w:val="ru-RU" w:eastAsia="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школьном самоуправлении; готовность к участию в гуманитарной деятельности (</w:t>
      </w:r>
      <w:proofErr w:type="spellStart"/>
      <w:r w:rsidRPr="001975E2">
        <w:rPr>
          <w:rFonts w:ascii="Times New Roman" w:eastAsia="Times New Roman" w:hAnsi="Times New Roman" w:cs="Times New Roman"/>
          <w:color w:val="000000"/>
          <w:sz w:val="24"/>
          <w:szCs w:val="24"/>
          <w:lang w:val="ru-RU" w:eastAsia="ru-RU"/>
        </w:rPr>
        <w:t>волонтёрство</w:t>
      </w:r>
      <w:proofErr w:type="spellEnd"/>
      <w:r w:rsidRPr="001975E2">
        <w:rPr>
          <w:rFonts w:ascii="Times New Roman" w:eastAsia="Times New Roman" w:hAnsi="Times New Roman" w:cs="Times New Roman"/>
          <w:color w:val="000000"/>
          <w:sz w:val="24"/>
          <w:szCs w:val="24"/>
          <w:lang w:val="ru-RU" w:eastAsia="ru-RU"/>
        </w:rPr>
        <w:t>, помощь людям, нуждающимся в ней);</w:t>
      </w:r>
      <w:proofErr w:type="gramEnd"/>
    </w:p>
    <w:p w:rsidR="001975E2" w:rsidRDefault="00C50DF8" w:rsidP="001975E2">
      <w:pPr>
        <w:pStyle w:val="ae"/>
        <w:numPr>
          <w:ilvl w:val="0"/>
          <w:numId w:val="14"/>
        </w:numPr>
        <w:shd w:val="clear" w:color="auto" w:fill="FFFFFF"/>
        <w:spacing w:after="0" w:line="240" w:lineRule="auto"/>
        <w:rPr>
          <w:rFonts w:ascii="Times New Roman" w:eastAsia="Times New Roman" w:hAnsi="Times New Roman" w:cs="Times New Roman"/>
          <w:color w:val="000000"/>
          <w:sz w:val="24"/>
          <w:szCs w:val="24"/>
          <w:lang w:val="ru-RU" w:eastAsia="ru-RU"/>
        </w:rPr>
      </w:pPr>
      <w:proofErr w:type="spellStart"/>
      <w:r w:rsidRPr="001975E2">
        <w:rPr>
          <w:rFonts w:ascii="Times New Roman" w:eastAsia="Times New Roman" w:hAnsi="Times New Roman" w:cs="Times New Roman"/>
          <w:color w:val="000000"/>
          <w:sz w:val="24"/>
          <w:szCs w:val="24"/>
          <w:lang w:val="ru-RU" w:eastAsia="ru-RU"/>
        </w:rPr>
        <w:t>сформированность</w:t>
      </w:r>
      <w:proofErr w:type="spellEnd"/>
      <w:r w:rsidRPr="001975E2">
        <w:rPr>
          <w:rFonts w:ascii="Times New Roman" w:eastAsia="Times New Roman" w:hAnsi="Times New Roman" w:cs="Times New Roman"/>
          <w:color w:val="000000"/>
          <w:sz w:val="24"/>
          <w:szCs w:val="24"/>
          <w:lang w:val="ru-RU" w:eastAsia="ru-RU"/>
        </w:rPr>
        <w:t xml:space="preserve"> активной жизненной позиции, умений и навыков личного участия в обеспечении мер безопасности личности, общества и государства;</w:t>
      </w:r>
    </w:p>
    <w:p w:rsidR="001975E2" w:rsidRDefault="00C50DF8" w:rsidP="001975E2">
      <w:pPr>
        <w:pStyle w:val="ae"/>
        <w:numPr>
          <w:ilvl w:val="0"/>
          <w:numId w:val="1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1975E2">
        <w:rPr>
          <w:rFonts w:ascii="Times New Roman" w:eastAsia="Times New Roman" w:hAnsi="Times New Roman" w:cs="Times New Roman"/>
          <w:color w:val="000000"/>
          <w:sz w:val="24"/>
          <w:szCs w:val="24"/>
          <w:lang w:val="ru-RU" w:eastAsia="ru-RU"/>
        </w:rPr>
        <w:t>понимание и признание особой роли России в обеспечении государственной и международной безопасности, обороны страны, осмысление роли государства и общества в решении задачи защиты населения от опасных и чрезвычайных ситуаций природного, техногенного и социального характера;</w:t>
      </w:r>
    </w:p>
    <w:p w:rsidR="00C50DF8" w:rsidRPr="001975E2" w:rsidRDefault="00C50DF8" w:rsidP="001975E2">
      <w:pPr>
        <w:pStyle w:val="ae"/>
        <w:numPr>
          <w:ilvl w:val="0"/>
          <w:numId w:val="1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1975E2">
        <w:rPr>
          <w:rFonts w:ascii="Times New Roman" w:eastAsia="Times New Roman" w:hAnsi="Times New Roman" w:cs="Times New Roman"/>
          <w:color w:val="000000"/>
          <w:sz w:val="24"/>
          <w:szCs w:val="24"/>
          <w:lang w:val="ru-RU" w:eastAsia="ru-RU"/>
        </w:rPr>
        <w:t>знание и понимание роли государства в противодействии основным вызовам современности: терроризму, экстремизму, незаконному распространению наркотических средств, неприятие любых форм экстремизма, дискриминации, формирование веротерпимости, уважительного и доброжелательного отношения к другому человеку, его мнению, развитие способности к конструктивному диалогу с другими людьми.</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3. Духовно-нравственное воспитание:</w:t>
      </w:r>
    </w:p>
    <w:p w:rsidR="001975E2" w:rsidRPr="001975E2" w:rsidRDefault="00C50DF8" w:rsidP="001975E2">
      <w:pPr>
        <w:pStyle w:val="ae"/>
        <w:numPr>
          <w:ilvl w:val="0"/>
          <w:numId w:val="16"/>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1975E2">
        <w:rPr>
          <w:rFonts w:ascii="Times New Roman" w:eastAsia="Times New Roman" w:hAnsi="Times New Roman" w:cs="Times New Roman"/>
          <w:color w:val="000000"/>
          <w:sz w:val="24"/>
          <w:szCs w:val="24"/>
          <w:lang w:val="ru-RU" w:eastAsia="ru-RU"/>
        </w:rPr>
        <w:t>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1975E2" w:rsidRDefault="00C50DF8" w:rsidP="001975E2">
      <w:pPr>
        <w:pStyle w:val="ae"/>
        <w:numPr>
          <w:ilvl w:val="0"/>
          <w:numId w:val="16"/>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1975E2">
        <w:rPr>
          <w:rFonts w:ascii="Times New Roman" w:eastAsia="Times New Roman" w:hAnsi="Times New Roman" w:cs="Times New Roman"/>
          <w:color w:val="000000"/>
          <w:sz w:val="24"/>
          <w:szCs w:val="24"/>
          <w:lang w:val="ru-RU" w:eastAsia="ru-RU"/>
        </w:rPr>
        <w:lastRenderedPageBreak/>
        <w:t>развитие ответственного отношения к ведению здорового образа жизни, исключающего употребление наркотиков, алкоголя, курения и нанесение иного вреда собственному здоровью и здоровью окружающих;</w:t>
      </w:r>
    </w:p>
    <w:p w:rsidR="00C50DF8" w:rsidRPr="001975E2" w:rsidRDefault="00C50DF8" w:rsidP="001975E2">
      <w:pPr>
        <w:pStyle w:val="ae"/>
        <w:numPr>
          <w:ilvl w:val="0"/>
          <w:numId w:val="16"/>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1975E2">
        <w:rPr>
          <w:rFonts w:ascii="Times New Roman" w:eastAsia="Times New Roman" w:hAnsi="Times New Roman" w:cs="Times New Roman"/>
          <w:color w:val="000000"/>
          <w:sz w:val="24"/>
          <w:szCs w:val="24"/>
          <w:lang w:val="ru-RU" w:eastAsia="ru-RU"/>
        </w:rPr>
        <w:t>формирование личности безопасного типа, осознанного и ответственного отношения к личной безопасности и безопасности других людей.</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4. Эстетическое воспитание:</w:t>
      </w:r>
    </w:p>
    <w:p w:rsidR="007425F0" w:rsidRPr="007425F0" w:rsidRDefault="00C50DF8" w:rsidP="007425F0">
      <w:pPr>
        <w:pStyle w:val="ae"/>
        <w:numPr>
          <w:ilvl w:val="0"/>
          <w:numId w:val="17"/>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формирование гармоничной личности, развитие способности воспринимать, ценить и создавать прекрасное в повседневной жизни;</w:t>
      </w:r>
    </w:p>
    <w:p w:rsidR="00C50DF8" w:rsidRPr="007425F0" w:rsidRDefault="00C50DF8" w:rsidP="007425F0">
      <w:pPr>
        <w:pStyle w:val="ae"/>
        <w:numPr>
          <w:ilvl w:val="0"/>
          <w:numId w:val="17"/>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понимание взаимозависимости счастливого юношества и безопасного личного поведения в повседневной жизни.</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5. Ценности научного познания:</w:t>
      </w:r>
    </w:p>
    <w:p w:rsidR="007425F0" w:rsidRPr="007425F0" w:rsidRDefault="00C50DF8" w:rsidP="007425F0">
      <w:pPr>
        <w:pStyle w:val="ae"/>
        <w:numPr>
          <w:ilvl w:val="0"/>
          <w:numId w:val="18"/>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ориентация в деятельности на современную систему научных представлений об основных закономерностях развития чело</w:t>
      </w:r>
      <w:r w:rsidRPr="007425F0">
        <w:rPr>
          <w:rFonts w:ascii="Times New Roman" w:eastAsia="Times New Roman" w:hAnsi="Times New Roman" w:cs="Times New Roman"/>
          <w:color w:val="000000"/>
          <w:sz w:val="24"/>
          <w:szCs w:val="24"/>
          <w:lang w:val="ru-RU" w:eastAsia="ru-RU"/>
        </w:rPr>
        <w:softHyphen/>
        <w:t>века, природы и общества, взаимосвязях человека с приро</w:t>
      </w:r>
      <w:proofErr w:type="gramStart"/>
      <w:r w:rsidRPr="007425F0">
        <w:rPr>
          <w:rFonts w:ascii="Times New Roman" w:eastAsia="Times New Roman" w:hAnsi="Times New Roman" w:cs="Times New Roman"/>
          <w:color w:val="000000"/>
          <w:sz w:val="24"/>
          <w:szCs w:val="24"/>
          <w:lang w:val="ru-RU" w:eastAsia="ru-RU"/>
        </w:rPr>
        <w:t>д-</w:t>
      </w:r>
      <w:proofErr w:type="gramEnd"/>
      <w:r w:rsidRPr="007425F0">
        <w:rPr>
          <w:rFonts w:ascii="Times New Roman" w:eastAsia="Times New Roman" w:hAnsi="Times New Roman" w:cs="Times New Roman"/>
          <w:color w:val="000000"/>
          <w:sz w:val="24"/>
          <w:szCs w:val="24"/>
          <w:lang w:val="ru-RU" w:eastAsia="ru-RU"/>
        </w:rPr>
        <w:t xml:space="preserve"> ной и социальной средой;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7425F0" w:rsidRDefault="00C50DF8" w:rsidP="007425F0">
      <w:pPr>
        <w:pStyle w:val="ae"/>
        <w:numPr>
          <w:ilvl w:val="0"/>
          <w:numId w:val="18"/>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 xml:space="preserve">формирование современной научной картины мира, понимание причин, механизмов возникновения и последствий распространённых </w:t>
      </w:r>
      <w:proofErr w:type="gramStart"/>
      <w:r w:rsidRPr="007425F0">
        <w:rPr>
          <w:rFonts w:ascii="Times New Roman" w:eastAsia="Times New Roman" w:hAnsi="Times New Roman" w:cs="Times New Roman"/>
          <w:color w:val="000000"/>
          <w:sz w:val="24"/>
          <w:szCs w:val="24"/>
          <w:lang w:val="ru-RU" w:eastAsia="ru-RU"/>
        </w:rPr>
        <w:t>видов</w:t>
      </w:r>
      <w:proofErr w:type="gramEnd"/>
      <w:r w:rsidRPr="007425F0">
        <w:rPr>
          <w:rFonts w:ascii="Times New Roman" w:eastAsia="Times New Roman" w:hAnsi="Times New Roman" w:cs="Times New Roman"/>
          <w:color w:val="000000"/>
          <w:sz w:val="24"/>
          <w:szCs w:val="24"/>
          <w:lang w:val="ru-RU" w:eastAsia="ru-RU"/>
        </w:rPr>
        <w:t xml:space="preserve">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C50DF8" w:rsidRPr="007425F0" w:rsidRDefault="00C50DF8" w:rsidP="007425F0">
      <w:pPr>
        <w:pStyle w:val="ae"/>
        <w:numPr>
          <w:ilvl w:val="0"/>
          <w:numId w:val="18"/>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установка на осмысление опыта, наблюдений и поступков, овладение способностью оценивать и прогнозировать неблагоприятные факторы обстановки и принимать обоснованные решения в опасной (чрезвычайной) ситуации с учётом реальных условий и возможностей.</w:t>
      </w:r>
    </w:p>
    <w:p w:rsidR="007425F0"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6. Физическое воспитание, формирование культуры здоровья и эмоционального благополучия:</w:t>
      </w:r>
    </w:p>
    <w:p w:rsidR="007425F0" w:rsidRPr="007425F0" w:rsidRDefault="00C50DF8" w:rsidP="007425F0">
      <w:pPr>
        <w:pStyle w:val="ae"/>
        <w:numPr>
          <w:ilvl w:val="0"/>
          <w:numId w:val="19"/>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понимание личностного смысла изучения учебного предмета ОБЖ, его значения для безопасной и продуктивной жизнедеятельности человека, общества и государства;</w:t>
      </w:r>
    </w:p>
    <w:p w:rsidR="007425F0" w:rsidRDefault="00C50DF8" w:rsidP="007425F0">
      <w:pPr>
        <w:pStyle w:val="ae"/>
        <w:numPr>
          <w:ilvl w:val="0"/>
          <w:numId w:val="19"/>
        </w:numPr>
        <w:shd w:val="clear" w:color="auto" w:fill="FFFFFF"/>
        <w:spacing w:after="0" w:line="240" w:lineRule="auto"/>
        <w:rPr>
          <w:rFonts w:ascii="Times New Roman" w:eastAsia="Times New Roman" w:hAnsi="Times New Roman" w:cs="Times New Roman"/>
          <w:color w:val="000000"/>
          <w:sz w:val="24"/>
          <w:szCs w:val="24"/>
          <w:lang w:val="ru-RU" w:eastAsia="ru-RU"/>
        </w:rPr>
      </w:pPr>
      <w:proofErr w:type="gramStart"/>
      <w:r w:rsidRPr="007425F0">
        <w:rPr>
          <w:rFonts w:ascii="Times New Roman" w:eastAsia="Times New Roman" w:hAnsi="Times New Roman" w:cs="Times New Roman"/>
          <w:color w:val="000000"/>
          <w:sz w:val="24"/>
          <w:szCs w:val="24"/>
          <w:lang w:val="ru-RU" w:eastAsia="ru-RU"/>
        </w:rPr>
        <w:t>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навыков безопасного поведения в интернет-среде;</w:t>
      </w:r>
      <w:proofErr w:type="gramEnd"/>
      <w:r w:rsidRPr="007425F0">
        <w:rPr>
          <w:rFonts w:ascii="Times New Roman" w:eastAsia="Times New Roman" w:hAnsi="Times New Roman" w:cs="Times New Roman"/>
          <w:color w:val="000000"/>
          <w:sz w:val="24"/>
          <w:szCs w:val="24"/>
          <w:lang w:val="ru-RU" w:eastAsia="ru-RU"/>
        </w:rPr>
        <w:t xml:space="preserve"> способность адаптироваться к стрессовым ситуациям и меняющимся социальным, информационным и природным условиям, в том числе осмысливая собственный опыт и выстраивая дальнейшие цели;</w:t>
      </w:r>
    </w:p>
    <w:p w:rsidR="007425F0" w:rsidRDefault="00C50DF8" w:rsidP="007425F0">
      <w:pPr>
        <w:pStyle w:val="ae"/>
        <w:numPr>
          <w:ilvl w:val="0"/>
          <w:numId w:val="19"/>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умение принимать себя и других, не осуждая;</w:t>
      </w:r>
    </w:p>
    <w:p w:rsidR="007425F0" w:rsidRDefault="00C50DF8" w:rsidP="007425F0">
      <w:pPr>
        <w:pStyle w:val="ae"/>
        <w:numPr>
          <w:ilvl w:val="0"/>
          <w:numId w:val="19"/>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умение осознавать эмоциональное состояние себя и других, уметь управлять собственным эмоциональным состоянием;</w:t>
      </w:r>
    </w:p>
    <w:p w:rsidR="00C50DF8" w:rsidRPr="007425F0" w:rsidRDefault="00C50DF8" w:rsidP="007425F0">
      <w:pPr>
        <w:pStyle w:val="ae"/>
        <w:numPr>
          <w:ilvl w:val="0"/>
          <w:numId w:val="19"/>
        </w:numPr>
        <w:shd w:val="clear" w:color="auto" w:fill="FFFFFF"/>
        <w:spacing w:after="0" w:line="240" w:lineRule="auto"/>
        <w:rPr>
          <w:rFonts w:ascii="Times New Roman" w:eastAsia="Times New Roman" w:hAnsi="Times New Roman" w:cs="Times New Roman"/>
          <w:color w:val="000000"/>
          <w:sz w:val="24"/>
          <w:szCs w:val="24"/>
          <w:lang w:val="ru-RU" w:eastAsia="ru-RU"/>
        </w:rPr>
      </w:pPr>
      <w:proofErr w:type="spellStart"/>
      <w:r w:rsidRPr="007425F0">
        <w:rPr>
          <w:rFonts w:ascii="Times New Roman" w:eastAsia="Times New Roman" w:hAnsi="Times New Roman" w:cs="Times New Roman"/>
          <w:color w:val="000000"/>
          <w:sz w:val="24"/>
          <w:szCs w:val="24"/>
          <w:lang w:val="ru-RU" w:eastAsia="ru-RU"/>
        </w:rPr>
        <w:t>сформированность</w:t>
      </w:r>
      <w:proofErr w:type="spellEnd"/>
      <w:r w:rsidRPr="007425F0">
        <w:rPr>
          <w:rFonts w:ascii="Times New Roman" w:eastAsia="Times New Roman" w:hAnsi="Times New Roman" w:cs="Times New Roman"/>
          <w:color w:val="000000"/>
          <w:sz w:val="24"/>
          <w:szCs w:val="24"/>
          <w:lang w:val="ru-RU" w:eastAsia="ru-RU"/>
        </w:rPr>
        <w:t xml:space="preserve"> навыка рефлексии, признание своего права на ошибку и такого же права другого человека.</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7. Трудовое воспитание:</w:t>
      </w:r>
    </w:p>
    <w:p w:rsidR="007425F0" w:rsidRPr="007425F0" w:rsidRDefault="00C50DF8" w:rsidP="007425F0">
      <w:pPr>
        <w:pStyle w:val="ae"/>
        <w:numPr>
          <w:ilvl w:val="0"/>
          <w:numId w:val="20"/>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 xml:space="preserve">установка на активное участие в решении практических задач (в рамках семьи, организации,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w:t>
      </w:r>
      <w:r w:rsidRPr="007425F0">
        <w:rPr>
          <w:rFonts w:ascii="Times New Roman" w:eastAsia="Times New Roman" w:hAnsi="Times New Roman" w:cs="Times New Roman"/>
          <w:color w:val="000000"/>
          <w:sz w:val="24"/>
          <w:szCs w:val="24"/>
          <w:lang w:val="ru-RU" w:eastAsia="ru-RU"/>
        </w:rPr>
        <w:lastRenderedPageBreak/>
        <w:t>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w:t>
      </w:r>
      <w:r w:rsidRPr="007425F0">
        <w:rPr>
          <w:rFonts w:ascii="Times New Roman" w:eastAsia="Times New Roman" w:hAnsi="Times New Roman" w:cs="Times New Roman"/>
          <w:color w:val="000000"/>
          <w:sz w:val="24"/>
          <w:szCs w:val="24"/>
          <w:lang w:eastAsia="ru-RU"/>
        </w:rPr>
        <w:t> </w:t>
      </w:r>
      <w:r w:rsidRPr="007425F0">
        <w:rPr>
          <w:rFonts w:ascii="Times New Roman" w:eastAsia="Times New Roman" w:hAnsi="Times New Roman" w:cs="Times New Roman"/>
          <w:color w:val="000000"/>
          <w:sz w:val="24"/>
          <w:szCs w:val="24"/>
          <w:lang w:val="ru-RU" w:eastAsia="ru-RU"/>
        </w:rPr>
        <w:t>профессиональной среде;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7425F0" w:rsidRDefault="00C50DF8" w:rsidP="007425F0">
      <w:pPr>
        <w:pStyle w:val="ae"/>
        <w:numPr>
          <w:ilvl w:val="0"/>
          <w:numId w:val="20"/>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укрепление ответственного отношения к учёбе, способности применять меры и средства индивидуальной защиты, приёмы рационального и безопасного поведения в опасных и чрезвычайных ситуациях;</w:t>
      </w:r>
    </w:p>
    <w:p w:rsidR="007425F0" w:rsidRDefault="00C50DF8" w:rsidP="007425F0">
      <w:pPr>
        <w:pStyle w:val="ae"/>
        <w:numPr>
          <w:ilvl w:val="0"/>
          <w:numId w:val="20"/>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rsidR="00C50DF8" w:rsidRPr="007425F0" w:rsidRDefault="00C50DF8" w:rsidP="007425F0">
      <w:pPr>
        <w:pStyle w:val="ae"/>
        <w:numPr>
          <w:ilvl w:val="0"/>
          <w:numId w:val="20"/>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установка на 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8. Экологическое воспитание:</w:t>
      </w:r>
    </w:p>
    <w:p w:rsidR="007425F0" w:rsidRPr="00420EB7" w:rsidRDefault="00C50DF8" w:rsidP="007425F0">
      <w:pPr>
        <w:pStyle w:val="ae"/>
        <w:numPr>
          <w:ilvl w:val="0"/>
          <w:numId w:val="2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420EB7">
        <w:rPr>
          <w:rFonts w:ascii="Times New Roman" w:eastAsia="Times New Roman" w:hAnsi="Times New Roman" w:cs="Times New Roman"/>
          <w:color w:val="000000"/>
          <w:sz w:val="24"/>
          <w:szCs w:val="24"/>
          <w:lang w:val="ru-RU" w:eastAsia="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w:t>
      </w:r>
      <w:r w:rsidR="007425F0" w:rsidRPr="00420EB7">
        <w:rPr>
          <w:rFonts w:ascii="Times New Roman" w:eastAsia="Times New Roman" w:hAnsi="Times New Roman" w:cs="Times New Roman"/>
          <w:color w:val="000000"/>
          <w:sz w:val="24"/>
          <w:szCs w:val="24"/>
          <w:lang w:val="ru-RU" w:eastAsia="ru-RU"/>
        </w:rPr>
        <w:t xml:space="preserve"> </w:t>
      </w:r>
      <w:proofErr w:type="spellStart"/>
      <w:r w:rsidRPr="00420EB7">
        <w:rPr>
          <w:rFonts w:ascii="Times New Roman" w:eastAsia="Times New Roman" w:hAnsi="Times New Roman" w:cs="Times New Roman"/>
          <w:color w:val="000000"/>
          <w:sz w:val="24"/>
          <w:szCs w:val="24"/>
          <w:lang w:val="ru-RU" w:eastAsia="ru-RU"/>
        </w:rPr>
        <w:t>природной</w:t>
      </w:r>
      <w:proofErr w:type="gramStart"/>
      <w:r w:rsidRPr="00420EB7">
        <w:rPr>
          <w:rFonts w:ascii="Times New Roman" w:eastAsia="Times New Roman" w:hAnsi="Times New Roman" w:cs="Times New Roman"/>
          <w:color w:val="000000"/>
          <w:sz w:val="24"/>
          <w:szCs w:val="24"/>
          <w:lang w:val="ru-RU" w:eastAsia="ru-RU"/>
        </w:rPr>
        <w:t>,т</w:t>
      </w:r>
      <w:proofErr w:type="gramEnd"/>
      <w:r w:rsidRPr="00420EB7">
        <w:rPr>
          <w:rFonts w:ascii="Times New Roman" w:eastAsia="Times New Roman" w:hAnsi="Times New Roman" w:cs="Times New Roman"/>
          <w:color w:val="000000"/>
          <w:sz w:val="24"/>
          <w:szCs w:val="24"/>
          <w:lang w:val="ru-RU" w:eastAsia="ru-RU"/>
        </w:rPr>
        <w:t>ехнологической</w:t>
      </w:r>
      <w:proofErr w:type="spellEnd"/>
      <w:r w:rsidRPr="00420EB7">
        <w:rPr>
          <w:rFonts w:ascii="Times New Roman" w:eastAsia="Times New Roman" w:hAnsi="Times New Roman" w:cs="Times New Roman"/>
          <w:color w:val="000000"/>
          <w:sz w:val="24"/>
          <w:szCs w:val="24"/>
          <w:lang w:val="ru-RU" w:eastAsia="ru-RU"/>
        </w:rPr>
        <w:t xml:space="preserve"> и социальной сред; </w:t>
      </w:r>
    </w:p>
    <w:p w:rsidR="007425F0" w:rsidRDefault="00C50DF8" w:rsidP="007425F0">
      <w:pPr>
        <w:pStyle w:val="ae"/>
        <w:numPr>
          <w:ilvl w:val="0"/>
          <w:numId w:val="2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готовность к участию в</w:t>
      </w:r>
      <w:r w:rsidRPr="007425F0">
        <w:rPr>
          <w:rFonts w:ascii="Times New Roman" w:eastAsia="Times New Roman" w:hAnsi="Times New Roman" w:cs="Times New Roman"/>
          <w:color w:val="000000"/>
          <w:sz w:val="24"/>
          <w:szCs w:val="24"/>
          <w:lang w:eastAsia="ru-RU"/>
        </w:rPr>
        <w:t> </w:t>
      </w:r>
      <w:r w:rsidRPr="007425F0">
        <w:rPr>
          <w:rFonts w:ascii="Times New Roman" w:eastAsia="Times New Roman" w:hAnsi="Times New Roman" w:cs="Times New Roman"/>
          <w:color w:val="000000"/>
          <w:sz w:val="24"/>
          <w:szCs w:val="24"/>
          <w:lang w:val="ru-RU" w:eastAsia="ru-RU"/>
        </w:rPr>
        <w:t>практической деятельности экологической направленности;</w:t>
      </w:r>
    </w:p>
    <w:p w:rsidR="00C50DF8" w:rsidRPr="007425F0" w:rsidRDefault="00C50DF8" w:rsidP="007425F0">
      <w:pPr>
        <w:pStyle w:val="ae"/>
        <w:numPr>
          <w:ilvl w:val="0"/>
          <w:numId w:val="2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rsidR="00C50DF8" w:rsidRPr="00B04F2F" w:rsidRDefault="00891100" w:rsidP="0018498C">
      <w:pPr>
        <w:shd w:val="clear" w:color="auto" w:fill="FFFFFF"/>
        <w:spacing w:before="240" w:after="120" w:line="240" w:lineRule="atLeast"/>
        <w:outlineLvl w:val="1"/>
        <w:rPr>
          <w:rFonts w:ascii="Times New Roman" w:eastAsia="Times New Roman" w:hAnsi="Times New Roman" w:cs="Times New Roman"/>
          <w:b/>
          <w:bCs/>
          <w:caps/>
          <w:color w:val="000000"/>
          <w:sz w:val="24"/>
          <w:szCs w:val="24"/>
          <w:lang w:eastAsia="ru-RU"/>
        </w:rPr>
      </w:pPr>
      <w:r>
        <w:rPr>
          <w:rFonts w:ascii="Times New Roman" w:eastAsia="Times New Roman" w:hAnsi="Times New Roman" w:cs="Times New Roman"/>
          <w:b/>
          <w:bCs/>
          <w:caps/>
          <w:color w:val="000000"/>
          <w:sz w:val="24"/>
          <w:szCs w:val="24"/>
          <w:lang w:eastAsia="ru-RU"/>
        </w:rPr>
        <w:t xml:space="preserve">                                               </w:t>
      </w:r>
      <w:r w:rsidR="00C50DF8" w:rsidRPr="00B04F2F">
        <w:rPr>
          <w:rFonts w:ascii="Times New Roman" w:eastAsia="Times New Roman" w:hAnsi="Times New Roman" w:cs="Times New Roman"/>
          <w:b/>
          <w:bCs/>
          <w:caps/>
          <w:color w:val="000000"/>
          <w:sz w:val="24"/>
          <w:szCs w:val="24"/>
          <w:lang w:eastAsia="ru-RU"/>
        </w:rPr>
        <w:t>МЕТАПРЕДМЕТНЫЕ РЕЗУЛЬТАТЫ</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proofErr w:type="spellStart"/>
      <w:r w:rsidRPr="00B04F2F">
        <w:rPr>
          <w:rFonts w:ascii="Times New Roman" w:eastAsia="Times New Roman" w:hAnsi="Times New Roman" w:cs="Times New Roman"/>
          <w:color w:val="000000"/>
          <w:sz w:val="24"/>
          <w:szCs w:val="24"/>
          <w:lang w:eastAsia="ru-RU"/>
        </w:rPr>
        <w:t>Метапредметные</w:t>
      </w:r>
      <w:proofErr w:type="spellEnd"/>
      <w:r w:rsidRPr="00B04F2F">
        <w:rPr>
          <w:rFonts w:ascii="Times New Roman" w:eastAsia="Times New Roman" w:hAnsi="Times New Roman" w:cs="Times New Roman"/>
          <w:color w:val="000000"/>
          <w:sz w:val="24"/>
          <w:szCs w:val="24"/>
          <w:lang w:eastAsia="ru-RU"/>
        </w:rPr>
        <w:t xml:space="preserve"> результаты характеризуют </w:t>
      </w:r>
      <w:proofErr w:type="spellStart"/>
      <w:r w:rsidRPr="00B04F2F">
        <w:rPr>
          <w:rFonts w:ascii="Times New Roman" w:eastAsia="Times New Roman" w:hAnsi="Times New Roman" w:cs="Times New Roman"/>
          <w:color w:val="000000"/>
          <w:sz w:val="24"/>
          <w:szCs w:val="24"/>
          <w:lang w:eastAsia="ru-RU"/>
        </w:rPr>
        <w:t>сформированность</w:t>
      </w:r>
      <w:proofErr w:type="spellEnd"/>
      <w:r w:rsidRPr="00B04F2F">
        <w:rPr>
          <w:rFonts w:ascii="Times New Roman" w:eastAsia="Times New Roman" w:hAnsi="Times New Roman" w:cs="Times New Roman"/>
          <w:color w:val="000000"/>
          <w:sz w:val="24"/>
          <w:szCs w:val="24"/>
          <w:lang w:eastAsia="ru-RU"/>
        </w:rPr>
        <w:t xml:space="preserve"> у обучающихся </w:t>
      </w:r>
      <w:proofErr w:type="spellStart"/>
      <w:r w:rsidRPr="00B04F2F">
        <w:rPr>
          <w:rFonts w:ascii="Times New Roman" w:eastAsia="Times New Roman" w:hAnsi="Times New Roman" w:cs="Times New Roman"/>
          <w:color w:val="000000"/>
          <w:sz w:val="24"/>
          <w:szCs w:val="24"/>
          <w:lang w:eastAsia="ru-RU"/>
        </w:rPr>
        <w:t>межпредметных</w:t>
      </w:r>
      <w:proofErr w:type="spellEnd"/>
      <w:r w:rsidRPr="00B04F2F">
        <w:rPr>
          <w:rFonts w:ascii="Times New Roman" w:eastAsia="Times New Roman" w:hAnsi="Times New Roman" w:cs="Times New Roman"/>
          <w:color w:val="000000"/>
          <w:sz w:val="24"/>
          <w:szCs w:val="24"/>
          <w:lang w:eastAsia="ru-RU"/>
        </w:rPr>
        <w:t xml:space="preserve"> понятий (используются в нескольких предметных областях и позволяют связывать знания из различных дисциплин в целостную научную картину мира) и универсальных учебных действий (познавательные, коммуникативные, регулятивные); способность их использовать в учебной, познавательной и социальной практике. Выражаются в готовности к самостоятельному планированию и осуществлению учебной деятельности и организации учебного сотрудничества с педагогами и сверстниками, к участию в построении индивидуальной образовательной траектории; овладению навыками работы с информацией: восприятие и создание информационных текстов в различных форматах, в том числе в цифровой среде.</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proofErr w:type="spellStart"/>
      <w:r w:rsidRPr="00B04F2F">
        <w:rPr>
          <w:rFonts w:ascii="Times New Roman" w:eastAsia="Times New Roman" w:hAnsi="Times New Roman" w:cs="Times New Roman"/>
          <w:color w:val="000000"/>
          <w:sz w:val="24"/>
          <w:szCs w:val="24"/>
          <w:lang w:eastAsia="ru-RU"/>
        </w:rPr>
        <w:t>Метапредметные</w:t>
      </w:r>
      <w:proofErr w:type="spellEnd"/>
      <w:r w:rsidRPr="00B04F2F">
        <w:rPr>
          <w:rFonts w:ascii="Times New Roman" w:eastAsia="Times New Roman" w:hAnsi="Times New Roman" w:cs="Times New Roman"/>
          <w:color w:val="000000"/>
          <w:sz w:val="24"/>
          <w:szCs w:val="24"/>
          <w:lang w:eastAsia="ru-RU"/>
        </w:rPr>
        <w:t xml:space="preserve"> результаты, формируемые в ходе изучения учебного предмета ОБЖ, должны отражать:</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1.</w:t>
      </w:r>
      <w:r w:rsidRPr="00B04F2F">
        <w:rPr>
          <w:rFonts w:ascii="Times New Roman" w:eastAsia="Times New Roman" w:hAnsi="Times New Roman" w:cs="Times New Roman"/>
          <w:b/>
          <w:bCs/>
          <w:color w:val="000000"/>
          <w:sz w:val="24"/>
          <w:szCs w:val="24"/>
          <w:lang w:eastAsia="ru-RU"/>
        </w:rPr>
        <w:t> </w:t>
      </w:r>
      <w:r w:rsidRPr="00B04F2F">
        <w:rPr>
          <w:rFonts w:ascii="Times New Roman" w:eastAsia="Times New Roman" w:hAnsi="Times New Roman" w:cs="Times New Roman"/>
          <w:b/>
          <w:bCs/>
          <w:color w:val="000000"/>
          <w:sz w:val="24"/>
          <w:szCs w:val="24"/>
          <w:lang w:eastAsia="ru-RU"/>
        </w:rPr>
        <w:t>Овладение универсальными познавательными действи</w:t>
      </w:r>
      <w:r w:rsidRPr="00B04F2F">
        <w:rPr>
          <w:rFonts w:ascii="Times New Roman" w:eastAsia="Times New Roman" w:hAnsi="Times New Roman" w:cs="Times New Roman"/>
          <w:b/>
          <w:bCs/>
          <w:color w:val="000000"/>
          <w:sz w:val="24"/>
          <w:szCs w:val="24"/>
          <w:lang w:eastAsia="ru-RU"/>
        </w:rPr>
        <w:softHyphen/>
        <w:t>ями.</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u w:val="single"/>
          <w:lang w:eastAsia="ru-RU"/>
        </w:rPr>
        <w:t>Базовые логические действия:</w:t>
      </w:r>
    </w:p>
    <w:p w:rsidR="00C50DF8" w:rsidRPr="00420EB7" w:rsidRDefault="00C50DF8" w:rsidP="007425F0">
      <w:pPr>
        <w:pStyle w:val="ae"/>
        <w:numPr>
          <w:ilvl w:val="0"/>
          <w:numId w:val="2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420EB7">
        <w:rPr>
          <w:rFonts w:ascii="Times New Roman" w:eastAsia="Times New Roman" w:hAnsi="Times New Roman" w:cs="Times New Roman"/>
          <w:color w:val="000000"/>
          <w:sz w:val="24"/>
          <w:szCs w:val="24"/>
          <w:lang w:val="ru-RU" w:eastAsia="ru-RU"/>
        </w:rPr>
        <w:t>выявлять и характеризовать существенные признаки объектов (явлений);</w:t>
      </w:r>
    </w:p>
    <w:p w:rsidR="007425F0"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устанавливать существенный признак классификации, основания для обобщения и сравнения, критерии проводимого анализа;</w:t>
      </w:r>
    </w:p>
    <w:p w:rsidR="007425F0"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 xml:space="preserve">с учётом предложенной задачи выявлять закономерности и противоречия в рассматриваемых фактах, данных и наблюдениях; </w:t>
      </w:r>
    </w:p>
    <w:p w:rsidR="007425F0" w:rsidRPr="007425F0" w:rsidRDefault="00C50DF8" w:rsidP="007425F0">
      <w:pPr>
        <w:pStyle w:val="ae"/>
        <w:numPr>
          <w:ilvl w:val="0"/>
          <w:numId w:val="2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lastRenderedPageBreak/>
        <w:t>предлагать критерии для выявления закономерностей и противоречий;</w:t>
      </w:r>
    </w:p>
    <w:p w:rsidR="007425F0" w:rsidRDefault="00C50DF8" w:rsidP="007425F0">
      <w:pPr>
        <w:pStyle w:val="ae"/>
        <w:numPr>
          <w:ilvl w:val="0"/>
          <w:numId w:val="2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выявлять дефициты информации, данных, необходимых для решения поставленной задачи;</w:t>
      </w:r>
    </w:p>
    <w:p w:rsidR="007425F0" w:rsidRDefault="00C50DF8" w:rsidP="007425F0">
      <w:pPr>
        <w:pStyle w:val="ae"/>
        <w:numPr>
          <w:ilvl w:val="0"/>
          <w:numId w:val="2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выявлять причинно-следственные связи при изучении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C50DF8" w:rsidRPr="007425F0" w:rsidRDefault="00C50DF8" w:rsidP="007425F0">
      <w:pPr>
        <w:pStyle w:val="ae"/>
        <w:numPr>
          <w:ilvl w:val="0"/>
          <w:numId w:val="2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u w:val="single"/>
          <w:lang w:eastAsia="ru-RU"/>
        </w:rPr>
        <w:t>Базовые исследовательские действия:</w:t>
      </w:r>
    </w:p>
    <w:p w:rsidR="007425F0" w:rsidRPr="007425F0" w:rsidRDefault="00C50DF8" w:rsidP="007425F0">
      <w:pPr>
        <w:pStyle w:val="ae"/>
        <w:numPr>
          <w:ilvl w:val="0"/>
          <w:numId w:val="23"/>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w:t>
      </w:r>
    </w:p>
    <w:p w:rsidR="007425F0" w:rsidRDefault="00C50DF8" w:rsidP="007425F0">
      <w:pPr>
        <w:pStyle w:val="ae"/>
        <w:numPr>
          <w:ilvl w:val="0"/>
          <w:numId w:val="23"/>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обобщать, анализировать и оценивать получаемую информацию, выдвигать гипотезы, аргументировать свою точку зрения, делать обоснованные выводы по результатам исследования;</w:t>
      </w:r>
    </w:p>
    <w:p w:rsidR="007425F0" w:rsidRDefault="00C50DF8" w:rsidP="007425F0">
      <w:pPr>
        <w:pStyle w:val="ae"/>
        <w:numPr>
          <w:ilvl w:val="0"/>
          <w:numId w:val="23"/>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проводить (принимать участие) небольшое самостоятельное исследование заданного объекта (явления), устанавливать причинно-следственные связи;</w:t>
      </w:r>
    </w:p>
    <w:p w:rsidR="00C50DF8" w:rsidRPr="007425F0" w:rsidRDefault="00C50DF8" w:rsidP="007425F0">
      <w:pPr>
        <w:pStyle w:val="ae"/>
        <w:numPr>
          <w:ilvl w:val="0"/>
          <w:numId w:val="23"/>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u w:val="single"/>
          <w:lang w:eastAsia="ru-RU"/>
        </w:rPr>
        <w:t>Работа с информацией:</w:t>
      </w:r>
    </w:p>
    <w:p w:rsidR="007425F0" w:rsidRPr="007425F0" w:rsidRDefault="00C50DF8" w:rsidP="007425F0">
      <w:pPr>
        <w:pStyle w:val="ae"/>
        <w:numPr>
          <w:ilvl w:val="0"/>
          <w:numId w:val="2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7425F0" w:rsidRDefault="00C50DF8" w:rsidP="007425F0">
      <w:pPr>
        <w:pStyle w:val="ae"/>
        <w:numPr>
          <w:ilvl w:val="0"/>
          <w:numId w:val="2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выбирать, анализировать, систематизировать и интерпретировать информацию различных видов и форм представления;</w:t>
      </w:r>
    </w:p>
    <w:p w:rsidR="007425F0" w:rsidRDefault="00C50DF8" w:rsidP="007425F0">
      <w:pPr>
        <w:pStyle w:val="ae"/>
        <w:numPr>
          <w:ilvl w:val="0"/>
          <w:numId w:val="2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находить сходные аргументы (подтверждающие или опровергающие одну и ту же идею, версию) в</w:t>
      </w:r>
      <w:r w:rsidRPr="007425F0">
        <w:rPr>
          <w:rFonts w:ascii="Times New Roman" w:eastAsia="Times New Roman" w:hAnsi="Times New Roman" w:cs="Times New Roman"/>
          <w:color w:val="000000"/>
          <w:sz w:val="24"/>
          <w:szCs w:val="24"/>
          <w:lang w:eastAsia="ru-RU"/>
        </w:rPr>
        <w:t> </w:t>
      </w:r>
      <w:r w:rsidRPr="007425F0">
        <w:rPr>
          <w:rFonts w:ascii="Times New Roman" w:eastAsia="Times New Roman" w:hAnsi="Times New Roman" w:cs="Times New Roman"/>
          <w:color w:val="000000"/>
          <w:sz w:val="24"/>
          <w:szCs w:val="24"/>
          <w:lang w:val="ru-RU" w:eastAsia="ru-RU"/>
        </w:rPr>
        <w:t>различных информационных источниках;</w:t>
      </w:r>
    </w:p>
    <w:p w:rsidR="007425F0" w:rsidRDefault="00C50DF8" w:rsidP="007425F0">
      <w:pPr>
        <w:pStyle w:val="ae"/>
        <w:numPr>
          <w:ilvl w:val="0"/>
          <w:numId w:val="2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w:t>
      </w:r>
      <w:r w:rsidRPr="007425F0">
        <w:rPr>
          <w:rFonts w:ascii="Times New Roman" w:eastAsia="Times New Roman" w:hAnsi="Times New Roman" w:cs="Times New Roman"/>
          <w:color w:val="000000"/>
          <w:sz w:val="24"/>
          <w:szCs w:val="24"/>
          <w:lang w:val="ru-RU" w:eastAsia="ru-RU"/>
        </w:rPr>
        <w:softHyphen/>
        <w:t>циями;</w:t>
      </w:r>
    </w:p>
    <w:p w:rsidR="007425F0" w:rsidRDefault="00C50DF8" w:rsidP="007425F0">
      <w:pPr>
        <w:pStyle w:val="ae"/>
        <w:numPr>
          <w:ilvl w:val="0"/>
          <w:numId w:val="2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оценивать надёжность информации по критериям, предложенным педагогическим работником или сформулированным самостоятельно;</w:t>
      </w:r>
    </w:p>
    <w:p w:rsidR="00C50DF8" w:rsidRPr="007425F0" w:rsidRDefault="00C50DF8" w:rsidP="007425F0">
      <w:pPr>
        <w:pStyle w:val="ae"/>
        <w:numPr>
          <w:ilvl w:val="0"/>
          <w:numId w:val="2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эффективно запоминать и систематизировать информацию.</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 xml:space="preserve">Овладение системой универсальных познавательных действий обеспечивает </w:t>
      </w:r>
      <w:proofErr w:type="spellStart"/>
      <w:r w:rsidRPr="00B04F2F">
        <w:rPr>
          <w:rFonts w:ascii="Times New Roman" w:eastAsia="Times New Roman" w:hAnsi="Times New Roman" w:cs="Times New Roman"/>
          <w:color w:val="000000"/>
          <w:sz w:val="24"/>
          <w:szCs w:val="24"/>
          <w:lang w:eastAsia="ru-RU"/>
        </w:rPr>
        <w:t>сформированность</w:t>
      </w:r>
      <w:proofErr w:type="spellEnd"/>
      <w:r w:rsidRPr="00B04F2F">
        <w:rPr>
          <w:rFonts w:ascii="Times New Roman" w:eastAsia="Times New Roman" w:hAnsi="Times New Roman" w:cs="Times New Roman"/>
          <w:color w:val="000000"/>
          <w:sz w:val="24"/>
          <w:szCs w:val="24"/>
          <w:lang w:eastAsia="ru-RU"/>
        </w:rPr>
        <w:t xml:space="preserve"> когнитивных навыков обучающихся.</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2. Овладение универсальными коммуникативными действи</w:t>
      </w:r>
      <w:r w:rsidRPr="00B04F2F">
        <w:rPr>
          <w:rFonts w:ascii="Times New Roman" w:eastAsia="Times New Roman" w:hAnsi="Times New Roman" w:cs="Times New Roman"/>
          <w:b/>
          <w:bCs/>
          <w:color w:val="000000"/>
          <w:sz w:val="24"/>
          <w:szCs w:val="24"/>
          <w:lang w:eastAsia="ru-RU"/>
        </w:rPr>
        <w:softHyphen/>
        <w:t>ями.</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u w:val="single"/>
          <w:lang w:eastAsia="ru-RU"/>
        </w:rPr>
        <w:t>Общение:</w:t>
      </w:r>
    </w:p>
    <w:p w:rsidR="007425F0" w:rsidRPr="007425F0" w:rsidRDefault="00C50DF8" w:rsidP="007425F0">
      <w:pPr>
        <w:pStyle w:val="ae"/>
        <w:numPr>
          <w:ilvl w:val="0"/>
          <w:numId w:val="25"/>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p>
    <w:p w:rsidR="007425F0" w:rsidRDefault="00C50DF8" w:rsidP="007425F0">
      <w:pPr>
        <w:pStyle w:val="ae"/>
        <w:numPr>
          <w:ilvl w:val="0"/>
          <w:numId w:val="25"/>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распознавать невербальные средства общения, понимать значение социальных знаков и намерения других, уважительно, в корректной форме формулировать свои взгляды;</w:t>
      </w:r>
    </w:p>
    <w:p w:rsidR="007425F0" w:rsidRDefault="00C50DF8" w:rsidP="007425F0">
      <w:pPr>
        <w:pStyle w:val="ae"/>
        <w:numPr>
          <w:ilvl w:val="0"/>
          <w:numId w:val="25"/>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сопоставлять свои суждения с суждениями других участников диалога, обнаруживать различие и сходство позиций;</w:t>
      </w:r>
    </w:p>
    <w:p w:rsidR="007425F0" w:rsidRDefault="00C50DF8" w:rsidP="007425F0">
      <w:pPr>
        <w:pStyle w:val="ae"/>
        <w:numPr>
          <w:ilvl w:val="0"/>
          <w:numId w:val="25"/>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p>
    <w:p w:rsidR="00C50DF8" w:rsidRPr="007425F0" w:rsidRDefault="00C50DF8" w:rsidP="007425F0">
      <w:pPr>
        <w:pStyle w:val="ae"/>
        <w:numPr>
          <w:ilvl w:val="0"/>
          <w:numId w:val="25"/>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lastRenderedPageBreak/>
        <w:t>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u w:val="single"/>
          <w:lang w:eastAsia="ru-RU"/>
        </w:rPr>
        <w:t>Совместная деятельность (сотрудничество):</w:t>
      </w:r>
    </w:p>
    <w:p w:rsidR="007425F0" w:rsidRPr="007425F0" w:rsidRDefault="00C50DF8" w:rsidP="007425F0">
      <w:pPr>
        <w:pStyle w:val="ae"/>
        <w:numPr>
          <w:ilvl w:val="0"/>
          <w:numId w:val="26"/>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понимать и использовать преимущества командной и индивидуальной работы при решении конкретной учебной задачи;</w:t>
      </w:r>
    </w:p>
    <w:p w:rsidR="007425F0" w:rsidRDefault="00C50DF8" w:rsidP="007425F0">
      <w:pPr>
        <w:pStyle w:val="ae"/>
        <w:numPr>
          <w:ilvl w:val="0"/>
          <w:numId w:val="26"/>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p>
    <w:p w:rsidR="007425F0" w:rsidRDefault="00C50DF8" w:rsidP="007425F0">
      <w:pPr>
        <w:pStyle w:val="ae"/>
        <w:numPr>
          <w:ilvl w:val="0"/>
          <w:numId w:val="26"/>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определять свои действия и действия партнёра, которые помогали или затрудняли н</w:t>
      </w:r>
      <w:r w:rsidR="00CB7887">
        <w:rPr>
          <w:rFonts w:ascii="Times New Roman" w:eastAsia="Times New Roman" w:hAnsi="Times New Roman" w:cs="Times New Roman"/>
          <w:color w:val="000000"/>
          <w:sz w:val="24"/>
          <w:szCs w:val="24"/>
          <w:lang w:val="ru-RU" w:eastAsia="ru-RU"/>
        </w:rPr>
        <w:t>ахождение общего решения, оцени</w:t>
      </w:r>
      <w:r w:rsidRPr="007425F0">
        <w:rPr>
          <w:rFonts w:ascii="Times New Roman" w:eastAsia="Times New Roman" w:hAnsi="Times New Roman" w:cs="Times New Roman"/>
          <w:color w:val="000000"/>
          <w:sz w:val="24"/>
          <w:szCs w:val="24"/>
          <w:lang w:val="ru-RU" w:eastAsia="ru-RU"/>
        </w:rPr>
        <w:t>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w:t>
      </w:r>
    </w:p>
    <w:p w:rsidR="00C50DF8" w:rsidRPr="007425F0" w:rsidRDefault="00C50DF8" w:rsidP="007425F0">
      <w:pPr>
        <w:shd w:val="clear" w:color="auto" w:fill="FFFFFF"/>
        <w:spacing w:after="0" w:line="240" w:lineRule="auto"/>
        <w:ind w:left="360"/>
        <w:rPr>
          <w:rFonts w:ascii="Times New Roman" w:eastAsia="Times New Roman" w:hAnsi="Times New Roman" w:cs="Times New Roman"/>
          <w:color w:val="000000"/>
          <w:sz w:val="24"/>
          <w:szCs w:val="24"/>
          <w:lang w:eastAsia="ru-RU"/>
        </w:rPr>
      </w:pPr>
      <w:r w:rsidRPr="007425F0">
        <w:rPr>
          <w:rFonts w:ascii="Times New Roman" w:eastAsia="Times New Roman" w:hAnsi="Times New Roman" w:cs="Times New Roman"/>
          <w:color w:val="000000"/>
          <w:sz w:val="24"/>
          <w:szCs w:val="24"/>
          <w:lang w:eastAsia="ru-RU"/>
        </w:rPr>
        <w:t xml:space="preserve">Овладение системой универсальных коммуникативных действий обеспечивает </w:t>
      </w:r>
      <w:proofErr w:type="spellStart"/>
      <w:r w:rsidRPr="007425F0">
        <w:rPr>
          <w:rFonts w:ascii="Times New Roman" w:eastAsia="Times New Roman" w:hAnsi="Times New Roman" w:cs="Times New Roman"/>
          <w:color w:val="000000"/>
          <w:sz w:val="24"/>
          <w:szCs w:val="24"/>
          <w:lang w:eastAsia="ru-RU"/>
        </w:rPr>
        <w:t>сформированность</w:t>
      </w:r>
      <w:proofErr w:type="spellEnd"/>
      <w:r w:rsidRPr="007425F0">
        <w:rPr>
          <w:rFonts w:ascii="Times New Roman" w:eastAsia="Times New Roman" w:hAnsi="Times New Roman" w:cs="Times New Roman"/>
          <w:color w:val="000000"/>
          <w:sz w:val="24"/>
          <w:szCs w:val="24"/>
          <w:lang w:eastAsia="ru-RU"/>
        </w:rPr>
        <w:t xml:space="preserve"> социальных навыков и эмоционального интеллекта обучающихся.</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3. Овладение универсальными учебными регулятивными действиями.</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u w:val="single"/>
          <w:lang w:eastAsia="ru-RU"/>
        </w:rPr>
        <w:t>Самоорганизация:</w:t>
      </w:r>
    </w:p>
    <w:p w:rsidR="007425F0" w:rsidRPr="007425F0" w:rsidRDefault="00C50DF8" w:rsidP="007425F0">
      <w:pPr>
        <w:pStyle w:val="ae"/>
        <w:numPr>
          <w:ilvl w:val="0"/>
          <w:numId w:val="27"/>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выявлять проблемные вопросы, требующие решения в жизненных и учебных ситуациях;</w:t>
      </w:r>
    </w:p>
    <w:p w:rsidR="007425F0" w:rsidRDefault="00C50DF8" w:rsidP="007425F0">
      <w:pPr>
        <w:pStyle w:val="ae"/>
        <w:numPr>
          <w:ilvl w:val="0"/>
          <w:numId w:val="27"/>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аргументированно определять оптимальный вариант принятия решений, самостоятельно составлять алгоритм (часть алгоритма) и способ решения учебной задачи с учётом собственных возможностей и имеющихся ресурсов;</w:t>
      </w:r>
    </w:p>
    <w:p w:rsidR="00C50DF8" w:rsidRPr="007425F0" w:rsidRDefault="00C50DF8" w:rsidP="007425F0">
      <w:pPr>
        <w:pStyle w:val="ae"/>
        <w:numPr>
          <w:ilvl w:val="0"/>
          <w:numId w:val="27"/>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u w:val="single"/>
          <w:lang w:eastAsia="ru-RU"/>
        </w:rPr>
        <w:t>Самоконтроль (рефлексия):</w:t>
      </w:r>
    </w:p>
    <w:p w:rsidR="007425F0" w:rsidRPr="007425F0" w:rsidRDefault="00C50DF8" w:rsidP="007425F0">
      <w:pPr>
        <w:pStyle w:val="ae"/>
        <w:numPr>
          <w:ilvl w:val="0"/>
          <w:numId w:val="28"/>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давать адекватную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w:t>
      </w:r>
    </w:p>
    <w:p w:rsidR="007425F0" w:rsidRDefault="00C50DF8" w:rsidP="007425F0">
      <w:pPr>
        <w:pStyle w:val="ae"/>
        <w:numPr>
          <w:ilvl w:val="0"/>
          <w:numId w:val="28"/>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объяснять причины достижения (</w:t>
      </w:r>
      <w:proofErr w:type="spellStart"/>
      <w:r w:rsidRPr="007425F0">
        <w:rPr>
          <w:rFonts w:ascii="Times New Roman" w:eastAsia="Times New Roman" w:hAnsi="Times New Roman" w:cs="Times New Roman"/>
          <w:color w:val="000000"/>
          <w:sz w:val="24"/>
          <w:szCs w:val="24"/>
          <w:lang w:val="ru-RU" w:eastAsia="ru-RU"/>
        </w:rPr>
        <w:t>недостижения</w:t>
      </w:r>
      <w:proofErr w:type="spellEnd"/>
      <w:r w:rsidRPr="007425F0">
        <w:rPr>
          <w:rFonts w:ascii="Times New Roman" w:eastAsia="Times New Roman" w:hAnsi="Times New Roman" w:cs="Times New Roman"/>
          <w:color w:val="000000"/>
          <w:sz w:val="24"/>
          <w:szCs w:val="24"/>
          <w:lang w:val="ru-RU" w:eastAsia="ru-RU"/>
        </w:rPr>
        <w:t xml:space="preserve">) результатов деятельности, давать оценку приобретённому опыту, уметь находить </w:t>
      </w:r>
      <w:proofErr w:type="gramStart"/>
      <w:r w:rsidRPr="007425F0">
        <w:rPr>
          <w:rFonts w:ascii="Times New Roman" w:eastAsia="Times New Roman" w:hAnsi="Times New Roman" w:cs="Times New Roman"/>
          <w:color w:val="000000"/>
          <w:sz w:val="24"/>
          <w:szCs w:val="24"/>
          <w:lang w:val="ru-RU" w:eastAsia="ru-RU"/>
        </w:rPr>
        <w:t>позитивное</w:t>
      </w:r>
      <w:proofErr w:type="gramEnd"/>
      <w:r w:rsidRPr="007425F0">
        <w:rPr>
          <w:rFonts w:ascii="Times New Roman" w:eastAsia="Times New Roman" w:hAnsi="Times New Roman" w:cs="Times New Roman"/>
          <w:color w:val="000000"/>
          <w:sz w:val="24"/>
          <w:szCs w:val="24"/>
          <w:lang w:val="ru-RU" w:eastAsia="ru-RU"/>
        </w:rPr>
        <w:t xml:space="preserve"> в произошедшей ситуации;</w:t>
      </w:r>
    </w:p>
    <w:p w:rsidR="00C50DF8" w:rsidRPr="007425F0" w:rsidRDefault="00C50DF8" w:rsidP="007425F0">
      <w:pPr>
        <w:pStyle w:val="ae"/>
        <w:numPr>
          <w:ilvl w:val="0"/>
          <w:numId w:val="28"/>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оценивать соответствие результата цели и условиям.</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u w:val="single"/>
          <w:lang w:eastAsia="ru-RU"/>
        </w:rPr>
        <w:t>Эмоциональный интеллект:</w:t>
      </w:r>
    </w:p>
    <w:p w:rsidR="007425F0" w:rsidRPr="007425F0" w:rsidRDefault="00C50DF8" w:rsidP="007425F0">
      <w:pPr>
        <w:pStyle w:val="ae"/>
        <w:numPr>
          <w:ilvl w:val="0"/>
          <w:numId w:val="29"/>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управлять собственными эмоциями и не поддаваться эмоциям других, выявлять и анализировать их причины;</w:t>
      </w:r>
    </w:p>
    <w:p w:rsidR="00C50DF8" w:rsidRPr="007425F0" w:rsidRDefault="00C50DF8" w:rsidP="007425F0">
      <w:pPr>
        <w:pStyle w:val="ae"/>
        <w:numPr>
          <w:ilvl w:val="0"/>
          <w:numId w:val="29"/>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ставить себя на место другого человека, понимать мотивы и намерения другого, регулировать способ выражения эмоций.</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u w:val="single"/>
          <w:lang w:eastAsia="ru-RU"/>
        </w:rPr>
        <w:t>Принятие себя и других:</w:t>
      </w:r>
    </w:p>
    <w:p w:rsidR="007425F0" w:rsidRPr="007425F0" w:rsidRDefault="00C50DF8" w:rsidP="007425F0">
      <w:pPr>
        <w:pStyle w:val="ae"/>
        <w:numPr>
          <w:ilvl w:val="0"/>
          <w:numId w:val="30"/>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осознанно относиться к другому человеку, его мнению, признавать право на ошибку свою и чужую;</w:t>
      </w:r>
    </w:p>
    <w:p w:rsidR="00C50DF8" w:rsidRPr="007425F0" w:rsidRDefault="00C50DF8" w:rsidP="007425F0">
      <w:pPr>
        <w:pStyle w:val="ae"/>
        <w:numPr>
          <w:ilvl w:val="0"/>
          <w:numId w:val="30"/>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быть открытым себе и другим, осознавать невозможность контроля всего вокруг.</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C50DF8" w:rsidRPr="00B04F2F" w:rsidRDefault="00042687" w:rsidP="0018498C">
      <w:pPr>
        <w:shd w:val="clear" w:color="auto" w:fill="FFFFFF"/>
        <w:spacing w:before="240" w:after="120" w:line="240" w:lineRule="atLeast"/>
        <w:outlineLvl w:val="1"/>
        <w:rPr>
          <w:rFonts w:ascii="Times New Roman" w:eastAsia="Times New Roman" w:hAnsi="Times New Roman" w:cs="Times New Roman"/>
          <w:b/>
          <w:bCs/>
          <w:caps/>
          <w:color w:val="000000"/>
          <w:sz w:val="24"/>
          <w:szCs w:val="24"/>
          <w:lang w:eastAsia="ru-RU"/>
        </w:rPr>
      </w:pPr>
      <w:r>
        <w:rPr>
          <w:rFonts w:ascii="Times New Roman" w:eastAsia="Times New Roman" w:hAnsi="Times New Roman" w:cs="Times New Roman"/>
          <w:b/>
          <w:bCs/>
          <w:caps/>
          <w:color w:val="000000"/>
          <w:sz w:val="24"/>
          <w:szCs w:val="24"/>
          <w:lang w:eastAsia="ru-RU"/>
        </w:rPr>
        <w:t xml:space="preserve">                                                   </w:t>
      </w:r>
      <w:r w:rsidR="00C50DF8" w:rsidRPr="00B04F2F">
        <w:rPr>
          <w:rFonts w:ascii="Times New Roman" w:eastAsia="Times New Roman" w:hAnsi="Times New Roman" w:cs="Times New Roman"/>
          <w:b/>
          <w:bCs/>
          <w:caps/>
          <w:color w:val="000000"/>
          <w:sz w:val="24"/>
          <w:szCs w:val="24"/>
          <w:lang w:eastAsia="ru-RU"/>
        </w:rPr>
        <w:t>ПРЕДМЕТНЫЕ РЕЗУЛЬТАТЫ</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 xml:space="preserve">Предметные результаты характеризуют </w:t>
      </w:r>
      <w:proofErr w:type="spellStart"/>
      <w:r w:rsidRPr="00B04F2F">
        <w:rPr>
          <w:rFonts w:ascii="Times New Roman" w:eastAsia="Times New Roman" w:hAnsi="Times New Roman" w:cs="Times New Roman"/>
          <w:color w:val="000000"/>
          <w:sz w:val="24"/>
          <w:szCs w:val="24"/>
          <w:lang w:eastAsia="ru-RU"/>
        </w:rPr>
        <w:t>сформированностью</w:t>
      </w:r>
      <w:proofErr w:type="spellEnd"/>
      <w:r w:rsidRPr="00B04F2F">
        <w:rPr>
          <w:rFonts w:ascii="Times New Roman" w:eastAsia="Times New Roman" w:hAnsi="Times New Roman" w:cs="Times New Roman"/>
          <w:color w:val="000000"/>
          <w:sz w:val="24"/>
          <w:szCs w:val="24"/>
          <w:lang w:eastAsia="ru-RU"/>
        </w:rPr>
        <w:t xml:space="preserve"> у обучающихся основ культуры безопасности жизнедеятельности и проявляются в способности построения и </w:t>
      </w:r>
      <w:r w:rsidRPr="00B04F2F">
        <w:rPr>
          <w:rFonts w:ascii="Times New Roman" w:eastAsia="Times New Roman" w:hAnsi="Times New Roman" w:cs="Times New Roman"/>
          <w:color w:val="000000"/>
          <w:sz w:val="24"/>
          <w:szCs w:val="24"/>
          <w:lang w:eastAsia="ru-RU"/>
        </w:rPr>
        <w:lastRenderedPageBreak/>
        <w:t>следования модели индивидуального безопасного поведения и опыте её применения в повседневной жизни.</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proofErr w:type="gramStart"/>
      <w:r w:rsidRPr="00B04F2F">
        <w:rPr>
          <w:rFonts w:ascii="Times New Roman" w:eastAsia="Times New Roman" w:hAnsi="Times New Roman" w:cs="Times New Roman"/>
          <w:color w:val="000000"/>
          <w:sz w:val="24"/>
          <w:szCs w:val="24"/>
          <w:lang w:eastAsia="ru-RU"/>
        </w:rPr>
        <w:t xml:space="preserve">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индивидуальной системы здорового образа жизни, </w:t>
      </w:r>
      <w:proofErr w:type="spellStart"/>
      <w:r w:rsidRPr="00B04F2F">
        <w:rPr>
          <w:rFonts w:ascii="Times New Roman" w:eastAsia="Times New Roman" w:hAnsi="Times New Roman" w:cs="Times New Roman"/>
          <w:color w:val="000000"/>
          <w:sz w:val="24"/>
          <w:szCs w:val="24"/>
          <w:lang w:eastAsia="ru-RU"/>
        </w:rPr>
        <w:t>антиэкстремистского</w:t>
      </w:r>
      <w:proofErr w:type="spellEnd"/>
      <w:r w:rsidRPr="00B04F2F">
        <w:rPr>
          <w:rFonts w:ascii="Times New Roman" w:eastAsia="Times New Roman" w:hAnsi="Times New Roman" w:cs="Times New Roman"/>
          <w:color w:val="000000"/>
          <w:sz w:val="24"/>
          <w:szCs w:val="24"/>
          <w:lang w:eastAsia="ru-RU"/>
        </w:rPr>
        <w:t xml:space="preserve">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proofErr w:type="gramEnd"/>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Предметные результаты по предметной области «Физическая культура и основы безопасности жизнедеятельности» должны обеспечивать:</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По учебному предмету «Основы безопасности жизнедеятельности»:</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1)</w:t>
      </w:r>
      <w:r w:rsidRPr="00B04F2F">
        <w:rPr>
          <w:rFonts w:ascii="Times New Roman" w:eastAsia="Times New Roman" w:hAnsi="Times New Roman" w:cs="Times New Roman"/>
          <w:color w:val="000000"/>
          <w:sz w:val="24"/>
          <w:szCs w:val="24"/>
          <w:lang w:eastAsia="ru-RU"/>
        </w:rPr>
        <w:t> </w:t>
      </w:r>
      <w:proofErr w:type="spellStart"/>
      <w:r w:rsidRPr="00B04F2F">
        <w:rPr>
          <w:rFonts w:ascii="Times New Roman" w:eastAsia="Times New Roman" w:hAnsi="Times New Roman" w:cs="Times New Roman"/>
          <w:color w:val="000000"/>
          <w:sz w:val="24"/>
          <w:szCs w:val="24"/>
          <w:lang w:eastAsia="ru-RU"/>
        </w:rPr>
        <w:t>сформированность</w:t>
      </w:r>
      <w:proofErr w:type="spellEnd"/>
      <w:r w:rsidRPr="00B04F2F">
        <w:rPr>
          <w:rFonts w:ascii="Times New Roman" w:eastAsia="Times New Roman" w:hAnsi="Times New Roman" w:cs="Times New Roman"/>
          <w:color w:val="000000"/>
          <w:sz w:val="24"/>
          <w:szCs w:val="24"/>
          <w:lang w:eastAsia="ru-RU"/>
        </w:rPr>
        <w:t xml:space="preserve"> культуры безопасности жизнедеятельности на основе освоенных знаний и умений, системного и комплексного понимания значимости безопасного поведения </w:t>
      </w:r>
      <w:proofErr w:type="gramStart"/>
      <w:r w:rsidRPr="00B04F2F">
        <w:rPr>
          <w:rFonts w:ascii="Times New Roman" w:eastAsia="Times New Roman" w:hAnsi="Times New Roman" w:cs="Times New Roman"/>
          <w:color w:val="000000"/>
          <w:sz w:val="24"/>
          <w:szCs w:val="24"/>
          <w:lang w:eastAsia="ru-RU"/>
        </w:rPr>
        <w:t>в</w:t>
      </w:r>
      <w:proofErr w:type="gramEnd"/>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2)</w:t>
      </w:r>
      <w:r w:rsidRPr="00B04F2F">
        <w:rPr>
          <w:rFonts w:ascii="Times New Roman" w:eastAsia="Times New Roman" w:hAnsi="Times New Roman" w:cs="Times New Roman"/>
          <w:color w:val="000000"/>
          <w:sz w:val="24"/>
          <w:szCs w:val="24"/>
          <w:lang w:eastAsia="ru-RU"/>
        </w:rPr>
        <w:t> </w:t>
      </w:r>
      <w:proofErr w:type="spellStart"/>
      <w:r w:rsidRPr="00B04F2F">
        <w:rPr>
          <w:rFonts w:ascii="Times New Roman" w:eastAsia="Times New Roman" w:hAnsi="Times New Roman" w:cs="Times New Roman"/>
          <w:color w:val="000000"/>
          <w:sz w:val="24"/>
          <w:szCs w:val="24"/>
          <w:lang w:eastAsia="ru-RU"/>
        </w:rPr>
        <w:t>сформированность</w:t>
      </w:r>
      <w:proofErr w:type="spellEnd"/>
      <w:r w:rsidRPr="00B04F2F">
        <w:rPr>
          <w:rFonts w:ascii="Times New Roman" w:eastAsia="Times New Roman" w:hAnsi="Times New Roman" w:cs="Times New Roman"/>
          <w:color w:val="000000"/>
          <w:sz w:val="24"/>
          <w:szCs w:val="24"/>
          <w:lang w:eastAsia="ru-RU"/>
        </w:rPr>
        <w:t xml:space="preserve">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3)</w:t>
      </w:r>
      <w:r w:rsidRPr="00B04F2F">
        <w:rPr>
          <w:rFonts w:ascii="Times New Roman" w:eastAsia="Times New Roman" w:hAnsi="Times New Roman" w:cs="Times New Roman"/>
          <w:color w:val="000000"/>
          <w:sz w:val="24"/>
          <w:szCs w:val="24"/>
          <w:lang w:eastAsia="ru-RU"/>
        </w:rPr>
        <w:t> </w:t>
      </w:r>
      <w:proofErr w:type="spellStart"/>
      <w:r w:rsidRPr="00B04F2F">
        <w:rPr>
          <w:rFonts w:ascii="Times New Roman" w:eastAsia="Times New Roman" w:hAnsi="Times New Roman" w:cs="Times New Roman"/>
          <w:color w:val="000000"/>
          <w:sz w:val="24"/>
          <w:szCs w:val="24"/>
          <w:lang w:eastAsia="ru-RU"/>
        </w:rPr>
        <w:t>сформированность</w:t>
      </w:r>
      <w:proofErr w:type="spellEnd"/>
      <w:r w:rsidRPr="00B04F2F">
        <w:rPr>
          <w:rFonts w:ascii="Times New Roman" w:eastAsia="Times New Roman" w:hAnsi="Times New Roman" w:cs="Times New Roman"/>
          <w:color w:val="000000"/>
          <w:sz w:val="24"/>
          <w:szCs w:val="24"/>
          <w:lang w:eastAsia="ru-RU"/>
        </w:rPr>
        <w:t xml:space="preserve"> активной жизненной позиции, умений и навыков личного участия в обеспечении мер безопасности личности, общества и государства;</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4)</w:t>
      </w:r>
      <w:r w:rsidRPr="00B04F2F">
        <w:rPr>
          <w:rFonts w:ascii="Times New Roman" w:eastAsia="Times New Roman" w:hAnsi="Times New Roman" w:cs="Times New Roman"/>
          <w:color w:val="000000"/>
          <w:sz w:val="24"/>
          <w:szCs w:val="24"/>
          <w:lang w:eastAsia="ru-RU"/>
        </w:rPr>
        <w:t> </w:t>
      </w:r>
      <w:r w:rsidRPr="00B04F2F">
        <w:rPr>
          <w:rFonts w:ascii="Times New Roman" w:eastAsia="Times New Roman" w:hAnsi="Times New Roman" w:cs="Times New Roman"/>
          <w:color w:val="000000"/>
          <w:sz w:val="24"/>
          <w:szCs w:val="24"/>
          <w:lang w:eastAsia="ru-RU"/>
        </w:rPr>
        <w:t>понимание и признание особой роли России в обеспечении государственной и международной безопасности, обороны страны, в противодействии основным вызовам современности: терроризму, экстремизму, незаконному распространению наркотических средств;</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5)</w:t>
      </w:r>
      <w:r w:rsidRPr="00B04F2F">
        <w:rPr>
          <w:rFonts w:ascii="Times New Roman" w:eastAsia="Times New Roman" w:hAnsi="Times New Roman" w:cs="Times New Roman"/>
          <w:color w:val="000000"/>
          <w:sz w:val="24"/>
          <w:szCs w:val="24"/>
          <w:lang w:eastAsia="ru-RU"/>
        </w:rPr>
        <w:t> </w:t>
      </w:r>
      <w:proofErr w:type="spellStart"/>
      <w:r w:rsidRPr="00B04F2F">
        <w:rPr>
          <w:rFonts w:ascii="Times New Roman" w:eastAsia="Times New Roman" w:hAnsi="Times New Roman" w:cs="Times New Roman"/>
          <w:color w:val="000000"/>
          <w:sz w:val="24"/>
          <w:szCs w:val="24"/>
          <w:lang w:eastAsia="ru-RU"/>
        </w:rPr>
        <w:t>сформированность</w:t>
      </w:r>
      <w:proofErr w:type="spellEnd"/>
      <w:r w:rsidRPr="00B04F2F">
        <w:rPr>
          <w:rFonts w:ascii="Times New Roman" w:eastAsia="Times New Roman" w:hAnsi="Times New Roman" w:cs="Times New Roman"/>
          <w:color w:val="000000"/>
          <w:sz w:val="24"/>
          <w:szCs w:val="24"/>
          <w:lang w:eastAsia="ru-RU"/>
        </w:rPr>
        <w:t xml:space="preserve"> чувства гордости за свою Родину, ответственного отношения к выполнению конституционного долга — защите Отечества;</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6)</w:t>
      </w:r>
      <w:r w:rsidRPr="00B04F2F">
        <w:rPr>
          <w:rFonts w:ascii="Times New Roman" w:eastAsia="Times New Roman" w:hAnsi="Times New Roman" w:cs="Times New Roman"/>
          <w:color w:val="000000"/>
          <w:sz w:val="24"/>
          <w:szCs w:val="24"/>
          <w:lang w:eastAsia="ru-RU"/>
        </w:rPr>
        <w:t> </w:t>
      </w:r>
      <w:r w:rsidRPr="00B04F2F">
        <w:rPr>
          <w:rFonts w:ascii="Times New Roman" w:eastAsia="Times New Roman" w:hAnsi="Times New Roman" w:cs="Times New Roman"/>
          <w:color w:val="000000"/>
          <w:sz w:val="24"/>
          <w:szCs w:val="24"/>
          <w:lang w:eastAsia="ru-RU"/>
        </w:rPr>
        <w:t>знание и понимание роли государства и общества в решении задачи обеспечения национальной безопасности и защиты населения от опасных и чрезвычайных ситуаций природного, техногенного и социального (в том числе террористического) характера;</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7)</w:t>
      </w:r>
      <w:r w:rsidRPr="00B04F2F">
        <w:rPr>
          <w:rFonts w:ascii="Times New Roman" w:eastAsia="Times New Roman" w:hAnsi="Times New Roman" w:cs="Times New Roman"/>
          <w:color w:val="000000"/>
          <w:sz w:val="24"/>
          <w:szCs w:val="24"/>
          <w:lang w:eastAsia="ru-RU"/>
        </w:rPr>
        <w:t> </w:t>
      </w:r>
      <w:r w:rsidRPr="00B04F2F">
        <w:rPr>
          <w:rFonts w:ascii="Times New Roman" w:eastAsia="Times New Roman" w:hAnsi="Times New Roman" w:cs="Times New Roman"/>
          <w:color w:val="000000"/>
          <w:sz w:val="24"/>
          <w:szCs w:val="24"/>
          <w:lang w:eastAsia="ru-RU"/>
        </w:rPr>
        <w:t xml:space="preserve">понимание причин, механизмов возникновения и последствий распространённых </w:t>
      </w:r>
      <w:proofErr w:type="gramStart"/>
      <w:r w:rsidRPr="00B04F2F">
        <w:rPr>
          <w:rFonts w:ascii="Times New Roman" w:eastAsia="Times New Roman" w:hAnsi="Times New Roman" w:cs="Times New Roman"/>
          <w:color w:val="000000"/>
          <w:sz w:val="24"/>
          <w:szCs w:val="24"/>
          <w:lang w:eastAsia="ru-RU"/>
        </w:rPr>
        <w:t>видов</w:t>
      </w:r>
      <w:proofErr w:type="gramEnd"/>
      <w:r w:rsidRPr="00B04F2F">
        <w:rPr>
          <w:rFonts w:ascii="Times New Roman" w:eastAsia="Times New Roman" w:hAnsi="Times New Roman" w:cs="Times New Roman"/>
          <w:color w:val="000000"/>
          <w:sz w:val="24"/>
          <w:szCs w:val="24"/>
          <w:lang w:eastAsia="ru-RU"/>
        </w:rPr>
        <w:t xml:space="preserve">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8)</w:t>
      </w:r>
      <w:r w:rsidRPr="00B04F2F">
        <w:rPr>
          <w:rFonts w:ascii="Times New Roman" w:eastAsia="Times New Roman" w:hAnsi="Times New Roman" w:cs="Times New Roman"/>
          <w:color w:val="000000"/>
          <w:sz w:val="24"/>
          <w:szCs w:val="24"/>
          <w:lang w:eastAsia="ru-RU"/>
        </w:rPr>
        <w:t> </w:t>
      </w:r>
      <w:r w:rsidRPr="00B04F2F">
        <w:rPr>
          <w:rFonts w:ascii="Times New Roman" w:eastAsia="Times New Roman" w:hAnsi="Times New Roman" w:cs="Times New Roman"/>
          <w:color w:val="000000"/>
          <w:sz w:val="24"/>
          <w:szCs w:val="24"/>
          <w:lang w:eastAsia="ru-RU"/>
        </w:rPr>
        <w:t>овладение знаниями и умениями применять меры и средства индивидуальной защиты, приёмы рационального и безопасного поведения в опасных и чрезвычайных ситуациях;</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9)</w:t>
      </w:r>
      <w:r w:rsidRPr="00B04F2F">
        <w:rPr>
          <w:rFonts w:ascii="Times New Roman" w:eastAsia="Times New Roman" w:hAnsi="Times New Roman" w:cs="Times New Roman"/>
          <w:color w:val="000000"/>
          <w:sz w:val="24"/>
          <w:szCs w:val="24"/>
          <w:lang w:eastAsia="ru-RU"/>
        </w:rPr>
        <w:t> </w:t>
      </w:r>
      <w:r w:rsidRPr="00B04F2F">
        <w:rPr>
          <w:rFonts w:ascii="Times New Roman" w:eastAsia="Times New Roman" w:hAnsi="Times New Roman" w:cs="Times New Roman"/>
          <w:color w:val="000000"/>
          <w:sz w:val="24"/>
          <w:szCs w:val="24"/>
          <w:lang w:eastAsia="ru-RU"/>
        </w:rPr>
        <w:t>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10)</w:t>
      </w:r>
      <w:r w:rsidRPr="00B04F2F">
        <w:rPr>
          <w:rFonts w:ascii="Times New Roman" w:eastAsia="Times New Roman" w:hAnsi="Times New Roman" w:cs="Times New Roman"/>
          <w:color w:val="000000"/>
          <w:sz w:val="24"/>
          <w:szCs w:val="24"/>
          <w:lang w:eastAsia="ru-RU"/>
        </w:rPr>
        <w:t> </w:t>
      </w:r>
      <w:r w:rsidRPr="00B04F2F">
        <w:rPr>
          <w:rFonts w:ascii="Times New Roman" w:eastAsia="Times New Roman" w:hAnsi="Times New Roman" w:cs="Times New Roman"/>
          <w:color w:val="000000"/>
          <w:sz w:val="24"/>
          <w:szCs w:val="24"/>
          <w:lang w:eastAsia="ru-RU"/>
        </w:rPr>
        <w:t>умение оценивать и прогнозировать неблагоприятные факторы обстановки и принимать обоснованные решения в опасной (чрезвычайной) ситуации с учётом реальных условий и возможностей;</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11)</w:t>
      </w:r>
      <w:r w:rsidRPr="00B04F2F">
        <w:rPr>
          <w:rFonts w:ascii="Times New Roman" w:eastAsia="Times New Roman" w:hAnsi="Times New Roman" w:cs="Times New Roman"/>
          <w:color w:val="000000"/>
          <w:sz w:val="24"/>
          <w:szCs w:val="24"/>
          <w:lang w:eastAsia="ru-RU"/>
        </w:rPr>
        <w:t> </w:t>
      </w:r>
      <w:r w:rsidRPr="00B04F2F">
        <w:rPr>
          <w:rFonts w:ascii="Times New Roman" w:eastAsia="Times New Roman" w:hAnsi="Times New Roman" w:cs="Times New Roman"/>
          <w:color w:val="000000"/>
          <w:sz w:val="24"/>
          <w:szCs w:val="24"/>
          <w:lang w:eastAsia="ru-RU"/>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12)</w:t>
      </w:r>
      <w:r w:rsidRPr="00B04F2F">
        <w:rPr>
          <w:rFonts w:ascii="Times New Roman" w:eastAsia="Times New Roman" w:hAnsi="Times New Roman" w:cs="Times New Roman"/>
          <w:color w:val="000000"/>
          <w:sz w:val="24"/>
          <w:szCs w:val="24"/>
          <w:lang w:eastAsia="ru-RU"/>
        </w:rPr>
        <w:t> </w:t>
      </w:r>
      <w:r w:rsidRPr="00B04F2F">
        <w:rPr>
          <w:rFonts w:ascii="Times New Roman" w:eastAsia="Times New Roman" w:hAnsi="Times New Roman" w:cs="Times New Roman"/>
          <w:color w:val="000000"/>
          <w:sz w:val="24"/>
          <w:szCs w:val="24"/>
          <w:lang w:eastAsia="ru-RU"/>
        </w:rPr>
        <w:t>овладение знаниями и умениями предупреждения опасных и чрезвычайных ситуаций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t>Достижение результатов освоения программы основного общего образования обеспечивается посредством включения в указанную программу предметных результатов освоения модулей учебного предмета «Основы безопасности жизнедеятельности».</w:t>
      </w:r>
    </w:p>
    <w:p w:rsidR="00C50DF8" w:rsidRPr="00B04F2F" w:rsidRDefault="00C50DF8" w:rsidP="0018498C">
      <w:pPr>
        <w:shd w:val="clear" w:color="auto" w:fill="FFFFFF"/>
        <w:spacing w:after="0" w:line="240" w:lineRule="auto"/>
        <w:ind w:firstLine="227"/>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color w:val="000000"/>
          <w:sz w:val="24"/>
          <w:szCs w:val="24"/>
          <w:lang w:eastAsia="ru-RU"/>
        </w:rPr>
        <w:lastRenderedPageBreak/>
        <w:t>Распределение предметных результатов, формируемых в ходе изучения учебного предмета ОБЖ, по учебным модулям:</w:t>
      </w:r>
    </w:p>
    <w:p w:rsidR="00C50DF8" w:rsidRPr="00B04F2F" w:rsidRDefault="00C50DF8" w:rsidP="007425F0">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Модуль № 1 «Культура безопасности жизнедеятельности в современном обществе»</w:t>
      </w:r>
      <w:r w:rsidRPr="00B04F2F">
        <w:rPr>
          <w:rFonts w:ascii="Times New Roman" w:eastAsia="Times New Roman" w:hAnsi="Times New Roman" w:cs="Times New Roman"/>
          <w:color w:val="000000"/>
          <w:sz w:val="24"/>
          <w:szCs w:val="24"/>
          <w:lang w:eastAsia="ru-RU"/>
        </w:rPr>
        <w:t>:</w:t>
      </w:r>
    </w:p>
    <w:p w:rsidR="007425F0" w:rsidRPr="007425F0" w:rsidRDefault="00C50DF8" w:rsidP="007425F0">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объяснять понятия опасной и чрезвычайной ситуации, анализировать, в чём их сходство и различия (виды чрезвычайных ситуаций, в том числе террористического характера);</w:t>
      </w:r>
    </w:p>
    <w:p w:rsidR="007425F0" w:rsidRDefault="00C50DF8" w:rsidP="007425F0">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раскрывать смысл понятия культуры безопасности (как способности предвидеть, по возможности избегать, действовать в опасных ситуациях);</w:t>
      </w:r>
    </w:p>
    <w:p w:rsidR="007425F0" w:rsidRDefault="00C50DF8" w:rsidP="007425F0">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приводить примеры угрозы физическому, психическому здоровью человека и/или нанесения ущерба имуществу, безопасности личности, общества, государства;</w:t>
      </w:r>
    </w:p>
    <w:p w:rsidR="007425F0" w:rsidRDefault="00C50DF8" w:rsidP="007425F0">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proofErr w:type="gramStart"/>
      <w:r w:rsidRPr="007425F0">
        <w:rPr>
          <w:rFonts w:ascii="Times New Roman" w:eastAsia="Times New Roman" w:hAnsi="Times New Roman" w:cs="Times New Roman"/>
          <w:color w:val="000000"/>
          <w:sz w:val="24"/>
          <w:szCs w:val="24"/>
          <w:lang w:val="ru-RU" w:eastAsia="ru-RU"/>
        </w:rPr>
        <w:t>классифицировать источники опасности и факторы опасности (природные, физические, биологические, химические, психологические, социальные источники опасности</w:t>
      </w:r>
      <w:r w:rsidRPr="007425F0">
        <w:rPr>
          <w:rFonts w:ascii="Times New Roman" w:eastAsia="Times New Roman" w:hAnsi="Times New Roman" w:cs="Times New Roman"/>
          <w:color w:val="000000"/>
          <w:sz w:val="24"/>
          <w:szCs w:val="24"/>
          <w:lang w:eastAsia="ru-RU"/>
        </w:rPr>
        <w:t> </w:t>
      </w:r>
      <w:r w:rsidRPr="007425F0">
        <w:rPr>
          <w:rFonts w:ascii="Times New Roman" w:eastAsia="Times New Roman" w:hAnsi="Times New Roman" w:cs="Times New Roman"/>
          <w:color w:val="000000"/>
          <w:sz w:val="24"/>
          <w:szCs w:val="24"/>
          <w:lang w:val="ru-RU" w:eastAsia="ru-RU"/>
        </w:rPr>
        <w:t xml:space="preserve">— люди, </w:t>
      </w:r>
      <w:r w:rsidRPr="007425F0">
        <w:rPr>
          <w:rFonts w:ascii="Times New Roman" w:eastAsia="Times New Roman" w:hAnsi="Times New Roman" w:cs="Times New Roman"/>
          <w:color w:val="000000"/>
          <w:sz w:val="24"/>
          <w:szCs w:val="24"/>
          <w:lang w:eastAsia="ru-RU"/>
        </w:rPr>
        <w:t> </w:t>
      </w:r>
      <w:r w:rsidRPr="007425F0">
        <w:rPr>
          <w:rFonts w:ascii="Times New Roman" w:eastAsia="Times New Roman" w:hAnsi="Times New Roman" w:cs="Times New Roman"/>
          <w:color w:val="000000"/>
          <w:sz w:val="24"/>
          <w:szCs w:val="24"/>
          <w:lang w:val="ru-RU" w:eastAsia="ru-RU"/>
        </w:rPr>
        <w:t>животные, вирусы и бактерии; вещества, предметы и явления), в том числе техногенного происхождения;</w:t>
      </w:r>
      <w:proofErr w:type="gramEnd"/>
    </w:p>
    <w:p w:rsidR="00C50DF8" w:rsidRDefault="00C50DF8" w:rsidP="007425F0">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раскрывать общие принципы безопасного поведения.</w:t>
      </w:r>
    </w:p>
    <w:p w:rsidR="007E329C" w:rsidRPr="00B04F2F" w:rsidRDefault="007E329C" w:rsidP="007E329C">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Модуль № 2</w:t>
      </w:r>
      <w:r w:rsidR="00624C4F">
        <w:rPr>
          <w:rFonts w:ascii="Times New Roman" w:eastAsia="Times New Roman" w:hAnsi="Times New Roman" w:cs="Times New Roman"/>
          <w:b/>
          <w:bCs/>
          <w:color w:val="000000"/>
          <w:sz w:val="24"/>
          <w:szCs w:val="24"/>
          <w:lang w:eastAsia="ru-RU"/>
        </w:rPr>
        <w:t xml:space="preserve"> «Здоровье и как его сохранить</w:t>
      </w:r>
      <w:r w:rsidRPr="00B04F2F">
        <w:rPr>
          <w:rFonts w:ascii="Times New Roman" w:eastAsia="Times New Roman" w:hAnsi="Times New Roman" w:cs="Times New Roman"/>
          <w:b/>
          <w:bCs/>
          <w:color w:val="000000"/>
          <w:sz w:val="24"/>
          <w:szCs w:val="24"/>
          <w:lang w:eastAsia="ru-RU"/>
        </w:rPr>
        <w:t>»:</w:t>
      </w:r>
    </w:p>
    <w:p w:rsidR="007E329C" w:rsidRPr="007425F0" w:rsidRDefault="007E329C" w:rsidP="007E329C">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раскрывать смысл понятий здоровья (физического и психического) и здорового образа жизни;</w:t>
      </w:r>
    </w:p>
    <w:p w:rsidR="007E329C" w:rsidRDefault="007E329C" w:rsidP="007E329C">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характеризовать факторы, влияющие на здоровье человека;</w:t>
      </w:r>
    </w:p>
    <w:p w:rsidR="007E329C" w:rsidRDefault="007E329C" w:rsidP="007E329C">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раскрывать понятия заболеваний, зависящих от образа жизни (физических нагрузок, режима труда и отдыха, питания, психического здоровья и психологического благополучия);</w:t>
      </w:r>
    </w:p>
    <w:p w:rsidR="007E329C" w:rsidRDefault="007E329C" w:rsidP="007E329C">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сформировать негативное отношение к вредным привычкам (</w:t>
      </w:r>
      <w:proofErr w:type="spellStart"/>
      <w:r w:rsidRPr="007425F0">
        <w:rPr>
          <w:rFonts w:ascii="Times New Roman" w:eastAsia="Times New Roman" w:hAnsi="Times New Roman" w:cs="Times New Roman"/>
          <w:color w:val="000000"/>
          <w:sz w:val="24"/>
          <w:szCs w:val="24"/>
          <w:lang w:val="ru-RU" w:eastAsia="ru-RU"/>
        </w:rPr>
        <w:t>табакокурение</w:t>
      </w:r>
      <w:proofErr w:type="spellEnd"/>
      <w:r w:rsidRPr="007425F0">
        <w:rPr>
          <w:rFonts w:ascii="Times New Roman" w:eastAsia="Times New Roman" w:hAnsi="Times New Roman" w:cs="Times New Roman"/>
          <w:color w:val="000000"/>
          <w:sz w:val="24"/>
          <w:szCs w:val="24"/>
          <w:lang w:val="ru-RU" w:eastAsia="ru-RU"/>
        </w:rPr>
        <w:t>, алкоголизм, наркомания, игровая зависимость);</w:t>
      </w:r>
    </w:p>
    <w:p w:rsidR="007E329C" w:rsidRDefault="007E329C" w:rsidP="007E329C">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приводить примеры мер защиты от инфекционных и неинфекционных заболеваний;</w:t>
      </w:r>
    </w:p>
    <w:p w:rsidR="007E329C" w:rsidRDefault="007E329C" w:rsidP="007E329C">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в случае возникновения чрезвычайных ситуаций биолого-социального происхождения (эпидемии, пандемии);</w:t>
      </w:r>
    </w:p>
    <w:p w:rsidR="007E329C" w:rsidRDefault="007E329C" w:rsidP="007E329C">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характеризовать основные мероприятия, проводимые в Российской Федерации по обеспечению безопасности населения при угрозе и во время чрезвычайных ситуаций биолог</w:t>
      </w:r>
      <w:proofErr w:type="gramStart"/>
      <w:r w:rsidRPr="007425F0">
        <w:rPr>
          <w:rFonts w:ascii="Times New Roman" w:eastAsia="Times New Roman" w:hAnsi="Times New Roman" w:cs="Times New Roman"/>
          <w:color w:val="000000"/>
          <w:sz w:val="24"/>
          <w:szCs w:val="24"/>
          <w:lang w:val="ru-RU" w:eastAsia="ru-RU"/>
        </w:rPr>
        <w:t>о-</w:t>
      </w:r>
      <w:proofErr w:type="gramEnd"/>
      <w:r w:rsidRPr="007425F0">
        <w:rPr>
          <w:rFonts w:ascii="Times New Roman" w:eastAsia="Times New Roman" w:hAnsi="Times New Roman" w:cs="Times New Roman"/>
          <w:color w:val="000000"/>
          <w:sz w:val="24"/>
          <w:szCs w:val="24"/>
          <w:lang w:val="ru-RU" w:eastAsia="ru-RU"/>
        </w:rPr>
        <w:t xml:space="preserve"> социального характера;</w:t>
      </w:r>
    </w:p>
    <w:p w:rsidR="007E329C" w:rsidRPr="00B04F2F" w:rsidRDefault="007E329C" w:rsidP="007E329C">
      <w:pPr>
        <w:shd w:val="clear" w:color="auto" w:fill="FFFFFF"/>
        <w:spacing w:after="0" w:line="240" w:lineRule="auto"/>
        <w:rPr>
          <w:rFonts w:ascii="Times New Roman" w:eastAsia="Times New Roman" w:hAnsi="Times New Roman" w:cs="Times New Roman"/>
          <w:color w:val="000000"/>
          <w:sz w:val="24"/>
          <w:szCs w:val="24"/>
          <w:lang w:eastAsia="ru-RU"/>
        </w:rPr>
      </w:pPr>
      <w:r w:rsidRPr="00B04F2F">
        <w:rPr>
          <w:rFonts w:ascii="Times New Roman" w:eastAsia="Times New Roman" w:hAnsi="Times New Roman" w:cs="Times New Roman"/>
          <w:b/>
          <w:bCs/>
          <w:color w:val="000000"/>
          <w:sz w:val="24"/>
          <w:szCs w:val="24"/>
          <w:lang w:eastAsia="ru-RU"/>
        </w:rPr>
        <w:t>Модуль № 3 «Безопасность на транспорте»:</w:t>
      </w:r>
    </w:p>
    <w:p w:rsidR="007E329C" w:rsidRPr="007425F0" w:rsidRDefault="007E329C" w:rsidP="007E329C">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классифицировать виды опасностей на транспорте (наземный, подземный, железнодорожный, водный, воздушный);</w:t>
      </w:r>
    </w:p>
    <w:p w:rsidR="007E329C" w:rsidRPr="007425F0" w:rsidRDefault="007E329C" w:rsidP="007E329C">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соблюдать правила дорожного движения, установленные для пешехода, пассажира, водителя велосипеда и иных средств передвижения;</w:t>
      </w:r>
    </w:p>
    <w:p w:rsidR="007E329C" w:rsidRPr="007425F0" w:rsidRDefault="007E329C" w:rsidP="007425F0">
      <w:pPr>
        <w:pStyle w:val="ae"/>
        <w:numPr>
          <w:ilvl w:val="0"/>
          <w:numId w:val="31"/>
        </w:numPr>
        <w:shd w:val="clear" w:color="auto" w:fill="FFFFFF"/>
        <w:spacing w:after="0" w:line="240" w:lineRule="auto"/>
        <w:rPr>
          <w:rFonts w:ascii="Times New Roman" w:eastAsia="Times New Roman" w:hAnsi="Times New Roman" w:cs="Times New Roman"/>
          <w:color w:val="000000"/>
          <w:sz w:val="24"/>
          <w:szCs w:val="24"/>
          <w:lang w:val="ru-RU" w:eastAsia="ru-RU"/>
        </w:rPr>
      </w:pPr>
    </w:p>
    <w:p w:rsidR="00C50DF8" w:rsidRPr="00B04F2F" w:rsidRDefault="007E329C" w:rsidP="007425F0">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Модуль № 4</w:t>
      </w:r>
      <w:r w:rsidR="00C50DF8" w:rsidRPr="00B04F2F">
        <w:rPr>
          <w:rFonts w:ascii="Times New Roman" w:eastAsia="Times New Roman" w:hAnsi="Times New Roman" w:cs="Times New Roman"/>
          <w:b/>
          <w:bCs/>
          <w:color w:val="000000"/>
          <w:sz w:val="24"/>
          <w:szCs w:val="24"/>
          <w:lang w:eastAsia="ru-RU"/>
        </w:rPr>
        <w:t xml:space="preserve"> «Безопасность в быту»:</w:t>
      </w:r>
    </w:p>
    <w:p w:rsidR="007425F0" w:rsidRDefault="00C50DF8" w:rsidP="007425F0">
      <w:pPr>
        <w:pStyle w:val="ae"/>
        <w:numPr>
          <w:ilvl w:val="0"/>
          <w:numId w:val="32"/>
        </w:numPr>
        <w:shd w:val="clear" w:color="auto" w:fill="FFFFFF"/>
        <w:spacing w:after="0" w:line="240" w:lineRule="auto"/>
        <w:rPr>
          <w:rFonts w:ascii="Times New Roman" w:eastAsia="Times New Roman" w:hAnsi="Times New Roman" w:cs="Times New Roman"/>
          <w:color w:val="000000"/>
          <w:sz w:val="24"/>
          <w:szCs w:val="24"/>
          <w:lang w:eastAsia="ru-RU"/>
        </w:rPr>
      </w:pPr>
      <w:proofErr w:type="spellStart"/>
      <w:r w:rsidRPr="007425F0">
        <w:rPr>
          <w:rFonts w:ascii="Times New Roman" w:eastAsia="Times New Roman" w:hAnsi="Times New Roman" w:cs="Times New Roman"/>
          <w:color w:val="000000"/>
          <w:sz w:val="24"/>
          <w:szCs w:val="24"/>
          <w:lang w:eastAsia="ru-RU"/>
        </w:rPr>
        <w:t>объяснять</w:t>
      </w:r>
      <w:proofErr w:type="spellEnd"/>
      <w:r w:rsidRPr="007425F0">
        <w:rPr>
          <w:rFonts w:ascii="Times New Roman" w:eastAsia="Times New Roman" w:hAnsi="Times New Roman" w:cs="Times New Roman"/>
          <w:color w:val="000000"/>
          <w:sz w:val="24"/>
          <w:szCs w:val="24"/>
          <w:lang w:eastAsia="ru-RU"/>
        </w:rPr>
        <w:t xml:space="preserve"> </w:t>
      </w:r>
      <w:proofErr w:type="spellStart"/>
      <w:r w:rsidRPr="007425F0">
        <w:rPr>
          <w:rFonts w:ascii="Times New Roman" w:eastAsia="Times New Roman" w:hAnsi="Times New Roman" w:cs="Times New Roman"/>
          <w:color w:val="000000"/>
          <w:sz w:val="24"/>
          <w:szCs w:val="24"/>
          <w:lang w:eastAsia="ru-RU"/>
        </w:rPr>
        <w:t>особенности</w:t>
      </w:r>
      <w:proofErr w:type="spellEnd"/>
      <w:r w:rsidRPr="007425F0">
        <w:rPr>
          <w:rFonts w:ascii="Times New Roman" w:eastAsia="Times New Roman" w:hAnsi="Times New Roman" w:cs="Times New Roman"/>
          <w:color w:val="000000"/>
          <w:sz w:val="24"/>
          <w:szCs w:val="24"/>
          <w:lang w:eastAsia="ru-RU"/>
        </w:rPr>
        <w:t xml:space="preserve"> </w:t>
      </w:r>
      <w:proofErr w:type="spellStart"/>
      <w:r w:rsidRPr="007425F0">
        <w:rPr>
          <w:rFonts w:ascii="Times New Roman" w:eastAsia="Times New Roman" w:hAnsi="Times New Roman" w:cs="Times New Roman"/>
          <w:color w:val="000000"/>
          <w:sz w:val="24"/>
          <w:szCs w:val="24"/>
          <w:lang w:eastAsia="ru-RU"/>
        </w:rPr>
        <w:t>жизнеобеспечения</w:t>
      </w:r>
      <w:proofErr w:type="spellEnd"/>
      <w:r w:rsidRPr="007425F0">
        <w:rPr>
          <w:rFonts w:ascii="Times New Roman" w:eastAsia="Times New Roman" w:hAnsi="Times New Roman" w:cs="Times New Roman"/>
          <w:color w:val="000000"/>
          <w:sz w:val="24"/>
          <w:szCs w:val="24"/>
          <w:lang w:eastAsia="ru-RU"/>
        </w:rPr>
        <w:t xml:space="preserve"> </w:t>
      </w:r>
      <w:proofErr w:type="spellStart"/>
      <w:r w:rsidRPr="007425F0">
        <w:rPr>
          <w:rFonts w:ascii="Times New Roman" w:eastAsia="Times New Roman" w:hAnsi="Times New Roman" w:cs="Times New Roman"/>
          <w:color w:val="000000"/>
          <w:sz w:val="24"/>
          <w:szCs w:val="24"/>
          <w:lang w:eastAsia="ru-RU"/>
        </w:rPr>
        <w:t>жилища</w:t>
      </w:r>
      <w:proofErr w:type="spellEnd"/>
      <w:r w:rsidRPr="007425F0">
        <w:rPr>
          <w:rFonts w:ascii="Times New Roman" w:eastAsia="Times New Roman" w:hAnsi="Times New Roman" w:cs="Times New Roman"/>
          <w:color w:val="000000"/>
          <w:sz w:val="24"/>
          <w:szCs w:val="24"/>
          <w:lang w:eastAsia="ru-RU"/>
        </w:rPr>
        <w:t>;</w:t>
      </w:r>
    </w:p>
    <w:p w:rsidR="007425F0" w:rsidRDefault="00C50DF8" w:rsidP="007425F0">
      <w:pPr>
        <w:pStyle w:val="ae"/>
        <w:numPr>
          <w:ilvl w:val="0"/>
          <w:numId w:val="3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классифицировать источники опасности в быту (пожароопасные предметы, электроприборы, газовое оборудование, бытовая химия, медикаменты);</w:t>
      </w:r>
    </w:p>
    <w:p w:rsidR="007425F0" w:rsidRDefault="00C50DF8" w:rsidP="007425F0">
      <w:pPr>
        <w:pStyle w:val="ae"/>
        <w:numPr>
          <w:ilvl w:val="0"/>
          <w:numId w:val="3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знать права, обязанности и ответственность граждан в области пожарной безопасности;</w:t>
      </w:r>
    </w:p>
    <w:p w:rsidR="007425F0" w:rsidRDefault="00C50DF8" w:rsidP="007425F0">
      <w:pPr>
        <w:pStyle w:val="ae"/>
        <w:numPr>
          <w:ilvl w:val="0"/>
          <w:numId w:val="3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соблюдать правила безопасного поведения, позволяющие предупредить возникновение опасных ситуаций в быту;</w:t>
      </w:r>
    </w:p>
    <w:p w:rsidR="007425F0" w:rsidRDefault="00C50DF8" w:rsidP="007425F0">
      <w:pPr>
        <w:pStyle w:val="ae"/>
        <w:numPr>
          <w:ilvl w:val="0"/>
          <w:numId w:val="3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при возникновении аварийных ситуаций техногенного происхождения в коммунальных системах жизнеобеспечения (водо- и газоснабжение, канализация, электроэнергетические и тепловые сети);</w:t>
      </w:r>
    </w:p>
    <w:p w:rsidR="00C50DF8" w:rsidRDefault="00C50DF8" w:rsidP="007425F0">
      <w:pPr>
        <w:pStyle w:val="ae"/>
        <w:numPr>
          <w:ilvl w:val="0"/>
          <w:numId w:val="3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при пожаре в жилых и общественных зданиях, в том числе правильно использовать первичные средства пожаротушения.</w:t>
      </w:r>
    </w:p>
    <w:p w:rsidR="00A160A2" w:rsidRDefault="00A160A2" w:rsidP="00A160A2">
      <w:pPr>
        <w:shd w:val="clear" w:color="auto" w:fill="FFFFFF"/>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 xml:space="preserve">    </w:t>
      </w:r>
      <w:r w:rsidRPr="00A160A2">
        <w:rPr>
          <w:rFonts w:ascii="Times New Roman" w:eastAsia="Times New Roman" w:hAnsi="Times New Roman" w:cs="Times New Roman"/>
          <w:b/>
          <w:bCs/>
          <w:color w:val="000000"/>
          <w:sz w:val="24"/>
          <w:szCs w:val="24"/>
          <w:lang w:eastAsia="ru-RU"/>
        </w:rPr>
        <w:t>Модуль № 5 «Безопасность в социуме»</w:t>
      </w:r>
      <w:r>
        <w:rPr>
          <w:rFonts w:ascii="Times New Roman" w:eastAsia="Times New Roman" w:hAnsi="Times New Roman" w:cs="Times New Roman"/>
          <w:b/>
          <w:bCs/>
          <w:color w:val="000000"/>
          <w:sz w:val="24"/>
          <w:szCs w:val="24"/>
          <w:lang w:eastAsia="ru-RU"/>
        </w:rPr>
        <w:t>:</w:t>
      </w:r>
    </w:p>
    <w:p w:rsidR="00A160A2" w:rsidRPr="007425F0" w:rsidRDefault="00A160A2" w:rsidP="00A160A2">
      <w:pPr>
        <w:pStyle w:val="ae"/>
        <w:numPr>
          <w:ilvl w:val="0"/>
          <w:numId w:val="32"/>
        </w:numPr>
        <w:shd w:val="clear" w:color="auto" w:fill="FFFFFF"/>
        <w:spacing w:after="0" w:line="240" w:lineRule="auto"/>
        <w:rPr>
          <w:rFonts w:ascii="Times New Roman" w:eastAsia="Times New Roman" w:hAnsi="Times New Roman" w:cs="Times New Roman"/>
          <w:color w:val="000000"/>
          <w:sz w:val="24"/>
          <w:szCs w:val="24"/>
          <w:lang w:val="ru-RU" w:eastAsia="ru-RU"/>
        </w:rPr>
      </w:pPr>
      <w:proofErr w:type="spellStart"/>
      <w:r w:rsidRPr="007425F0">
        <w:rPr>
          <w:rFonts w:ascii="Times New Roman" w:eastAsia="Times New Roman" w:hAnsi="Times New Roman" w:cs="Times New Roman"/>
          <w:color w:val="000000"/>
          <w:sz w:val="24"/>
          <w:szCs w:val="24"/>
          <w:lang w:eastAsia="ru-RU"/>
        </w:rPr>
        <w:lastRenderedPageBreak/>
        <w:t>распознавать</w:t>
      </w:r>
      <w:proofErr w:type="spellEnd"/>
      <w:r w:rsidRPr="007425F0">
        <w:rPr>
          <w:rFonts w:ascii="Times New Roman" w:eastAsia="Times New Roman" w:hAnsi="Times New Roman" w:cs="Times New Roman"/>
          <w:color w:val="000000"/>
          <w:sz w:val="24"/>
          <w:szCs w:val="24"/>
          <w:lang w:eastAsia="ru-RU"/>
        </w:rPr>
        <w:t xml:space="preserve"> </w:t>
      </w:r>
      <w:proofErr w:type="spellStart"/>
      <w:r w:rsidRPr="007425F0">
        <w:rPr>
          <w:rFonts w:ascii="Times New Roman" w:eastAsia="Times New Roman" w:hAnsi="Times New Roman" w:cs="Times New Roman"/>
          <w:color w:val="000000"/>
          <w:sz w:val="24"/>
          <w:szCs w:val="24"/>
          <w:lang w:eastAsia="ru-RU"/>
        </w:rPr>
        <w:t>ситуации</w:t>
      </w:r>
      <w:proofErr w:type="spellEnd"/>
      <w:r w:rsidRPr="007425F0">
        <w:rPr>
          <w:rFonts w:ascii="Times New Roman" w:eastAsia="Times New Roman" w:hAnsi="Times New Roman" w:cs="Times New Roman"/>
          <w:color w:val="000000"/>
          <w:sz w:val="24"/>
          <w:szCs w:val="24"/>
          <w:lang w:eastAsia="ru-RU"/>
        </w:rPr>
        <w:t xml:space="preserve"> </w:t>
      </w:r>
      <w:proofErr w:type="spellStart"/>
      <w:r w:rsidRPr="007425F0">
        <w:rPr>
          <w:rFonts w:ascii="Times New Roman" w:eastAsia="Times New Roman" w:hAnsi="Times New Roman" w:cs="Times New Roman"/>
          <w:color w:val="000000"/>
          <w:sz w:val="24"/>
          <w:szCs w:val="24"/>
          <w:lang w:eastAsia="ru-RU"/>
        </w:rPr>
        <w:t>криминального</w:t>
      </w:r>
      <w:proofErr w:type="spellEnd"/>
      <w:r w:rsidRPr="007425F0">
        <w:rPr>
          <w:rFonts w:ascii="Times New Roman" w:eastAsia="Times New Roman" w:hAnsi="Times New Roman" w:cs="Times New Roman"/>
          <w:color w:val="000000"/>
          <w:sz w:val="24"/>
          <w:szCs w:val="24"/>
          <w:lang w:eastAsia="ru-RU"/>
        </w:rPr>
        <w:t xml:space="preserve"> </w:t>
      </w:r>
      <w:proofErr w:type="spellStart"/>
      <w:r w:rsidRPr="007425F0">
        <w:rPr>
          <w:rFonts w:ascii="Times New Roman" w:eastAsia="Times New Roman" w:hAnsi="Times New Roman" w:cs="Times New Roman"/>
          <w:color w:val="000000"/>
          <w:sz w:val="24"/>
          <w:szCs w:val="24"/>
          <w:lang w:eastAsia="ru-RU"/>
        </w:rPr>
        <w:t>характера</w:t>
      </w:r>
      <w:proofErr w:type="spellEnd"/>
      <w:r w:rsidRPr="007425F0">
        <w:rPr>
          <w:rFonts w:ascii="Times New Roman" w:eastAsia="Times New Roman" w:hAnsi="Times New Roman" w:cs="Times New Roman"/>
          <w:color w:val="000000"/>
          <w:sz w:val="24"/>
          <w:szCs w:val="24"/>
          <w:lang w:eastAsia="ru-RU"/>
        </w:rPr>
        <w:t>;</w:t>
      </w:r>
    </w:p>
    <w:p w:rsidR="00A160A2" w:rsidRDefault="00A160A2" w:rsidP="00A160A2">
      <w:pPr>
        <w:pStyle w:val="ae"/>
        <w:numPr>
          <w:ilvl w:val="0"/>
          <w:numId w:val="3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знать о правилах вызова экстренных служб и ответственности за ложные сообщения;</w:t>
      </w:r>
    </w:p>
    <w:p w:rsidR="00A160A2" w:rsidRDefault="00A160A2" w:rsidP="00A160A2">
      <w:pPr>
        <w:pStyle w:val="ae"/>
        <w:numPr>
          <w:ilvl w:val="0"/>
          <w:numId w:val="32"/>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в ситуациях криминального характера;</w:t>
      </w:r>
    </w:p>
    <w:p w:rsidR="00A160A2" w:rsidRPr="00A160A2" w:rsidRDefault="00A160A2" w:rsidP="00A160A2">
      <w:pPr>
        <w:shd w:val="clear" w:color="auto" w:fill="FFFFFF"/>
        <w:spacing w:after="0" w:line="240" w:lineRule="auto"/>
        <w:rPr>
          <w:rFonts w:ascii="Times New Roman" w:eastAsia="Times New Roman" w:hAnsi="Times New Roman" w:cs="Times New Roman"/>
          <w:color w:val="000000"/>
          <w:sz w:val="24"/>
          <w:szCs w:val="24"/>
          <w:lang w:eastAsia="ru-RU"/>
        </w:rPr>
      </w:pPr>
    </w:p>
    <w:p w:rsidR="00624C4F" w:rsidRPr="00B04F2F" w:rsidRDefault="00624C4F" w:rsidP="00624C4F">
      <w:pPr>
        <w:shd w:val="clear" w:color="auto" w:fill="FFFFFF"/>
        <w:spacing w:after="0" w:line="240" w:lineRule="auto"/>
        <w:ind w:firstLine="227"/>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lang w:eastAsia="ru-RU"/>
        </w:rPr>
        <w:t xml:space="preserve">Модуль № 6 </w:t>
      </w:r>
      <w:r>
        <w:rPr>
          <w:rFonts w:ascii="Times New Roman" w:eastAsia="Times New Roman" w:hAnsi="Times New Roman" w:cs="Times New Roman"/>
          <w:b/>
          <w:bCs/>
          <w:sz w:val="24"/>
          <w:szCs w:val="24"/>
          <w:lang w:eastAsia="ru-RU"/>
        </w:rPr>
        <w:t>«Основы противодействия экстремизму и терроризму</w:t>
      </w:r>
      <w:r w:rsidRPr="00B04F2F">
        <w:rPr>
          <w:rFonts w:ascii="Times New Roman" w:eastAsia="Times New Roman" w:hAnsi="Times New Roman" w:cs="Times New Roman"/>
          <w:b/>
          <w:bCs/>
          <w:sz w:val="24"/>
          <w:szCs w:val="24"/>
          <w:lang w:eastAsia="ru-RU"/>
        </w:rPr>
        <w:t>»:</w:t>
      </w:r>
    </w:p>
    <w:p w:rsidR="00624C4F" w:rsidRPr="00B04F2F" w:rsidRDefault="00624C4F" w:rsidP="00624C4F">
      <w:pPr>
        <w:shd w:val="clear" w:color="auto" w:fill="FFFFFF"/>
        <w:spacing w:after="0" w:line="240" w:lineRule="auto"/>
        <w:rPr>
          <w:rFonts w:ascii="Times New Roman" w:eastAsia="Times New Roman" w:hAnsi="Times New Roman" w:cs="Times New Roman"/>
          <w:color w:val="000000"/>
          <w:sz w:val="24"/>
          <w:szCs w:val="24"/>
          <w:lang w:eastAsia="ru-RU"/>
        </w:rPr>
      </w:pP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распознавать и характеризовать ситуации криминогенного и антиобщественного характера (кража, грабёж, мошенничество, хулиганство, ксенофобия);</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соблюдать правила безопасного поведения в местах массового пребывания людей (в толпе);</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при обнаружении в общественных местах бесхозных (потенциально опасных) вещей и предметов;</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при возникновении пожара и происшествиях в общественных местах;</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в условиях совершения террористического акта, в том числе при захвате и освобождении заложников;</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в ситуациях криминогенного и антиобщественного характера.</w:t>
      </w:r>
    </w:p>
    <w:p w:rsidR="00A160A2" w:rsidRPr="00A160A2" w:rsidRDefault="00A160A2" w:rsidP="00A160A2">
      <w:pPr>
        <w:pStyle w:val="ae"/>
        <w:numPr>
          <w:ilvl w:val="0"/>
          <w:numId w:val="34"/>
        </w:numPr>
        <w:shd w:val="clear" w:color="auto" w:fill="FFFFFF"/>
        <w:spacing w:after="0" w:line="240" w:lineRule="auto"/>
        <w:rPr>
          <w:rFonts w:ascii="Times New Roman" w:eastAsia="Times New Roman" w:hAnsi="Times New Roman" w:cs="Times New Roman"/>
          <w:b/>
          <w:bCs/>
          <w:sz w:val="24"/>
          <w:szCs w:val="24"/>
          <w:lang w:val="ru-RU" w:eastAsia="ru-RU"/>
        </w:rPr>
      </w:pPr>
      <w:r w:rsidRPr="00A160A2">
        <w:rPr>
          <w:rFonts w:ascii="Times New Roman" w:eastAsia="Times New Roman" w:hAnsi="Times New Roman" w:cs="Times New Roman"/>
          <w:b/>
          <w:bCs/>
          <w:sz w:val="24"/>
          <w:szCs w:val="24"/>
          <w:lang w:val="ru-RU" w:eastAsia="ru-RU"/>
        </w:rPr>
        <w:t>Модуль № 7 «Безопасность в информационной среде»:</w:t>
      </w:r>
    </w:p>
    <w:p w:rsidR="00A160A2" w:rsidRDefault="00A160A2" w:rsidP="00A160A2">
      <w:pPr>
        <w:pStyle w:val="ae"/>
        <w:numPr>
          <w:ilvl w:val="0"/>
          <w:numId w:val="34"/>
        </w:numPr>
        <w:shd w:val="clear" w:color="auto" w:fill="FFFFFF"/>
        <w:spacing w:after="0" w:line="240" w:lineRule="auto"/>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 соблюдать </w:t>
      </w:r>
      <w:r w:rsidRPr="00A160A2">
        <w:rPr>
          <w:rFonts w:ascii="Times New Roman" w:eastAsia="Times New Roman" w:hAnsi="Times New Roman" w:cs="Times New Roman"/>
          <w:sz w:val="24"/>
          <w:szCs w:val="24"/>
          <w:lang w:val="ru-RU" w:eastAsia="ru-RU"/>
        </w:rPr>
        <w:t>правила поведения в</w:t>
      </w:r>
      <w:r>
        <w:rPr>
          <w:rFonts w:ascii="Times New Roman" w:eastAsia="Times New Roman" w:hAnsi="Times New Roman" w:cs="Times New Roman"/>
          <w:sz w:val="24"/>
          <w:szCs w:val="24"/>
          <w:lang w:val="ru-RU" w:eastAsia="ru-RU"/>
        </w:rPr>
        <w:t xml:space="preserve"> информационной среде;</w:t>
      </w:r>
    </w:p>
    <w:p w:rsidR="00A160A2" w:rsidRPr="00A160A2" w:rsidRDefault="00A160A2" w:rsidP="00A160A2">
      <w:pPr>
        <w:pStyle w:val="ae"/>
        <w:numPr>
          <w:ilvl w:val="0"/>
          <w:numId w:val="34"/>
        </w:numPr>
        <w:shd w:val="clear" w:color="auto" w:fill="FFFFFF"/>
        <w:spacing w:after="0" w:line="240" w:lineRule="auto"/>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объяснять</w:t>
      </w:r>
      <w:r w:rsidRPr="00A160A2">
        <w:rPr>
          <w:rFonts w:ascii="Times New Roman" w:eastAsia="Times New Roman" w:hAnsi="Times New Roman" w:cs="Times New Roman"/>
          <w:sz w:val="24"/>
          <w:szCs w:val="24"/>
          <w:lang w:val="ru-RU" w:eastAsia="ru-RU"/>
        </w:rPr>
        <w:t xml:space="preserve"> правила безопасного использования информационных ресурсов</w:t>
      </w:r>
      <w:r>
        <w:rPr>
          <w:rFonts w:ascii="Times New Roman" w:eastAsia="Times New Roman" w:hAnsi="Times New Roman" w:cs="Times New Roman"/>
          <w:sz w:val="24"/>
          <w:szCs w:val="24"/>
          <w:lang w:val="ru-RU" w:eastAsia="ru-RU"/>
        </w:rPr>
        <w:t>;</w:t>
      </w:r>
    </w:p>
    <w:p w:rsidR="00A160A2" w:rsidRDefault="00A160A2" w:rsidP="00A160A2">
      <w:pPr>
        <w:pStyle w:val="ae"/>
        <w:shd w:val="clear" w:color="auto" w:fill="FFFFFF"/>
        <w:spacing w:after="0" w:line="240" w:lineRule="auto"/>
        <w:rPr>
          <w:rFonts w:ascii="Times New Roman" w:eastAsia="Times New Roman" w:hAnsi="Times New Roman" w:cs="Times New Roman"/>
          <w:color w:val="000000"/>
          <w:sz w:val="24"/>
          <w:szCs w:val="24"/>
          <w:lang w:val="ru-RU" w:eastAsia="ru-RU"/>
        </w:rPr>
      </w:pPr>
    </w:p>
    <w:p w:rsidR="00624C4F" w:rsidRPr="00B04F2F" w:rsidRDefault="00624C4F" w:rsidP="00624C4F">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 xml:space="preserve">Модуль № 8 </w:t>
      </w:r>
      <w:r w:rsidRPr="00B04F2F">
        <w:rPr>
          <w:rFonts w:ascii="Times New Roman" w:eastAsia="Times New Roman" w:hAnsi="Times New Roman" w:cs="Times New Roman"/>
          <w:b/>
          <w:bCs/>
          <w:color w:val="000000"/>
          <w:sz w:val="24"/>
          <w:szCs w:val="24"/>
          <w:lang w:eastAsia="ru-RU"/>
        </w:rPr>
        <w:t>«Безопасность в природной среде»:</w:t>
      </w:r>
    </w:p>
    <w:p w:rsidR="00624C4F" w:rsidRPr="007425F0"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соблюдать правила безопасного поведения на природе;</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объяснять правила безопасного поведения на водоёмах в различное время года;</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 xml:space="preserve">характеризовать правила само- и взаимопомощи </w:t>
      </w:r>
      <w:proofErr w:type="gramStart"/>
      <w:r w:rsidRPr="007425F0">
        <w:rPr>
          <w:rFonts w:ascii="Times New Roman" w:eastAsia="Times New Roman" w:hAnsi="Times New Roman" w:cs="Times New Roman"/>
          <w:color w:val="000000"/>
          <w:sz w:val="24"/>
          <w:szCs w:val="24"/>
          <w:lang w:val="ru-RU" w:eastAsia="ru-RU"/>
        </w:rPr>
        <w:t>терпящим</w:t>
      </w:r>
      <w:proofErr w:type="gramEnd"/>
      <w:r w:rsidRPr="007425F0">
        <w:rPr>
          <w:rFonts w:ascii="Times New Roman" w:eastAsia="Times New Roman" w:hAnsi="Times New Roman" w:cs="Times New Roman"/>
          <w:color w:val="000000"/>
          <w:sz w:val="24"/>
          <w:szCs w:val="24"/>
          <w:lang w:val="ru-RU" w:eastAsia="ru-RU"/>
        </w:rPr>
        <w:t xml:space="preserve"> бедствие на воде;</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при автономном существовании в природной среде, учитывая вероятность потери ориентиров (риска заблудиться), встречи с дикими животными, опасными насекомыми, клещами и змеями, ядовитыми грибами и растениями;</w:t>
      </w:r>
    </w:p>
    <w:p w:rsidR="00624C4F" w:rsidRPr="007425F0"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знать и применять способы подачи сигнала о помощи.</w:t>
      </w:r>
    </w:p>
    <w:p w:rsidR="00624C4F" w:rsidRPr="007425F0" w:rsidRDefault="00624C4F" w:rsidP="00A160A2">
      <w:pPr>
        <w:pStyle w:val="ae"/>
        <w:shd w:val="clear" w:color="auto" w:fill="FFFFFF"/>
        <w:spacing w:after="0" w:line="240" w:lineRule="auto"/>
        <w:rPr>
          <w:rFonts w:ascii="Times New Roman" w:eastAsia="Times New Roman" w:hAnsi="Times New Roman" w:cs="Times New Roman"/>
          <w:color w:val="000000"/>
          <w:sz w:val="24"/>
          <w:szCs w:val="24"/>
          <w:lang w:val="ru-RU" w:eastAsia="ru-RU"/>
        </w:rPr>
      </w:pPr>
    </w:p>
    <w:p w:rsidR="00624C4F" w:rsidRPr="00236142" w:rsidRDefault="00624C4F" w:rsidP="00236142">
      <w:pPr>
        <w:shd w:val="clear" w:color="auto" w:fill="FFFFFF"/>
        <w:spacing w:after="0" w:line="240" w:lineRule="auto"/>
        <w:rPr>
          <w:rFonts w:ascii="Times New Roman" w:eastAsia="Times New Roman" w:hAnsi="Times New Roman" w:cs="Times New Roman"/>
          <w:b/>
          <w:bCs/>
          <w:sz w:val="24"/>
          <w:szCs w:val="24"/>
          <w:lang w:eastAsia="ru-RU"/>
        </w:rPr>
      </w:pPr>
      <w:r w:rsidRPr="00236142">
        <w:rPr>
          <w:rFonts w:ascii="Times New Roman" w:eastAsia="Times New Roman" w:hAnsi="Times New Roman" w:cs="Times New Roman"/>
          <w:b/>
          <w:bCs/>
          <w:sz w:val="24"/>
          <w:szCs w:val="24"/>
          <w:lang w:eastAsia="ru-RU"/>
        </w:rPr>
        <w:t>Модуль № 9 «Безопасность в чрезвычайных ситуациях техногенного характера»:</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характеризовать потенциальные источники опасности в общественных местах, в том числе техногенного происхождения;</w:t>
      </w:r>
    </w:p>
    <w:p w:rsidR="00A160A2" w:rsidRPr="007425F0" w:rsidRDefault="00A160A2"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безопасно действовать при возникновении аварийных сит</w:t>
      </w:r>
      <w:r>
        <w:rPr>
          <w:rFonts w:ascii="Times New Roman" w:eastAsia="Times New Roman" w:hAnsi="Times New Roman" w:cs="Times New Roman"/>
          <w:color w:val="000000"/>
          <w:sz w:val="24"/>
          <w:szCs w:val="24"/>
          <w:lang w:val="ru-RU" w:eastAsia="ru-RU"/>
        </w:rPr>
        <w:t>уаций техногенного характера;</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эвакуироваться из общественных мест и зданий;</w:t>
      </w:r>
    </w:p>
    <w:p w:rsidR="00624C4F" w:rsidRDefault="00624C4F" w:rsidP="00624C4F">
      <w:pPr>
        <w:pStyle w:val="ae"/>
        <w:numPr>
          <w:ilvl w:val="0"/>
          <w:numId w:val="34"/>
        </w:numPr>
        <w:shd w:val="clear" w:color="auto" w:fill="FFFFFF"/>
        <w:spacing w:after="0" w:line="240" w:lineRule="auto"/>
        <w:rPr>
          <w:rFonts w:ascii="Times New Roman" w:eastAsia="Times New Roman" w:hAnsi="Times New Roman" w:cs="Times New Roman"/>
          <w:color w:val="000000"/>
          <w:sz w:val="24"/>
          <w:szCs w:val="24"/>
          <w:lang w:val="ru-RU" w:eastAsia="ru-RU"/>
        </w:rPr>
      </w:pPr>
      <w:r w:rsidRPr="007425F0">
        <w:rPr>
          <w:rFonts w:ascii="Times New Roman" w:eastAsia="Times New Roman" w:hAnsi="Times New Roman" w:cs="Times New Roman"/>
          <w:color w:val="000000"/>
          <w:sz w:val="24"/>
          <w:szCs w:val="24"/>
          <w:lang w:val="ru-RU" w:eastAsia="ru-RU"/>
        </w:rPr>
        <w:t>знать правила информирования экстренных служб;</w:t>
      </w:r>
    </w:p>
    <w:p w:rsidR="00624C4F" w:rsidRPr="007425F0" w:rsidRDefault="00624C4F" w:rsidP="00810694">
      <w:pPr>
        <w:spacing w:after="200" w:line="276" w:lineRule="auto"/>
        <w:rPr>
          <w:rFonts w:ascii="Times New Roman" w:eastAsia="Times New Roman" w:hAnsi="Times New Roman" w:cs="Times New Roman"/>
          <w:color w:val="000000"/>
          <w:sz w:val="24"/>
          <w:szCs w:val="24"/>
          <w:lang w:eastAsia="ru-RU"/>
        </w:rPr>
      </w:pPr>
      <w:r w:rsidRPr="00624C4F">
        <w:rPr>
          <w:rFonts w:ascii="Times New Roman" w:eastAsia="MS Mincho" w:hAnsi="Times New Roman" w:cs="Times New Roman"/>
          <w:b/>
          <w:sz w:val="24"/>
          <w:szCs w:val="24"/>
        </w:rPr>
        <w:t>Модуль №10</w:t>
      </w:r>
      <w:r>
        <w:rPr>
          <w:rFonts w:ascii="Times New Roman" w:eastAsia="MS Mincho" w:hAnsi="Times New Roman" w:cs="Times New Roman"/>
          <w:b/>
          <w:sz w:val="24"/>
          <w:szCs w:val="24"/>
        </w:rPr>
        <w:t xml:space="preserve"> «</w:t>
      </w:r>
      <w:r w:rsidRPr="00B04F2F">
        <w:rPr>
          <w:rFonts w:ascii="Times New Roman" w:eastAsia="Times New Roman" w:hAnsi="Times New Roman" w:cs="Times New Roman"/>
          <w:b/>
          <w:bCs/>
          <w:color w:val="000000"/>
          <w:sz w:val="24"/>
          <w:szCs w:val="24"/>
          <w:lang w:eastAsia="ru-RU"/>
        </w:rPr>
        <w:t>Основы медицинских знаний</w:t>
      </w:r>
      <w:r>
        <w:rPr>
          <w:rFonts w:ascii="Times New Roman" w:eastAsia="Times New Roman" w:hAnsi="Times New Roman" w:cs="Times New Roman"/>
          <w:b/>
          <w:bCs/>
          <w:color w:val="000000"/>
          <w:sz w:val="24"/>
          <w:szCs w:val="24"/>
          <w:lang w:eastAsia="ru-RU"/>
        </w:rPr>
        <w:t>»</w:t>
      </w:r>
      <w:r w:rsidR="00810694">
        <w:rPr>
          <w:rFonts w:ascii="Times New Roman" w:hAnsi="Times New Roman"/>
          <w:color w:val="000000"/>
          <w:sz w:val="24"/>
          <w:szCs w:val="24"/>
        </w:rPr>
        <w:t xml:space="preserve">            </w:t>
      </w:r>
      <w:r w:rsidR="00810694" w:rsidRPr="00810694">
        <w:rPr>
          <w:rFonts w:ascii="Times New Roman" w:hAnsi="Times New Roman"/>
          <w:color w:val="000000"/>
          <w:sz w:val="24"/>
          <w:szCs w:val="24"/>
        </w:rPr>
        <w:t>освоение основ медицинских знаний</w:t>
      </w:r>
      <w:r w:rsidR="00810694">
        <w:rPr>
          <w:rFonts w:ascii="Times New Roman" w:hAnsi="Times New Roman"/>
          <w:color w:val="000000"/>
          <w:sz w:val="24"/>
          <w:szCs w:val="24"/>
        </w:rPr>
        <w:t>,</w:t>
      </w:r>
      <w:r w:rsidR="00387282">
        <w:rPr>
          <w:rFonts w:ascii="Times New Roman" w:hAnsi="Times New Roman"/>
          <w:color w:val="000000"/>
          <w:sz w:val="24"/>
          <w:szCs w:val="24"/>
        </w:rPr>
        <w:t xml:space="preserve"> </w:t>
      </w:r>
      <w:r w:rsidRPr="007425F0">
        <w:rPr>
          <w:rFonts w:ascii="Times New Roman" w:eastAsia="Times New Roman" w:hAnsi="Times New Roman" w:cs="Times New Roman"/>
          <w:color w:val="000000"/>
          <w:sz w:val="24"/>
          <w:szCs w:val="24"/>
          <w:lang w:eastAsia="ru-RU"/>
        </w:rPr>
        <w:t>оказывать первую помощь и самоп</w:t>
      </w:r>
      <w:r>
        <w:rPr>
          <w:rFonts w:ascii="Times New Roman" w:eastAsia="Times New Roman" w:hAnsi="Times New Roman" w:cs="Times New Roman"/>
          <w:color w:val="000000"/>
          <w:sz w:val="24"/>
          <w:szCs w:val="24"/>
          <w:lang w:eastAsia="ru-RU"/>
        </w:rPr>
        <w:t>омощь при неотложных состояниях;</w:t>
      </w:r>
    </w:p>
    <w:p w:rsidR="005B1616" w:rsidRDefault="00172FEF" w:rsidP="005B1616">
      <w:pPr>
        <w:spacing w:after="0"/>
        <w:ind w:left="120"/>
        <w:rPr>
          <w:rFonts w:ascii="Times New Roman" w:hAnsi="Times New Roman"/>
          <w:b/>
          <w:color w:val="000000"/>
          <w:sz w:val="28"/>
        </w:rPr>
      </w:pPr>
      <w:r>
        <w:rPr>
          <w:rFonts w:ascii="Times New Roman" w:hAnsi="Times New Roman"/>
          <w:b/>
          <w:color w:val="000000"/>
          <w:sz w:val="28"/>
        </w:rPr>
        <w:t xml:space="preserve">              </w:t>
      </w:r>
      <w:r w:rsidR="00FC78D6">
        <w:rPr>
          <w:rFonts w:ascii="Times New Roman" w:hAnsi="Times New Roman"/>
          <w:b/>
          <w:color w:val="000000"/>
          <w:sz w:val="28"/>
        </w:rPr>
        <w:t xml:space="preserve">                      </w:t>
      </w:r>
      <w:r w:rsidR="005B1616">
        <w:rPr>
          <w:rFonts w:ascii="Times New Roman" w:hAnsi="Times New Roman"/>
          <w:b/>
          <w:color w:val="000000"/>
          <w:sz w:val="28"/>
        </w:rPr>
        <w:t xml:space="preserve">ТЕМАТИЧЕСКОЕ ПЛАНИРОВАНИЕ </w:t>
      </w:r>
    </w:p>
    <w:p w:rsidR="00172FEF" w:rsidRDefault="00172FEF" w:rsidP="005B1616">
      <w:pPr>
        <w:spacing w:after="0"/>
        <w:ind w:left="120"/>
      </w:pPr>
    </w:p>
    <w:p w:rsidR="005B1616" w:rsidRDefault="00172FEF" w:rsidP="005B1616">
      <w:pPr>
        <w:spacing w:after="0"/>
        <w:ind w:left="120"/>
      </w:pPr>
      <w:r>
        <w:rPr>
          <w:rFonts w:ascii="Times New Roman" w:hAnsi="Times New Roman"/>
          <w:b/>
          <w:color w:val="000000"/>
          <w:sz w:val="28"/>
        </w:rPr>
        <w:t xml:space="preserve">                                          </w:t>
      </w:r>
      <w:r w:rsidR="00FC78D6">
        <w:rPr>
          <w:rFonts w:ascii="Times New Roman" w:hAnsi="Times New Roman"/>
          <w:b/>
          <w:color w:val="000000"/>
          <w:sz w:val="28"/>
        </w:rPr>
        <w:t xml:space="preserve">                   </w:t>
      </w:r>
      <w:r w:rsidR="005B1616">
        <w:rPr>
          <w:rFonts w:ascii="Times New Roman" w:hAnsi="Times New Roman"/>
          <w:b/>
          <w:color w:val="000000"/>
          <w:sz w:val="28"/>
        </w:rPr>
        <w:t xml:space="preserve"> 5 КЛАСС </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37"/>
        <w:gridCol w:w="2108"/>
        <w:gridCol w:w="867"/>
        <w:gridCol w:w="1666"/>
        <w:gridCol w:w="1728"/>
        <w:gridCol w:w="2557"/>
      </w:tblGrid>
      <w:tr w:rsidR="005B1616" w:rsidTr="00EA1B0C">
        <w:trPr>
          <w:trHeight w:val="144"/>
        </w:trPr>
        <w:tc>
          <w:tcPr>
            <w:tcW w:w="1018"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5B1616" w:rsidRDefault="005B1616">
            <w:pPr>
              <w:spacing w:after="0" w:line="276" w:lineRule="auto"/>
              <w:ind w:left="135"/>
              <w:rPr>
                <w:lang w:val="en-US"/>
              </w:rPr>
            </w:pPr>
          </w:p>
        </w:tc>
        <w:tc>
          <w:tcPr>
            <w:tcW w:w="4693"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Наименование разделов и тем программы </w:t>
            </w:r>
          </w:p>
          <w:p w:rsidR="005B1616" w:rsidRDefault="005B1616">
            <w:pPr>
              <w:spacing w:after="0" w:line="276" w:lineRule="auto"/>
              <w:ind w:left="135"/>
              <w:rPr>
                <w:lang w:val="en-US"/>
              </w:rPr>
            </w:pP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b/>
                <w:color w:val="000000"/>
                <w:sz w:val="24"/>
              </w:rPr>
              <w:t>Количество часов</w:t>
            </w:r>
          </w:p>
        </w:tc>
        <w:tc>
          <w:tcPr>
            <w:tcW w:w="2837"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Электронные (цифровые) образовательные ресурсы </w:t>
            </w:r>
          </w:p>
          <w:p w:rsidR="005B1616" w:rsidRDefault="005B1616">
            <w:pPr>
              <w:spacing w:after="0" w:line="276" w:lineRule="auto"/>
              <w:ind w:left="135"/>
              <w:rPr>
                <w:lang w:val="en-US"/>
              </w:rPr>
            </w:pPr>
          </w:p>
        </w:tc>
      </w:tr>
      <w:tr w:rsidR="005B1616" w:rsidTr="00EA1B0C">
        <w:trPr>
          <w:trHeight w:val="144"/>
        </w:trPr>
        <w:tc>
          <w:tcPr>
            <w:tcW w:w="0" w:type="auto"/>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Всего </w:t>
            </w:r>
          </w:p>
          <w:p w:rsidR="005B1616" w:rsidRDefault="005B1616">
            <w:pPr>
              <w:spacing w:after="0" w:line="276" w:lineRule="auto"/>
              <w:ind w:left="135"/>
              <w:rPr>
                <w:lang w:val="en-US"/>
              </w:rPr>
            </w:pP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Контрольные работы </w:t>
            </w:r>
          </w:p>
          <w:p w:rsidR="005B1616" w:rsidRDefault="005B1616">
            <w:pPr>
              <w:spacing w:after="0" w:line="276" w:lineRule="auto"/>
              <w:ind w:left="135"/>
              <w:rPr>
                <w:lang w:val="en-US"/>
              </w:rPr>
            </w:pP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Практические работы </w:t>
            </w:r>
          </w:p>
          <w:p w:rsidR="005B1616" w:rsidRDefault="005B1616">
            <w:pPr>
              <w:spacing w:after="0" w:line="276" w:lineRule="auto"/>
              <w:ind w:left="135"/>
              <w:rPr>
                <w:lang w:val="en-US"/>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r>
      <w:tr w:rsidR="005B1616" w:rsidTr="00EA1B0C">
        <w:trPr>
          <w:trHeight w:val="144"/>
        </w:trPr>
        <w:tc>
          <w:tcPr>
            <w:tcW w:w="10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lastRenderedPageBreak/>
              <w:t>1</w:t>
            </w:r>
          </w:p>
        </w:tc>
        <w:tc>
          <w:tcPr>
            <w:tcW w:w="469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Модуль "Культура безопасности жизнедеятельности в современном обществе"</w:t>
            </w: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w:t>
            </w:r>
            <w:r w:rsidR="00EA1B0C">
              <w:rPr>
                <w:rFonts w:ascii="Times New Roman" w:hAnsi="Times New Roman"/>
                <w:color w:val="000000"/>
                <w:sz w:val="24"/>
              </w:rPr>
              <w:t>3</w:t>
            </w:r>
            <w:r>
              <w:rPr>
                <w:rFonts w:ascii="Times New Roman" w:hAnsi="Times New Roman"/>
                <w:color w:val="000000"/>
                <w:sz w:val="24"/>
              </w:rPr>
              <w:t xml:space="preserve">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8" w:history="1">
              <w:r>
                <w:rPr>
                  <w:rStyle w:val="aff8"/>
                  <w:rFonts w:ascii="Times New Roman" w:hAnsi="Times New Roman"/>
                  <w:color w:val="0000FF"/>
                </w:rPr>
                <w:t>https://m.edsoo.ru/7f419506</w:t>
              </w:r>
            </w:hyperlink>
          </w:p>
        </w:tc>
      </w:tr>
      <w:tr w:rsidR="00EA1B0C" w:rsidTr="00EA1B0C">
        <w:trPr>
          <w:trHeight w:val="144"/>
        </w:trPr>
        <w:tc>
          <w:tcPr>
            <w:tcW w:w="10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rPr>
                <w:lang w:val="en-US"/>
              </w:rPr>
            </w:pPr>
            <w:r>
              <w:rPr>
                <w:rFonts w:ascii="Times New Roman" w:hAnsi="Times New Roman"/>
                <w:color w:val="000000"/>
                <w:sz w:val="24"/>
              </w:rPr>
              <w:t>2</w:t>
            </w:r>
          </w:p>
        </w:tc>
        <w:tc>
          <w:tcPr>
            <w:tcW w:w="469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Pr="00353268" w:rsidRDefault="00EA1B0C" w:rsidP="00EA1B0C">
            <w:pPr>
              <w:spacing w:after="0" w:line="276" w:lineRule="auto"/>
              <w:ind w:left="135"/>
            </w:pPr>
            <w:r>
              <w:rPr>
                <w:rFonts w:ascii="Times New Roman" w:hAnsi="Times New Roman"/>
                <w:color w:val="000000"/>
                <w:sz w:val="24"/>
              </w:rPr>
              <w:t xml:space="preserve">Модуль "Здоровье и как его сохранить" </w:t>
            </w: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rsidP="00EA1B0C">
            <w:pPr>
              <w:spacing w:after="0" w:line="276" w:lineRule="auto"/>
              <w:ind w:left="135"/>
              <w:jc w:val="center"/>
              <w:rPr>
                <w:lang w:val="en-US"/>
              </w:rPr>
            </w:pPr>
            <w:r>
              <w:rPr>
                <w:rFonts w:ascii="Times New Roman" w:hAnsi="Times New Roman"/>
                <w:color w:val="000000"/>
                <w:sz w:val="24"/>
              </w:rPr>
              <w:t xml:space="preserve"> 5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jc w:val="center"/>
              <w:rPr>
                <w:lang w:val="en-US"/>
              </w:rPr>
            </w:pPr>
            <w:r>
              <w:rPr>
                <w:rFonts w:ascii="Times New Roman" w:hAnsi="Times New Roman"/>
                <w:color w:val="000000"/>
                <w:sz w:val="24"/>
              </w:rPr>
              <w:t xml:space="preserve"> 1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pPr>
            <w:r>
              <w:rPr>
                <w:rFonts w:ascii="Times New Roman" w:hAnsi="Times New Roman"/>
                <w:color w:val="000000"/>
                <w:sz w:val="24"/>
              </w:rPr>
              <w:t xml:space="preserve">Библиотека ЦОК </w:t>
            </w:r>
            <w:hyperlink r:id="rId9" w:history="1">
              <w:r>
                <w:rPr>
                  <w:rStyle w:val="aff8"/>
                  <w:rFonts w:ascii="Times New Roman" w:hAnsi="Times New Roman"/>
                  <w:color w:val="0000FF"/>
                </w:rPr>
                <w:t>https://m.edsoo.ru/7f419506</w:t>
              </w:r>
            </w:hyperlink>
          </w:p>
        </w:tc>
      </w:tr>
      <w:tr w:rsidR="00EA1B0C" w:rsidTr="00EA1B0C">
        <w:trPr>
          <w:trHeight w:val="144"/>
        </w:trPr>
        <w:tc>
          <w:tcPr>
            <w:tcW w:w="10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rPr>
                <w:lang w:val="en-US"/>
              </w:rPr>
            </w:pPr>
            <w:r>
              <w:rPr>
                <w:rFonts w:ascii="Times New Roman" w:hAnsi="Times New Roman"/>
                <w:color w:val="000000"/>
                <w:sz w:val="24"/>
              </w:rPr>
              <w:t>3</w:t>
            </w:r>
          </w:p>
        </w:tc>
        <w:tc>
          <w:tcPr>
            <w:tcW w:w="469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rPr>
                <w:lang w:val="en-US"/>
              </w:rPr>
            </w:pPr>
            <w:r>
              <w:rPr>
                <w:rFonts w:ascii="Times New Roman" w:hAnsi="Times New Roman"/>
                <w:color w:val="000000"/>
                <w:sz w:val="24"/>
              </w:rPr>
              <w:t>Модуль "Безопасность на транспорте"</w:t>
            </w: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jc w:val="center"/>
              <w:rPr>
                <w:lang w:val="en-US"/>
              </w:rPr>
            </w:pPr>
            <w:r>
              <w:rPr>
                <w:rFonts w:ascii="Times New Roman" w:hAnsi="Times New Roman"/>
                <w:color w:val="000000"/>
                <w:sz w:val="24"/>
              </w:rPr>
              <w:t xml:space="preserve"> 3</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8E05C5">
            <w:pPr>
              <w:spacing w:after="0" w:line="276" w:lineRule="auto"/>
              <w:ind w:left="135"/>
              <w:jc w:val="center"/>
              <w:rPr>
                <w:lang w:val="en-US"/>
              </w:rPr>
            </w:pPr>
            <w:r>
              <w:rPr>
                <w:rFonts w:ascii="Times New Roman" w:hAnsi="Times New Roman"/>
                <w:color w:val="000000"/>
                <w:sz w:val="24"/>
              </w:rPr>
              <w:t xml:space="preserve"> 0</w:t>
            </w:r>
            <w:r w:rsidR="00EA1B0C">
              <w:rPr>
                <w:rFonts w:ascii="Times New Roman" w:hAnsi="Times New Roman"/>
                <w:color w:val="000000"/>
                <w:sz w:val="24"/>
              </w:rPr>
              <w:t xml:space="preserve">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jc w:val="center"/>
              <w:rPr>
                <w:lang w:val="en-US"/>
              </w:rPr>
            </w:pPr>
            <w:r>
              <w:rPr>
                <w:rFonts w:ascii="Times New Roman" w:hAnsi="Times New Roman"/>
                <w:color w:val="000000"/>
                <w:sz w:val="24"/>
              </w:rPr>
              <w:t xml:space="preserve"> 1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pPr>
            <w:r>
              <w:rPr>
                <w:rFonts w:ascii="Times New Roman" w:hAnsi="Times New Roman"/>
                <w:color w:val="000000"/>
                <w:sz w:val="24"/>
              </w:rPr>
              <w:t xml:space="preserve">Библиотека ЦОК </w:t>
            </w:r>
            <w:hyperlink r:id="rId10" w:history="1">
              <w:r>
                <w:rPr>
                  <w:rStyle w:val="aff8"/>
                  <w:rFonts w:ascii="Times New Roman" w:hAnsi="Times New Roman"/>
                  <w:color w:val="0000FF"/>
                </w:rPr>
                <w:t>https://m.edsoo.ru/7f419506</w:t>
              </w:r>
            </w:hyperlink>
          </w:p>
        </w:tc>
      </w:tr>
      <w:tr w:rsidR="00EA1B0C" w:rsidTr="00EA1B0C">
        <w:trPr>
          <w:trHeight w:val="144"/>
        </w:trPr>
        <w:tc>
          <w:tcPr>
            <w:tcW w:w="10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rPr>
                <w:lang w:val="en-US"/>
              </w:rPr>
            </w:pPr>
            <w:r>
              <w:rPr>
                <w:rFonts w:ascii="Times New Roman" w:hAnsi="Times New Roman"/>
                <w:color w:val="000000"/>
                <w:sz w:val="24"/>
              </w:rPr>
              <w:t>4</w:t>
            </w:r>
          </w:p>
        </w:tc>
        <w:tc>
          <w:tcPr>
            <w:tcW w:w="469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pPr>
            <w:r>
              <w:rPr>
                <w:rFonts w:ascii="Times New Roman" w:hAnsi="Times New Roman"/>
                <w:color w:val="000000"/>
                <w:sz w:val="24"/>
              </w:rPr>
              <w:t>Моду</w:t>
            </w:r>
            <w:r w:rsidR="008E05C5">
              <w:rPr>
                <w:rFonts w:ascii="Times New Roman" w:hAnsi="Times New Roman"/>
                <w:color w:val="000000"/>
                <w:sz w:val="24"/>
              </w:rPr>
              <w:t>ль "Безопасность  в быту</w:t>
            </w:r>
            <w:r>
              <w:rPr>
                <w:rFonts w:ascii="Times New Roman" w:hAnsi="Times New Roman"/>
                <w:color w:val="000000"/>
                <w:sz w:val="24"/>
              </w:rPr>
              <w:t>"</w:t>
            </w: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8E05C5">
            <w:pPr>
              <w:spacing w:after="0" w:line="276" w:lineRule="auto"/>
              <w:ind w:left="135"/>
              <w:jc w:val="center"/>
              <w:rPr>
                <w:lang w:val="en-US"/>
              </w:rPr>
            </w:pPr>
            <w:r>
              <w:rPr>
                <w:rFonts w:ascii="Times New Roman" w:hAnsi="Times New Roman"/>
                <w:color w:val="000000"/>
                <w:sz w:val="24"/>
              </w:rPr>
              <w:t xml:space="preserve"> 6</w:t>
            </w:r>
            <w:r w:rsidR="00EA1B0C">
              <w:rPr>
                <w:rFonts w:ascii="Times New Roman" w:hAnsi="Times New Roman"/>
                <w:color w:val="000000"/>
                <w:sz w:val="24"/>
              </w:rPr>
              <w:t xml:space="preserve">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jc w:val="center"/>
            </w:pPr>
            <w:r>
              <w:rPr>
                <w:rFonts w:ascii="Times New Roman" w:hAnsi="Times New Roman"/>
                <w:color w:val="000000"/>
                <w:sz w:val="24"/>
              </w:rPr>
              <w:t xml:space="preserve"> </w:t>
            </w:r>
            <w:r w:rsidR="008E05C5">
              <w:rPr>
                <w:rFonts w:ascii="Times New Roman" w:hAnsi="Times New Roman"/>
                <w:color w:val="000000"/>
                <w:sz w:val="24"/>
              </w:rP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jc w:val="center"/>
              <w:rPr>
                <w:lang w:val="en-US"/>
              </w:rP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pPr>
            <w:r>
              <w:rPr>
                <w:rFonts w:ascii="Times New Roman" w:hAnsi="Times New Roman"/>
                <w:color w:val="000000"/>
                <w:sz w:val="24"/>
              </w:rPr>
              <w:t xml:space="preserve">Библиотека ЦОК </w:t>
            </w:r>
            <w:hyperlink r:id="rId11" w:history="1">
              <w:r>
                <w:rPr>
                  <w:rStyle w:val="aff8"/>
                  <w:rFonts w:ascii="Times New Roman" w:hAnsi="Times New Roman"/>
                  <w:color w:val="0000FF"/>
                </w:rPr>
                <w:t>https://m.edsoo.ru/7f419506</w:t>
              </w:r>
            </w:hyperlink>
          </w:p>
        </w:tc>
      </w:tr>
      <w:tr w:rsidR="00EA1B0C" w:rsidTr="00EA1B0C">
        <w:trPr>
          <w:trHeight w:val="144"/>
        </w:trPr>
        <w:tc>
          <w:tcPr>
            <w:tcW w:w="10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rPr>
                <w:lang w:val="en-US"/>
              </w:rPr>
            </w:pPr>
            <w:r>
              <w:rPr>
                <w:rFonts w:ascii="Times New Roman" w:hAnsi="Times New Roman"/>
                <w:color w:val="000000"/>
                <w:sz w:val="24"/>
              </w:rPr>
              <w:t>5</w:t>
            </w:r>
          </w:p>
        </w:tc>
        <w:tc>
          <w:tcPr>
            <w:tcW w:w="469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rsidP="008E05C5">
            <w:pPr>
              <w:spacing w:after="0" w:line="276" w:lineRule="auto"/>
              <w:ind w:left="135"/>
            </w:pPr>
            <w:r>
              <w:rPr>
                <w:rFonts w:ascii="Times New Roman" w:hAnsi="Times New Roman"/>
                <w:color w:val="000000"/>
                <w:sz w:val="24"/>
              </w:rPr>
              <w:t>Модуль "</w:t>
            </w:r>
            <w:r w:rsidR="008E05C5">
              <w:rPr>
                <w:rFonts w:ascii="Times New Roman" w:hAnsi="Times New Roman"/>
                <w:color w:val="000000"/>
                <w:sz w:val="24"/>
              </w:rPr>
              <w:t xml:space="preserve"> Безопасность в социуме</w:t>
            </w:r>
            <w:r>
              <w:rPr>
                <w:rFonts w:ascii="Times New Roman" w:hAnsi="Times New Roman"/>
                <w:color w:val="000000"/>
                <w:sz w:val="24"/>
              </w:rPr>
              <w:t>"</w:t>
            </w: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8E05C5">
            <w:pPr>
              <w:spacing w:after="0" w:line="276" w:lineRule="auto"/>
              <w:ind w:left="135"/>
              <w:jc w:val="center"/>
              <w:rPr>
                <w:lang w:val="en-US"/>
              </w:rPr>
            </w:pPr>
            <w:r>
              <w:rPr>
                <w:rFonts w:ascii="Times New Roman" w:hAnsi="Times New Roman"/>
                <w:color w:val="000000"/>
                <w:sz w:val="24"/>
              </w:rPr>
              <w:t xml:space="preserve"> 2</w:t>
            </w:r>
            <w:r w:rsidR="00EA1B0C">
              <w:rPr>
                <w:rFonts w:ascii="Times New Roman" w:hAnsi="Times New Roman"/>
                <w:color w:val="000000"/>
                <w:sz w:val="24"/>
              </w:rPr>
              <w:t xml:space="preserve">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jc w:val="center"/>
            </w:pPr>
            <w:r>
              <w:rPr>
                <w:rFonts w:ascii="Times New Roman" w:hAnsi="Times New Roman"/>
                <w:color w:val="000000"/>
                <w:sz w:val="24"/>
              </w:rPr>
              <w:t xml:space="preserve"> </w:t>
            </w:r>
            <w:r w:rsidR="008E05C5">
              <w:rPr>
                <w:rFonts w:ascii="Times New Roman" w:hAnsi="Times New Roman"/>
                <w:color w:val="000000"/>
                <w:sz w:val="24"/>
              </w:rP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jc w:val="center"/>
              <w:rPr>
                <w:lang w:val="en-US"/>
              </w:rPr>
            </w:pPr>
            <w:r>
              <w:rPr>
                <w:rFonts w:ascii="Times New Roman" w:hAnsi="Times New Roman"/>
                <w:color w:val="000000"/>
                <w:sz w:val="24"/>
              </w:rPr>
              <w:t xml:space="preserve"> 1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A1B0C" w:rsidRDefault="00EA1B0C">
            <w:pPr>
              <w:spacing w:after="0" w:line="276" w:lineRule="auto"/>
              <w:ind w:left="135"/>
            </w:pPr>
            <w:r>
              <w:rPr>
                <w:rFonts w:ascii="Times New Roman" w:hAnsi="Times New Roman"/>
                <w:color w:val="000000"/>
                <w:sz w:val="24"/>
              </w:rPr>
              <w:t xml:space="preserve">Библиотека ЦОК </w:t>
            </w:r>
            <w:hyperlink r:id="rId12" w:history="1">
              <w:r>
                <w:rPr>
                  <w:rStyle w:val="aff8"/>
                  <w:rFonts w:ascii="Times New Roman" w:hAnsi="Times New Roman"/>
                  <w:color w:val="0000FF"/>
                </w:rPr>
                <w:t>https://m.edsoo.ru/7f419506</w:t>
              </w:r>
            </w:hyperlink>
          </w:p>
        </w:tc>
      </w:tr>
      <w:tr w:rsidR="008E05C5" w:rsidTr="00EA1B0C">
        <w:trPr>
          <w:trHeight w:val="144"/>
        </w:trPr>
        <w:tc>
          <w:tcPr>
            <w:tcW w:w="10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rPr>
                <w:lang w:val="en-US"/>
              </w:rPr>
            </w:pPr>
            <w:r>
              <w:rPr>
                <w:rFonts w:ascii="Times New Roman" w:hAnsi="Times New Roman"/>
                <w:color w:val="000000"/>
                <w:sz w:val="24"/>
              </w:rPr>
              <w:t>6</w:t>
            </w:r>
          </w:p>
        </w:tc>
        <w:tc>
          <w:tcPr>
            <w:tcW w:w="469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rsidP="00E512A4">
            <w:pPr>
              <w:spacing w:after="0" w:line="276" w:lineRule="auto"/>
              <w:ind w:left="135"/>
            </w:pPr>
            <w:r>
              <w:rPr>
                <w:rFonts w:ascii="Times New Roman" w:hAnsi="Times New Roman"/>
                <w:color w:val="000000"/>
                <w:sz w:val="24"/>
              </w:rPr>
              <w:t>Модуль "Основы противодействия экстремизму и терроризму"</w:t>
            </w: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rsidP="00E512A4">
            <w:pPr>
              <w:spacing w:after="0" w:line="276" w:lineRule="auto"/>
              <w:ind w:left="135"/>
              <w:jc w:val="center"/>
              <w:rPr>
                <w:lang w:val="en-US"/>
              </w:rPr>
            </w:pPr>
            <w:r>
              <w:rPr>
                <w:rFonts w:ascii="Times New Roman" w:hAnsi="Times New Roman"/>
                <w:color w:val="000000"/>
                <w:sz w:val="24"/>
              </w:rPr>
              <w:t xml:space="preserve"> 3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pPr>
            <w:r>
              <w:rPr>
                <w:rFonts w:ascii="Times New Roman" w:hAnsi="Times New Roman"/>
                <w:color w:val="000000"/>
                <w:sz w:val="24"/>
              </w:rPr>
              <w:t xml:space="preserve"> 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1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pPr>
            <w:r>
              <w:rPr>
                <w:rFonts w:ascii="Times New Roman" w:hAnsi="Times New Roman"/>
                <w:color w:val="000000"/>
                <w:sz w:val="24"/>
              </w:rPr>
              <w:t xml:space="preserve">Библиотека ЦОК </w:t>
            </w:r>
            <w:hyperlink r:id="rId13" w:history="1">
              <w:r>
                <w:rPr>
                  <w:rStyle w:val="aff8"/>
                  <w:rFonts w:ascii="Times New Roman" w:hAnsi="Times New Roman"/>
                  <w:color w:val="0000FF"/>
                </w:rPr>
                <w:t>https://m.edsoo.ru/7f419506</w:t>
              </w:r>
            </w:hyperlink>
          </w:p>
        </w:tc>
      </w:tr>
      <w:tr w:rsidR="008E05C5" w:rsidTr="00EA1B0C">
        <w:trPr>
          <w:trHeight w:val="144"/>
        </w:trPr>
        <w:tc>
          <w:tcPr>
            <w:tcW w:w="10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rPr>
                <w:lang w:val="en-US"/>
              </w:rPr>
            </w:pPr>
            <w:r>
              <w:rPr>
                <w:rFonts w:ascii="Times New Roman" w:hAnsi="Times New Roman"/>
                <w:color w:val="000000"/>
                <w:sz w:val="24"/>
              </w:rPr>
              <w:t>7</w:t>
            </w:r>
          </w:p>
        </w:tc>
        <w:tc>
          <w:tcPr>
            <w:tcW w:w="469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Pr="008E05C5" w:rsidRDefault="008E05C5" w:rsidP="008E05C5">
            <w:pPr>
              <w:spacing w:after="0" w:line="276" w:lineRule="auto"/>
            </w:pPr>
            <w:r>
              <w:rPr>
                <w:rFonts w:ascii="Times New Roman" w:hAnsi="Times New Roman"/>
                <w:color w:val="000000"/>
                <w:sz w:val="24"/>
              </w:rPr>
              <w:t>Модуль "Безопасность в информационном пространстве"</w:t>
            </w: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2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1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pPr>
            <w:r>
              <w:rPr>
                <w:rFonts w:ascii="Times New Roman" w:hAnsi="Times New Roman"/>
                <w:color w:val="000000"/>
                <w:sz w:val="24"/>
              </w:rPr>
              <w:t xml:space="preserve">Библиотека ЦОК </w:t>
            </w:r>
            <w:hyperlink r:id="rId14" w:history="1">
              <w:r>
                <w:rPr>
                  <w:rStyle w:val="aff8"/>
                  <w:rFonts w:ascii="Times New Roman" w:hAnsi="Times New Roman"/>
                  <w:color w:val="0000FF"/>
                </w:rPr>
                <w:t>https://m.edsoo.ru/7f419506</w:t>
              </w:r>
            </w:hyperlink>
          </w:p>
        </w:tc>
      </w:tr>
      <w:tr w:rsidR="008E05C5" w:rsidTr="00EA1B0C">
        <w:trPr>
          <w:trHeight w:val="144"/>
        </w:trPr>
        <w:tc>
          <w:tcPr>
            <w:tcW w:w="10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rPr>
                <w:lang w:val="en-US"/>
              </w:rPr>
            </w:pPr>
            <w:r>
              <w:rPr>
                <w:rFonts w:ascii="Times New Roman" w:hAnsi="Times New Roman"/>
                <w:color w:val="000000"/>
                <w:sz w:val="24"/>
              </w:rPr>
              <w:t>8</w:t>
            </w:r>
          </w:p>
        </w:tc>
        <w:tc>
          <w:tcPr>
            <w:tcW w:w="469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pPr>
            <w:r>
              <w:rPr>
                <w:rFonts w:ascii="Times New Roman" w:hAnsi="Times New Roman"/>
                <w:color w:val="000000"/>
                <w:sz w:val="24"/>
              </w:rPr>
              <w:t>Модуль " Безопасность в природной среде"</w:t>
            </w: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3</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pPr>
            <w:r>
              <w:rPr>
                <w:rFonts w:ascii="Times New Roman" w:hAnsi="Times New Roman"/>
                <w:color w:val="000000"/>
                <w:sz w:val="24"/>
              </w:rPr>
              <w:t xml:space="preserve">Библиотека ЦОК </w:t>
            </w:r>
            <w:hyperlink r:id="rId15" w:history="1">
              <w:r>
                <w:rPr>
                  <w:rStyle w:val="aff8"/>
                  <w:rFonts w:ascii="Times New Roman" w:hAnsi="Times New Roman"/>
                  <w:color w:val="0000FF"/>
                </w:rPr>
                <w:t>https://m.edsoo.ru/7f419506</w:t>
              </w:r>
            </w:hyperlink>
          </w:p>
        </w:tc>
      </w:tr>
      <w:tr w:rsidR="008E05C5" w:rsidTr="00EA1B0C">
        <w:trPr>
          <w:trHeight w:val="520"/>
        </w:trPr>
        <w:tc>
          <w:tcPr>
            <w:tcW w:w="1018" w:type="dxa"/>
            <w:tcBorders>
              <w:top w:val="single" w:sz="2" w:space="0" w:color="auto"/>
              <w:left w:val="single" w:sz="2" w:space="0" w:color="auto"/>
              <w:bottom w:val="single" w:sz="4"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rPr>
                <w:lang w:val="en-US"/>
              </w:rPr>
            </w:pPr>
            <w:r>
              <w:rPr>
                <w:rFonts w:ascii="Times New Roman" w:hAnsi="Times New Roman"/>
                <w:color w:val="000000"/>
                <w:sz w:val="24"/>
              </w:rPr>
              <w:t>9</w:t>
            </w:r>
          </w:p>
        </w:tc>
        <w:tc>
          <w:tcPr>
            <w:tcW w:w="4693" w:type="dxa"/>
            <w:tcBorders>
              <w:top w:val="single" w:sz="2" w:space="0" w:color="auto"/>
              <w:left w:val="single" w:sz="2" w:space="0" w:color="auto"/>
              <w:bottom w:val="single" w:sz="4"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pPr>
            <w:r>
              <w:rPr>
                <w:rFonts w:ascii="Times New Roman" w:hAnsi="Times New Roman"/>
                <w:color w:val="000000"/>
                <w:sz w:val="24"/>
              </w:rPr>
              <w:t>Модуль " Безопасность в Чрезвычайных ситуациях техногенного характера"</w:t>
            </w:r>
          </w:p>
        </w:tc>
        <w:tc>
          <w:tcPr>
            <w:tcW w:w="1518" w:type="dxa"/>
            <w:tcBorders>
              <w:top w:val="single" w:sz="2" w:space="0" w:color="auto"/>
              <w:left w:val="single" w:sz="2" w:space="0" w:color="auto"/>
              <w:bottom w:val="single" w:sz="4" w:space="0" w:color="auto"/>
              <w:right w:val="single" w:sz="2" w:space="0" w:color="auto"/>
            </w:tcBorders>
            <w:tcMar>
              <w:top w:w="50" w:type="dxa"/>
              <w:left w:w="100" w:type="dxa"/>
              <w:bottom w:w="0" w:type="dxa"/>
              <w:right w:w="108" w:type="dxa"/>
            </w:tcMar>
            <w:vAlign w:val="center"/>
            <w:hideMark/>
          </w:tcPr>
          <w:p w:rsidR="008E05C5" w:rsidRPr="008E05C5" w:rsidRDefault="008E05C5">
            <w:pPr>
              <w:spacing w:after="0" w:line="276" w:lineRule="auto"/>
              <w:ind w:left="135"/>
              <w:jc w:val="center"/>
            </w:pPr>
            <w:r>
              <w:t>3</w:t>
            </w:r>
          </w:p>
        </w:tc>
        <w:tc>
          <w:tcPr>
            <w:tcW w:w="1841" w:type="dxa"/>
            <w:tcBorders>
              <w:top w:val="single" w:sz="2" w:space="0" w:color="auto"/>
              <w:left w:val="single" w:sz="2" w:space="0" w:color="auto"/>
              <w:bottom w:val="single" w:sz="4"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4"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0</w:t>
            </w:r>
          </w:p>
        </w:tc>
        <w:tc>
          <w:tcPr>
            <w:tcW w:w="2837" w:type="dxa"/>
            <w:tcBorders>
              <w:top w:val="single" w:sz="2" w:space="0" w:color="auto"/>
              <w:left w:val="single" w:sz="2" w:space="0" w:color="auto"/>
              <w:bottom w:val="single" w:sz="4"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pPr>
            <w:r>
              <w:rPr>
                <w:rFonts w:ascii="Times New Roman" w:hAnsi="Times New Roman"/>
                <w:color w:val="000000"/>
                <w:sz w:val="24"/>
              </w:rPr>
              <w:t xml:space="preserve">Библиотека ЦОК </w:t>
            </w:r>
            <w:hyperlink r:id="rId16" w:history="1">
              <w:r>
                <w:rPr>
                  <w:rStyle w:val="aff8"/>
                  <w:rFonts w:ascii="Times New Roman" w:hAnsi="Times New Roman"/>
                  <w:color w:val="0000FF"/>
                </w:rPr>
                <w:t>https://m.edsoo.ru/7f419506</w:t>
              </w:r>
            </w:hyperlink>
          </w:p>
        </w:tc>
      </w:tr>
      <w:tr w:rsidR="008E05C5" w:rsidTr="00EA1B0C">
        <w:trPr>
          <w:trHeight w:val="150"/>
        </w:trPr>
        <w:tc>
          <w:tcPr>
            <w:tcW w:w="1018" w:type="dxa"/>
            <w:tcBorders>
              <w:top w:val="single" w:sz="4"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rsidP="00353268">
            <w:pPr>
              <w:spacing w:after="0" w:line="276" w:lineRule="auto"/>
              <w:rPr>
                <w:rFonts w:ascii="Times New Roman" w:hAnsi="Times New Roman"/>
                <w:color w:val="000000"/>
                <w:sz w:val="24"/>
              </w:rPr>
            </w:pPr>
            <w:r>
              <w:rPr>
                <w:rFonts w:ascii="Times New Roman" w:hAnsi="Times New Roman"/>
                <w:color w:val="000000"/>
                <w:sz w:val="24"/>
              </w:rPr>
              <w:t>10</w:t>
            </w:r>
          </w:p>
        </w:tc>
        <w:tc>
          <w:tcPr>
            <w:tcW w:w="4693" w:type="dxa"/>
            <w:tcBorders>
              <w:top w:val="single" w:sz="4"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rsidP="00353268">
            <w:pPr>
              <w:spacing w:after="0" w:line="276" w:lineRule="auto"/>
              <w:ind w:left="135"/>
              <w:rPr>
                <w:rFonts w:ascii="Times New Roman" w:hAnsi="Times New Roman"/>
                <w:color w:val="000000"/>
                <w:sz w:val="24"/>
              </w:rPr>
            </w:pPr>
            <w:r>
              <w:rPr>
                <w:rFonts w:ascii="Times New Roman" w:hAnsi="Times New Roman"/>
                <w:color w:val="000000"/>
                <w:sz w:val="24"/>
              </w:rPr>
              <w:t>Модуль " Основы медицинских знаний"</w:t>
            </w:r>
          </w:p>
        </w:tc>
        <w:tc>
          <w:tcPr>
            <w:tcW w:w="1518" w:type="dxa"/>
            <w:tcBorders>
              <w:top w:val="single" w:sz="4"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rsidP="00353268">
            <w:pPr>
              <w:spacing w:after="0" w:line="276" w:lineRule="auto"/>
              <w:ind w:left="135"/>
              <w:jc w:val="center"/>
              <w:rPr>
                <w:rFonts w:ascii="Times New Roman" w:hAnsi="Times New Roman"/>
                <w:color w:val="000000"/>
                <w:sz w:val="24"/>
              </w:rPr>
            </w:pPr>
            <w:r>
              <w:rPr>
                <w:rFonts w:ascii="Times New Roman" w:hAnsi="Times New Roman"/>
                <w:color w:val="000000"/>
                <w:sz w:val="24"/>
              </w:rPr>
              <w:t>4</w:t>
            </w:r>
          </w:p>
        </w:tc>
        <w:tc>
          <w:tcPr>
            <w:tcW w:w="1841" w:type="dxa"/>
            <w:tcBorders>
              <w:top w:val="single" w:sz="4"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236142" w:rsidP="00353268">
            <w:pPr>
              <w:spacing w:after="0" w:line="276" w:lineRule="auto"/>
              <w:ind w:left="135"/>
              <w:jc w:val="center"/>
              <w:rPr>
                <w:rFonts w:ascii="Times New Roman" w:hAnsi="Times New Roman"/>
                <w:color w:val="000000"/>
                <w:sz w:val="24"/>
              </w:rPr>
            </w:pPr>
            <w:r>
              <w:rPr>
                <w:rFonts w:ascii="Times New Roman" w:hAnsi="Times New Roman"/>
                <w:color w:val="000000"/>
                <w:sz w:val="24"/>
              </w:rPr>
              <w:t>0</w:t>
            </w:r>
          </w:p>
        </w:tc>
        <w:tc>
          <w:tcPr>
            <w:tcW w:w="1910" w:type="dxa"/>
            <w:tcBorders>
              <w:top w:val="single" w:sz="4"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rsidP="00353268">
            <w:pPr>
              <w:spacing w:after="0" w:line="276" w:lineRule="auto"/>
              <w:ind w:left="135"/>
              <w:jc w:val="center"/>
              <w:rPr>
                <w:rFonts w:ascii="Times New Roman" w:hAnsi="Times New Roman"/>
                <w:color w:val="000000"/>
                <w:sz w:val="24"/>
              </w:rPr>
            </w:pPr>
            <w:r>
              <w:rPr>
                <w:rFonts w:ascii="Times New Roman" w:hAnsi="Times New Roman"/>
                <w:color w:val="000000"/>
                <w:sz w:val="24"/>
              </w:rPr>
              <w:t>1</w:t>
            </w:r>
          </w:p>
        </w:tc>
        <w:tc>
          <w:tcPr>
            <w:tcW w:w="2837" w:type="dxa"/>
            <w:tcBorders>
              <w:top w:val="single" w:sz="4"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rsidP="00353268">
            <w:pPr>
              <w:spacing w:after="0" w:line="276" w:lineRule="auto"/>
              <w:ind w:left="135"/>
              <w:rPr>
                <w:rFonts w:ascii="Times New Roman" w:hAnsi="Times New Roman"/>
                <w:color w:val="000000"/>
                <w:sz w:val="24"/>
              </w:rPr>
            </w:pPr>
            <w:r>
              <w:rPr>
                <w:rFonts w:ascii="Times New Roman" w:hAnsi="Times New Roman"/>
                <w:color w:val="000000"/>
                <w:sz w:val="24"/>
              </w:rPr>
              <w:t xml:space="preserve">Библиотека ЦОК </w:t>
            </w:r>
            <w:hyperlink r:id="rId17" w:history="1">
              <w:r>
                <w:rPr>
                  <w:rStyle w:val="aff8"/>
                  <w:rFonts w:ascii="Times New Roman" w:hAnsi="Times New Roman"/>
                  <w:color w:val="0000FF"/>
                </w:rPr>
                <w:t>https://m.edsoo.ru/7f419506</w:t>
              </w:r>
            </w:hyperlink>
          </w:p>
        </w:tc>
      </w:tr>
      <w:tr w:rsidR="008E05C5" w:rsidTr="00EA1B0C">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pPr>
            <w:r>
              <w:rPr>
                <w:rFonts w:ascii="Times New Roman" w:hAnsi="Times New Roman"/>
                <w:color w:val="000000"/>
                <w:sz w:val="24"/>
              </w:rPr>
              <w:lastRenderedPageBreak/>
              <w:t>ОБЩЕЕ КОЛИЧЕСТВО ЧАСОВ ПО ПРОГРАММЕ</w:t>
            </w:r>
          </w:p>
        </w:tc>
        <w:tc>
          <w:tcPr>
            <w:tcW w:w="151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34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210AFD">
            <w:pPr>
              <w:spacing w:after="0" w:line="276" w:lineRule="auto"/>
              <w:ind w:left="135"/>
              <w:jc w:val="center"/>
              <w:rPr>
                <w:lang w:val="en-US"/>
              </w:rPr>
            </w:pPr>
            <w:r>
              <w:rPr>
                <w:rFonts w:ascii="Times New Roman" w:hAnsi="Times New Roman"/>
                <w:color w:val="000000"/>
                <w:sz w:val="24"/>
              </w:rPr>
              <w:t xml:space="preserve"> </w:t>
            </w:r>
            <w:r w:rsidR="00236142">
              <w:rPr>
                <w:rFonts w:ascii="Times New Roman" w:hAnsi="Times New Roman"/>
                <w:color w:val="000000"/>
                <w:sz w:val="24"/>
              </w:rP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E05C5" w:rsidRDefault="008E05C5">
            <w:pPr>
              <w:spacing w:after="0" w:line="276" w:lineRule="auto"/>
              <w:ind w:left="135"/>
              <w:jc w:val="center"/>
              <w:rPr>
                <w:lang w:val="en-US"/>
              </w:rPr>
            </w:pPr>
            <w:r>
              <w:rPr>
                <w:rFonts w:ascii="Times New Roman" w:hAnsi="Times New Roman"/>
                <w:color w:val="000000"/>
                <w:sz w:val="24"/>
              </w:rPr>
              <w:t xml:space="preserve"> 6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8E05C5" w:rsidRDefault="008E05C5">
            <w:pPr>
              <w:spacing w:after="200" w:line="276" w:lineRule="auto"/>
              <w:rPr>
                <w:lang w:val="en-US"/>
              </w:rPr>
            </w:pPr>
          </w:p>
        </w:tc>
      </w:tr>
    </w:tbl>
    <w:p w:rsidR="005B1616" w:rsidRDefault="005B1616" w:rsidP="005B1616">
      <w:pPr>
        <w:spacing w:after="0"/>
      </w:pPr>
    </w:p>
    <w:p w:rsidR="00C37A08" w:rsidRDefault="00C37A08" w:rsidP="005B1616">
      <w:pPr>
        <w:spacing w:after="0"/>
      </w:pPr>
    </w:p>
    <w:p w:rsidR="00C37A08" w:rsidRDefault="00C37A08" w:rsidP="00C37A08">
      <w:pPr>
        <w:spacing w:after="0"/>
        <w:ind w:left="120"/>
      </w:pPr>
      <w:r>
        <w:rPr>
          <w:rFonts w:ascii="Times New Roman" w:hAnsi="Times New Roman"/>
          <w:b/>
          <w:color w:val="000000"/>
          <w:sz w:val="28"/>
        </w:rPr>
        <w:t xml:space="preserve">                  </w:t>
      </w:r>
      <w:r w:rsidR="00FC78D6">
        <w:rPr>
          <w:rFonts w:ascii="Times New Roman" w:hAnsi="Times New Roman"/>
          <w:b/>
          <w:color w:val="000000"/>
          <w:sz w:val="28"/>
        </w:rPr>
        <w:t xml:space="preserve">            </w:t>
      </w:r>
      <w:r>
        <w:rPr>
          <w:rFonts w:ascii="Times New Roman" w:hAnsi="Times New Roman"/>
          <w:b/>
          <w:color w:val="000000"/>
          <w:sz w:val="28"/>
        </w:rPr>
        <w:t>ТЕМАТИЧЕСКОЕ ПЛАНИРОВАНИЕ</w:t>
      </w:r>
    </w:p>
    <w:p w:rsidR="005B1616" w:rsidRDefault="00172FEF" w:rsidP="005B1616">
      <w:pPr>
        <w:spacing w:after="0"/>
        <w:ind w:left="120"/>
        <w:rPr>
          <w:rFonts w:ascii="Times New Roman" w:hAnsi="Times New Roman"/>
          <w:b/>
          <w:color w:val="000000"/>
          <w:sz w:val="28"/>
        </w:rPr>
      </w:pPr>
      <w:r>
        <w:rPr>
          <w:rFonts w:ascii="Times New Roman" w:hAnsi="Times New Roman"/>
          <w:b/>
          <w:color w:val="000000"/>
          <w:sz w:val="28"/>
        </w:rPr>
        <w:t xml:space="preserve">                                               </w:t>
      </w:r>
      <w:r w:rsidR="00FC78D6">
        <w:rPr>
          <w:rFonts w:ascii="Times New Roman" w:hAnsi="Times New Roman"/>
          <w:b/>
          <w:color w:val="000000"/>
          <w:sz w:val="28"/>
        </w:rPr>
        <w:t xml:space="preserve">           </w:t>
      </w:r>
      <w:r w:rsidR="005B1616">
        <w:rPr>
          <w:rFonts w:ascii="Times New Roman" w:hAnsi="Times New Roman"/>
          <w:b/>
          <w:color w:val="000000"/>
          <w:sz w:val="28"/>
        </w:rPr>
        <w:t xml:space="preserve">6 КЛАСС </w:t>
      </w:r>
    </w:p>
    <w:p w:rsidR="00172FEF" w:rsidRDefault="00172FEF" w:rsidP="005B1616">
      <w:pPr>
        <w:spacing w:after="0"/>
        <w:ind w:left="120"/>
        <w:rPr>
          <w:lang w:val="en-US"/>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47"/>
        <w:gridCol w:w="1963"/>
        <w:gridCol w:w="882"/>
        <w:gridCol w:w="1699"/>
        <w:gridCol w:w="1762"/>
        <w:gridCol w:w="2610"/>
      </w:tblGrid>
      <w:tr w:rsidR="005B1616" w:rsidTr="00172FEF">
        <w:trPr>
          <w:trHeight w:val="144"/>
        </w:trPr>
        <w:tc>
          <w:tcPr>
            <w:tcW w:w="1120"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5B1616" w:rsidRDefault="005B1616">
            <w:pPr>
              <w:spacing w:after="0" w:line="276" w:lineRule="auto"/>
              <w:ind w:left="135"/>
              <w:rPr>
                <w:lang w:val="en-US"/>
              </w:rPr>
            </w:pPr>
          </w:p>
        </w:tc>
        <w:tc>
          <w:tcPr>
            <w:tcW w:w="4591"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Наименование разделов и тем программы </w:t>
            </w:r>
          </w:p>
          <w:p w:rsidR="005B1616" w:rsidRDefault="005B1616">
            <w:pPr>
              <w:spacing w:after="0" w:line="276" w:lineRule="auto"/>
              <w:ind w:left="135"/>
              <w:rPr>
                <w:lang w:val="en-US"/>
              </w:rPr>
            </w:pP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b/>
                <w:color w:val="000000"/>
                <w:sz w:val="24"/>
              </w:rPr>
              <w:t>Количество часов</w:t>
            </w:r>
          </w:p>
        </w:tc>
        <w:tc>
          <w:tcPr>
            <w:tcW w:w="2837"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Электронные (цифровые) образовательные ресурсы </w:t>
            </w:r>
          </w:p>
          <w:p w:rsidR="005B1616" w:rsidRDefault="005B1616">
            <w:pPr>
              <w:spacing w:after="0" w:line="276" w:lineRule="auto"/>
              <w:ind w:left="135"/>
              <w:rPr>
                <w:lang w:val="en-US"/>
              </w:rPr>
            </w:pPr>
          </w:p>
        </w:tc>
      </w:tr>
      <w:tr w:rsidR="005B1616" w:rsidTr="00172FEF">
        <w:trPr>
          <w:trHeight w:val="144"/>
        </w:trPr>
        <w:tc>
          <w:tcPr>
            <w:tcW w:w="0" w:type="auto"/>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Всего </w:t>
            </w:r>
          </w:p>
          <w:p w:rsidR="005B1616" w:rsidRDefault="005B1616">
            <w:pPr>
              <w:spacing w:after="0" w:line="276" w:lineRule="auto"/>
              <w:ind w:left="135"/>
              <w:rPr>
                <w:lang w:val="en-US"/>
              </w:rPr>
            </w:pP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Контрольные работы </w:t>
            </w:r>
          </w:p>
          <w:p w:rsidR="005B1616" w:rsidRDefault="005B1616">
            <w:pPr>
              <w:spacing w:after="0" w:line="276" w:lineRule="auto"/>
              <w:ind w:left="135"/>
              <w:rPr>
                <w:lang w:val="en-US"/>
              </w:rPr>
            </w:pP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Практические работы </w:t>
            </w:r>
          </w:p>
          <w:p w:rsidR="005B1616" w:rsidRDefault="005B1616">
            <w:pPr>
              <w:spacing w:after="0" w:line="276" w:lineRule="auto"/>
              <w:ind w:left="135"/>
              <w:rPr>
                <w:lang w:val="en-US"/>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r>
      <w:tr w:rsidR="005B1616" w:rsidTr="00172FEF">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884340">
            <w:pPr>
              <w:spacing w:after="0" w:line="276" w:lineRule="auto"/>
              <w:rPr>
                <w:lang w:val="en-US"/>
              </w:rPr>
            </w:pPr>
            <w:r>
              <w:rPr>
                <w:rFonts w:ascii="Times New Roman" w:hAnsi="Times New Roman"/>
                <w:color w:val="000000"/>
                <w:sz w:val="24"/>
              </w:rPr>
              <w:t>1</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884340" w:rsidP="00884340">
            <w:pPr>
              <w:spacing w:after="0" w:line="276" w:lineRule="auto"/>
              <w:rPr>
                <w:rFonts w:ascii="Times New Roman" w:hAnsi="Times New Roman"/>
                <w:color w:val="000000"/>
                <w:sz w:val="24"/>
              </w:rPr>
            </w:pPr>
            <w:r>
              <w:rPr>
                <w:rFonts w:ascii="Times New Roman" w:hAnsi="Times New Roman"/>
                <w:color w:val="000000"/>
                <w:sz w:val="24"/>
              </w:rPr>
              <w:t>Модуль "Здоровье и как его сохранить</w:t>
            </w:r>
            <w:proofErr w:type="gramStart"/>
            <w:r>
              <w:rPr>
                <w:rFonts w:ascii="Times New Roman" w:hAnsi="Times New Roman"/>
                <w:color w:val="000000"/>
                <w:sz w:val="24"/>
              </w:rPr>
              <w:t>. "</w:t>
            </w:r>
            <w:proofErr w:type="gramEnd"/>
          </w:p>
          <w:p w:rsidR="000C0D04" w:rsidRDefault="000C0D04" w:rsidP="00884340">
            <w:pPr>
              <w:spacing w:after="0" w:line="276" w:lineRule="auto"/>
            </w:pPr>
            <w:r>
              <w:rPr>
                <w:rFonts w:ascii="Times New Roman" w:hAnsi="Times New Roman"/>
                <w:color w:val="000000"/>
                <w:sz w:val="24"/>
              </w:rPr>
              <w:t>Глава</w:t>
            </w:r>
            <w:proofErr w:type="gramStart"/>
            <w:r>
              <w:rPr>
                <w:rFonts w:ascii="Times New Roman" w:hAnsi="Times New Roman"/>
                <w:color w:val="000000"/>
                <w:sz w:val="24"/>
              </w:rPr>
              <w:t>1</w:t>
            </w:r>
            <w:proofErr w:type="gramEnd"/>
            <w:r>
              <w:rPr>
                <w:rFonts w:ascii="Times New Roman" w:hAnsi="Times New Roman"/>
                <w:color w:val="000000"/>
                <w:sz w:val="24"/>
              </w:rPr>
              <w:t>.Здоровье и правила его сбережения.</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7161F">
            <w:pPr>
              <w:spacing w:after="0" w:line="276" w:lineRule="auto"/>
              <w:ind w:left="135"/>
              <w:jc w:val="center"/>
              <w:rPr>
                <w:lang w:val="en-US"/>
              </w:rPr>
            </w:pPr>
            <w:r>
              <w:rPr>
                <w:rFonts w:ascii="Times New Roman" w:hAnsi="Times New Roman"/>
                <w:color w:val="000000"/>
                <w:sz w:val="24"/>
              </w:rPr>
              <w:t>3</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18" w:history="1">
              <w:r>
                <w:rPr>
                  <w:rStyle w:val="aff8"/>
                  <w:rFonts w:ascii="Times New Roman" w:hAnsi="Times New Roman"/>
                  <w:color w:val="0000FF"/>
                </w:rPr>
                <w:t>https://m.edsoo.ru/7f41b590</w:t>
              </w:r>
            </w:hyperlink>
          </w:p>
        </w:tc>
      </w:tr>
      <w:tr w:rsidR="005B1616" w:rsidTr="00172FEF">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884340">
            <w:pPr>
              <w:spacing w:after="0" w:line="276" w:lineRule="auto"/>
              <w:rPr>
                <w:lang w:val="en-US"/>
              </w:rPr>
            </w:pPr>
            <w:r>
              <w:rPr>
                <w:rFonts w:ascii="Times New Roman" w:hAnsi="Times New Roman"/>
                <w:color w:val="000000"/>
                <w:sz w:val="24"/>
              </w:rPr>
              <w:t>2</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0C0D04" w:rsidRDefault="005B1616" w:rsidP="000C0D04">
            <w:pPr>
              <w:spacing w:after="0" w:line="276" w:lineRule="auto"/>
              <w:rPr>
                <w:rFonts w:ascii="Times New Roman" w:hAnsi="Times New Roman"/>
                <w:color w:val="000000"/>
                <w:sz w:val="24"/>
              </w:rPr>
            </w:pPr>
            <w:r>
              <w:rPr>
                <w:rFonts w:ascii="Times New Roman" w:hAnsi="Times New Roman"/>
                <w:color w:val="000000"/>
                <w:sz w:val="24"/>
              </w:rPr>
              <w:t>Модуль "Безопасность в природной среде"</w:t>
            </w:r>
            <w:r w:rsidR="00884340">
              <w:rPr>
                <w:rFonts w:ascii="Times New Roman" w:hAnsi="Times New Roman"/>
                <w:color w:val="000000"/>
                <w:sz w:val="24"/>
              </w:rPr>
              <w:t>.</w:t>
            </w:r>
          </w:p>
          <w:p w:rsidR="005B1616" w:rsidRDefault="00884340" w:rsidP="000C0D04">
            <w:pPr>
              <w:spacing w:after="0" w:line="276" w:lineRule="auto"/>
            </w:pPr>
            <w:r>
              <w:rPr>
                <w:rFonts w:ascii="Times New Roman" w:hAnsi="Times New Roman"/>
                <w:color w:val="000000"/>
                <w:sz w:val="24"/>
              </w:rPr>
              <w:t>Глава</w:t>
            </w:r>
            <w:proofErr w:type="gramStart"/>
            <w:r>
              <w:rPr>
                <w:rFonts w:ascii="Times New Roman" w:hAnsi="Times New Roman"/>
                <w:color w:val="000000"/>
                <w:sz w:val="24"/>
              </w:rPr>
              <w:t>2</w:t>
            </w:r>
            <w:proofErr w:type="gramEnd"/>
            <w:r>
              <w:rPr>
                <w:rFonts w:ascii="Times New Roman" w:hAnsi="Times New Roman"/>
                <w:color w:val="000000"/>
                <w:sz w:val="24"/>
              </w:rPr>
              <w:t>.Безопасное поведение на природе.</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w:t>
            </w:r>
            <w:r w:rsidR="00B7161F">
              <w:rPr>
                <w:rFonts w:ascii="Times New Roman" w:hAnsi="Times New Roman"/>
                <w:color w:val="000000"/>
                <w:sz w:val="24"/>
              </w:rPr>
              <w:t>5</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19" w:history="1">
              <w:r>
                <w:rPr>
                  <w:rStyle w:val="aff8"/>
                  <w:rFonts w:ascii="Times New Roman" w:hAnsi="Times New Roman"/>
                  <w:color w:val="0000FF"/>
                </w:rPr>
                <w:t>https://m.edsoo.ru/7f41b590</w:t>
              </w:r>
            </w:hyperlink>
          </w:p>
        </w:tc>
      </w:tr>
      <w:tr w:rsidR="005B1616" w:rsidTr="00172FEF">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884340">
            <w:pPr>
              <w:spacing w:after="0" w:line="276" w:lineRule="auto"/>
              <w:rPr>
                <w:lang w:val="en-US"/>
              </w:rPr>
            </w:pPr>
            <w:r>
              <w:rPr>
                <w:rFonts w:ascii="Times New Roman" w:hAnsi="Times New Roman"/>
                <w:color w:val="000000"/>
                <w:sz w:val="24"/>
              </w:rPr>
              <w:t>3</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0C0D04" w:rsidRDefault="00884340" w:rsidP="000C0D04">
            <w:pPr>
              <w:spacing w:after="0" w:line="276" w:lineRule="auto"/>
              <w:rPr>
                <w:rFonts w:ascii="Times New Roman" w:hAnsi="Times New Roman"/>
                <w:color w:val="000000"/>
                <w:sz w:val="24"/>
              </w:rPr>
            </w:pPr>
            <w:r>
              <w:rPr>
                <w:rFonts w:ascii="Times New Roman" w:hAnsi="Times New Roman"/>
                <w:color w:val="000000"/>
                <w:sz w:val="24"/>
              </w:rPr>
              <w:t>Модуль " Безопасность в природной среде".</w:t>
            </w:r>
          </w:p>
          <w:p w:rsidR="005B1616" w:rsidRPr="00884340" w:rsidRDefault="00884340" w:rsidP="000C0D04">
            <w:pPr>
              <w:spacing w:after="0" w:line="276" w:lineRule="auto"/>
            </w:pPr>
            <w:r>
              <w:rPr>
                <w:rFonts w:ascii="Times New Roman" w:hAnsi="Times New Roman"/>
                <w:color w:val="000000"/>
                <w:sz w:val="24"/>
              </w:rPr>
              <w:t>Глава3.Правила безопасного поведения в различных видах походов.</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w:t>
            </w:r>
            <w:r w:rsidR="00B7161F">
              <w:rPr>
                <w:rFonts w:ascii="Times New Roman" w:hAnsi="Times New Roman"/>
                <w:color w:val="000000"/>
                <w:sz w:val="24"/>
              </w:rPr>
              <w:t>2</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20" w:history="1">
              <w:r>
                <w:rPr>
                  <w:rStyle w:val="aff8"/>
                  <w:rFonts w:ascii="Times New Roman" w:hAnsi="Times New Roman"/>
                  <w:color w:val="0000FF"/>
                </w:rPr>
                <w:t>https://m.edsoo.ru/7f41b590</w:t>
              </w:r>
            </w:hyperlink>
          </w:p>
        </w:tc>
      </w:tr>
      <w:tr w:rsidR="005B1616" w:rsidTr="00172FEF">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884340">
            <w:pPr>
              <w:spacing w:after="0" w:line="276" w:lineRule="auto"/>
              <w:rPr>
                <w:lang w:val="en-US"/>
              </w:rPr>
            </w:pPr>
            <w:r>
              <w:rPr>
                <w:rFonts w:ascii="Times New Roman" w:hAnsi="Times New Roman"/>
                <w:color w:val="000000"/>
                <w:sz w:val="24"/>
              </w:rPr>
              <w:t>4</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0C0D04" w:rsidRDefault="00884340" w:rsidP="000C0D04">
            <w:pPr>
              <w:spacing w:after="0" w:line="276" w:lineRule="auto"/>
              <w:rPr>
                <w:rFonts w:ascii="Times New Roman" w:hAnsi="Times New Roman"/>
                <w:color w:val="000000"/>
                <w:sz w:val="24"/>
              </w:rPr>
            </w:pPr>
            <w:r>
              <w:rPr>
                <w:rFonts w:ascii="Times New Roman" w:hAnsi="Times New Roman"/>
                <w:color w:val="000000"/>
                <w:sz w:val="24"/>
              </w:rPr>
              <w:t>Модуль " Безопасность в природной среде".</w:t>
            </w:r>
          </w:p>
          <w:p w:rsidR="005B1616" w:rsidRPr="00884340" w:rsidRDefault="00884340" w:rsidP="000C0D04">
            <w:pPr>
              <w:spacing w:after="0" w:line="276" w:lineRule="auto"/>
            </w:pPr>
            <w:r>
              <w:rPr>
                <w:rFonts w:ascii="Times New Roman" w:hAnsi="Times New Roman"/>
                <w:color w:val="000000"/>
                <w:sz w:val="24"/>
              </w:rPr>
              <w:t>Глава</w:t>
            </w:r>
            <w:proofErr w:type="gramStart"/>
            <w:r>
              <w:rPr>
                <w:rFonts w:ascii="Times New Roman" w:hAnsi="Times New Roman"/>
                <w:color w:val="000000"/>
                <w:sz w:val="24"/>
              </w:rPr>
              <w:t>4</w:t>
            </w:r>
            <w:proofErr w:type="gramEnd"/>
            <w:r>
              <w:rPr>
                <w:rFonts w:ascii="Times New Roman" w:hAnsi="Times New Roman"/>
                <w:color w:val="000000"/>
                <w:sz w:val="24"/>
              </w:rPr>
              <w:t>.Безопасное поведение при автономном существовании.</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w:t>
            </w:r>
            <w:r w:rsidR="00210AFD">
              <w:rPr>
                <w:rFonts w:ascii="Times New Roman" w:hAnsi="Times New Roman"/>
                <w:color w:val="000000"/>
                <w:sz w:val="24"/>
              </w:rPr>
              <w:t>3</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w:t>
            </w:r>
            <w:r w:rsidR="00210AFD">
              <w:rPr>
                <w:rFonts w:ascii="Times New Roman" w:hAnsi="Times New Roman"/>
                <w:color w:val="000000"/>
                <w:sz w:val="24"/>
              </w:rP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10AFD">
            <w:pPr>
              <w:spacing w:after="0" w:line="276" w:lineRule="auto"/>
              <w:ind w:left="135"/>
              <w:jc w:val="center"/>
              <w:rPr>
                <w:lang w:val="en-US"/>
              </w:rPr>
            </w:pPr>
            <w:r>
              <w:rPr>
                <w:rFonts w:ascii="Times New Roman" w:hAnsi="Times New Roman"/>
                <w:color w:val="000000"/>
                <w:sz w:val="24"/>
              </w:rPr>
              <w:t xml:space="preserve"> 0</w:t>
            </w:r>
            <w:r w:rsidR="005B1616">
              <w:rPr>
                <w:rFonts w:ascii="Times New Roman" w:hAnsi="Times New Roman"/>
                <w:color w:val="000000"/>
                <w:sz w:val="24"/>
              </w:rPr>
              <w:t xml:space="preserve">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21" w:history="1">
              <w:r>
                <w:rPr>
                  <w:rStyle w:val="aff8"/>
                  <w:rFonts w:ascii="Times New Roman" w:hAnsi="Times New Roman"/>
                  <w:color w:val="0000FF"/>
                </w:rPr>
                <w:t>https://m.edsoo.ru/7f41b590</w:t>
              </w:r>
            </w:hyperlink>
          </w:p>
        </w:tc>
      </w:tr>
      <w:tr w:rsidR="005B1616" w:rsidTr="00172FEF">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884340">
            <w:pPr>
              <w:spacing w:after="0" w:line="276" w:lineRule="auto"/>
              <w:rPr>
                <w:lang w:val="en-US"/>
              </w:rPr>
            </w:pPr>
            <w:r>
              <w:rPr>
                <w:rFonts w:ascii="Times New Roman" w:hAnsi="Times New Roman"/>
                <w:color w:val="000000"/>
                <w:sz w:val="24"/>
              </w:rPr>
              <w:t>5</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0C0D04" w:rsidRDefault="00884340" w:rsidP="000C0D04">
            <w:pPr>
              <w:spacing w:after="0" w:line="276" w:lineRule="auto"/>
              <w:rPr>
                <w:rFonts w:ascii="Times New Roman" w:hAnsi="Times New Roman"/>
                <w:color w:val="000000"/>
                <w:sz w:val="24"/>
              </w:rPr>
            </w:pPr>
            <w:r>
              <w:rPr>
                <w:rFonts w:ascii="Times New Roman" w:hAnsi="Times New Roman"/>
                <w:color w:val="000000"/>
                <w:sz w:val="24"/>
              </w:rPr>
              <w:t xml:space="preserve">Модуль " </w:t>
            </w:r>
            <w:r>
              <w:rPr>
                <w:rFonts w:ascii="Times New Roman" w:hAnsi="Times New Roman"/>
                <w:color w:val="000000"/>
                <w:sz w:val="24"/>
              </w:rPr>
              <w:lastRenderedPageBreak/>
              <w:t>Безопасность в природной среде".</w:t>
            </w:r>
          </w:p>
          <w:p w:rsidR="005B1616" w:rsidRDefault="00884340" w:rsidP="000C0D04">
            <w:pPr>
              <w:spacing w:after="0" w:line="276" w:lineRule="auto"/>
            </w:pPr>
            <w:r>
              <w:rPr>
                <w:rFonts w:ascii="Times New Roman" w:hAnsi="Times New Roman"/>
                <w:color w:val="000000"/>
                <w:sz w:val="24"/>
              </w:rPr>
              <w:t>Глава5.Опасные встречи в природных  условиях.</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lastRenderedPageBreak/>
              <w:t xml:space="preserve"> </w:t>
            </w:r>
            <w:r w:rsidR="00210AFD">
              <w:rPr>
                <w:rFonts w:ascii="Times New Roman" w:hAnsi="Times New Roman"/>
                <w:color w:val="000000"/>
                <w:sz w:val="24"/>
              </w:rPr>
              <w:t>2</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w:t>
            </w:r>
            <w:r w:rsidR="00210AFD">
              <w:rPr>
                <w:rFonts w:ascii="Times New Roman" w:hAnsi="Times New Roman"/>
                <w:color w:val="000000"/>
                <w:sz w:val="24"/>
              </w:rPr>
              <w:t>0</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22" w:history="1">
              <w:r>
                <w:rPr>
                  <w:rStyle w:val="aff8"/>
                  <w:rFonts w:ascii="Times New Roman" w:hAnsi="Times New Roman"/>
                  <w:color w:val="0000FF"/>
                </w:rPr>
                <w:t>https://m.edsoo.ru/7f41b590</w:t>
              </w:r>
            </w:hyperlink>
          </w:p>
        </w:tc>
      </w:tr>
      <w:tr w:rsidR="005B1616" w:rsidTr="00172FEF">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884340">
            <w:pPr>
              <w:spacing w:after="0" w:line="276" w:lineRule="auto"/>
              <w:rPr>
                <w:lang w:val="en-US"/>
              </w:rPr>
            </w:pPr>
            <w:r>
              <w:rPr>
                <w:rFonts w:ascii="Times New Roman" w:hAnsi="Times New Roman"/>
                <w:color w:val="000000"/>
                <w:sz w:val="24"/>
              </w:rPr>
              <w:lastRenderedPageBreak/>
              <w:t>6</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rsidP="000C0D04">
            <w:pPr>
              <w:spacing w:after="0" w:line="276" w:lineRule="auto"/>
              <w:rPr>
                <w:rFonts w:ascii="Times New Roman" w:hAnsi="Times New Roman"/>
                <w:color w:val="000000"/>
                <w:sz w:val="24"/>
              </w:rPr>
            </w:pPr>
            <w:r>
              <w:rPr>
                <w:rFonts w:ascii="Times New Roman" w:hAnsi="Times New Roman"/>
                <w:color w:val="000000"/>
                <w:sz w:val="24"/>
              </w:rPr>
              <w:t>Модуль "</w:t>
            </w:r>
            <w:r w:rsidR="00884340">
              <w:rPr>
                <w:rFonts w:ascii="Times New Roman" w:hAnsi="Times New Roman"/>
                <w:color w:val="000000"/>
                <w:sz w:val="24"/>
              </w:rPr>
              <w:t xml:space="preserve"> Основы медицинских знаний </w:t>
            </w:r>
            <w:r>
              <w:rPr>
                <w:rFonts w:ascii="Times New Roman" w:hAnsi="Times New Roman"/>
                <w:color w:val="000000"/>
                <w:sz w:val="24"/>
              </w:rPr>
              <w:t>"</w:t>
            </w:r>
            <w:r w:rsidR="000C0D04">
              <w:rPr>
                <w:rFonts w:ascii="Times New Roman" w:hAnsi="Times New Roman"/>
                <w:color w:val="000000"/>
                <w:sz w:val="24"/>
              </w:rPr>
              <w:t>.</w:t>
            </w:r>
          </w:p>
          <w:p w:rsidR="000C0D04" w:rsidRPr="000C0D04" w:rsidRDefault="000C0D04" w:rsidP="000C0D04">
            <w:pPr>
              <w:spacing w:after="0" w:line="276" w:lineRule="auto"/>
              <w:rPr>
                <w:rFonts w:ascii="Times New Roman" w:hAnsi="Times New Roman" w:cs="Times New Roman"/>
                <w:sz w:val="24"/>
                <w:szCs w:val="24"/>
              </w:rPr>
            </w:pPr>
            <w:r>
              <w:rPr>
                <w:rFonts w:ascii="Times New Roman" w:hAnsi="Times New Roman" w:cs="Times New Roman"/>
                <w:sz w:val="24"/>
                <w:szCs w:val="24"/>
              </w:rPr>
              <w:t>Глава 6.Первая помощь в природных условиях.</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10AFD">
            <w:pPr>
              <w:spacing w:after="0" w:line="276" w:lineRule="auto"/>
              <w:ind w:left="135"/>
              <w:jc w:val="center"/>
              <w:rPr>
                <w:lang w:val="en-US"/>
              </w:rPr>
            </w:pPr>
            <w:r>
              <w:rPr>
                <w:rFonts w:ascii="Times New Roman" w:hAnsi="Times New Roman"/>
                <w:color w:val="000000"/>
                <w:sz w:val="24"/>
              </w:rPr>
              <w:t xml:space="preserve"> 2</w:t>
            </w:r>
            <w:r w:rsidR="005B1616">
              <w:rPr>
                <w:rFonts w:ascii="Times New Roman" w:hAnsi="Times New Roman"/>
                <w:color w:val="000000"/>
                <w:sz w:val="24"/>
              </w:rPr>
              <w:t xml:space="preserve">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36142">
            <w:pPr>
              <w:spacing w:after="0" w:line="276" w:lineRule="auto"/>
              <w:ind w:left="135"/>
              <w:jc w:val="center"/>
              <w:rPr>
                <w:lang w:val="en-US"/>
              </w:rPr>
            </w:pPr>
            <w:r>
              <w:rPr>
                <w:rFonts w:ascii="Times New Roman" w:hAnsi="Times New Roman"/>
                <w:color w:val="000000"/>
                <w:sz w:val="24"/>
              </w:rPr>
              <w:t xml:space="preserve"> 0</w:t>
            </w:r>
            <w:r w:rsidR="005B1616">
              <w:rPr>
                <w:rFonts w:ascii="Times New Roman" w:hAnsi="Times New Roman"/>
                <w:color w:val="000000"/>
                <w:sz w:val="24"/>
              </w:rPr>
              <w:t xml:space="preserve">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23" w:history="1">
              <w:r>
                <w:rPr>
                  <w:rStyle w:val="aff8"/>
                  <w:rFonts w:ascii="Times New Roman" w:hAnsi="Times New Roman"/>
                  <w:color w:val="0000FF"/>
                </w:rPr>
                <w:t>https://m.edsoo.ru/7f41b590</w:t>
              </w:r>
            </w:hyperlink>
          </w:p>
        </w:tc>
      </w:tr>
      <w:tr w:rsidR="005B1616" w:rsidTr="00172FEF">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ОБЩЕЕ КОЛИЧЕСТВО ЧАСОВ ПО ПРОГРАММЕ</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17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36142">
            <w:pPr>
              <w:spacing w:after="0" w:line="276" w:lineRule="auto"/>
              <w:ind w:left="135"/>
              <w:jc w:val="center"/>
              <w:rPr>
                <w:lang w:val="en-US"/>
              </w:rPr>
            </w:pPr>
            <w:r>
              <w:rPr>
                <w:rFonts w:ascii="Times New Roman" w:hAnsi="Times New Roman"/>
                <w:color w:val="000000"/>
                <w:sz w:val="24"/>
              </w:rPr>
              <w:t xml:space="preserve"> 0</w:t>
            </w:r>
            <w:r w:rsidR="005B1616">
              <w:rPr>
                <w:rFonts w:ascii="Times New Roman" w:hAnsi="Times New Roman"/>
                <w:color w:val="000000"/>
                <w:sz w:val="24"/>
              </w:rPr>
              <w:t xml:space="preserve">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10AFD">
            <w:pPr>
              <w:spacing w:after="0" w:line="276" w:lineRule="auto"/>
              <w:ind w:left="135"/>
              <w:jc w:val="center"/>
              <w:rPr>
                <w:lang w:val="en-US"/>
              </w:rPr>
            </w:pPr>
            <w:r>
              <w:rPr>
                <w:rFonts w:ascii="Times New Roman" w:hAnsi="Times New Roman"/>
                <w:color w:val="000000"/>
                <w:sz w:val="24"/>
              </w:rPr>
              <w:t xml:space="preserve"> 1</w:t>
            </w:r>
            <w:r w:rsidR="005B1616">
              <w:rPr>
                <w:rFonts w:ascii="Times New Roman" w:hAnsi="Times New Roman"/>
                <w:color w:val="000000"/>
                <w:sz w:val="24"/>
              </w:rPr>
              <w:t xml:space="preserve">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200" w:line="276" w:lineRule="auto"/>
              <w:rPr>
                <w:lang w:val="en-US"/>
              </w:rPr>
            </w:pPr>
          </w:p>
        </w:tc>
      </w:tr>
    </w:tbl>
    <w:p w:rsidR="00172FEF" w:rsidRDefault="00C37A08" w:rsidP="00EB02E8">
      <w:pPr>
        <w:spacing w:after="0"/>
        <w:ind w:left="120"/>
        <w:rPr>
          <w:rFonts w:ascii="Times New Roman" w:hAnsi="Times New Roman"/>
          <w:b/>
          <w:color w:val="000000"/>
          <w:sz w:val="28"/>
        </w:rPr>
      </w:pPr>
      <w:r>
        <w:rPr>
          <w:rFonts w:ascii="Times New Roman" w:hAnsi="Times New Roman"/>
          <w:b/>
          <w:color w:val="000000"/>
          <w:sz w:val="28"/>
        </w:rPr>
        <w:t xml:space="preserve">                                                         </w:t>
      </w:r>
    </w:p>
    <w:p w:rsidR="00172FEF" w:rsidRDefault="00172FEF" w:rsidP="00172FEF">
      <w:pPr>
        <w:spacing w:after="0"/>
        <w:ind w:left="120"/>
      </w:pPr>
    </w:p>
    <w:p w:rsidR="00EB02E8" w:rsidRDefault="00EB02E8" w:rsidP="00EB02E8">
      <w:pPr>
        <w:spacing w:after="0"/>
        <w:ind w:left="120"/>
        <w:rPr>
          <w:rFonts w:ascii="Times New Roman" w:hAnsi="Times New Roman"/>
          <w:b/>
          <w:color w:val="000000"/>
          <w:sz w:val="28"/>
        </w:rPr>
      </w:pPr>
      <w:r>
        <w:rPr>
          <w:rFonts w:ascii="Times New Roman" w:hAnsi="Times New Roman"/>
          <w:b/>
          <w:color w:val="000000"/>
          <w:sz w:val="28"/>
        </w:rPr>
        <w:t xml:space="preserve">                       </w:t>
      </w:r>
      <w:r w:rsidR="00FC78D6">
        <w:rPr>
          <w:rFonts w:ascii="Times New Roman" w:hAnsi="Times New Roman"/>
          <w:b/>
          <w:color w:val="000000"/>
          <w:sz w:val="28"/>
        </w:rPr>
        <w:t xml:space="preserve">             </w:t>
      </w:r>
      <w:r>
        <w:rPr>
          <w:rFonts w:ascii="Times New Roman" w:hAnsi="Times New Roman"/>
          <w:b/>
          <w:color w:val="000000"/>
          <w:sz w:val="28"/>
        </w:rPr>
        <w:t>ТЕМАТИЧЕСКОЕ ПЛАНИРОВАНИЕ</w:t>
      </w:r>
    </w:p>
    <w:p w:rsidR="00EB02E8" w:rsidRDefault="00EB02E8" w:rsidP="00EB02E8">
      <w:pPr>
        <w:spacing w:after="0"/>
        <w:ind w:left="120"/>
        <w:rPr>
          <w:rFonts w:ascii="Times New Roman" w:hAnsi="Times New Roman"/>
          <w:b/>
          <w:color w:val="000000"/>
          <w:sz w:val="28"/>
        </w:rPr>
      </w:pPr>
      <w:r>
        <w:rPr>
          <w:rFonts w:ascii="Times New Roman" w:hAnsi="Times New Roman"/>
          <w:b/>
          <w:color w:val="000000"/>
          <w:sz w:val="28"/>
        </w:rPr>
        <w:t xml:space="preserve">                                                     </w:t>
      </w:r>
      <w:r w:rsidR="00FC78D6">
        <w:rPr>
          <w:rFonts w:ascii="Times New Roman" w:hAnsi="Times New Roman"/>
          <w:b/>
          <w:color w:val="000000"/>
          <w:sz w:val="28"/>
        </w:rPr>
        <w:t xml:space="preserve">     </w:t>
      </w:r>
      <w:r>
        <w:rPr>
          <w:rFonts w:ascii="Times New Roman" w:hAnsi="Times New Roman"/>
          <w:b/>
          <w:color w:val="000000"/>
          <w:sz w:val="28"/>
        </w:rPr>
        <w:t xml:space="preserve">7 КЛАСС </w:t>
      </w:r>
    </w:p>
    <w:p w:rsidR="00EB02E8" w:rsidRPr="00EB02E8" w:rsidRDefault="00EB02E8" w:rsidP="00172FEF">
      <w:pPr>
        <w:spacing w:after="0"/>
        <w:ind w:left="120"/>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31"/>
        <w:gridCol w:w="2205"/>
        <w:gridCol w:w="857"/>
        <w:gridCol w:w="1644"/>
        <w:gridCol w:w="1705"/>
        <w:gridCol w:w="2521"/>
      </w:tblGrid>
      <w:tr w:rsidR="00172FEF" w:rsidTr="001C13B6">
        <w:trPr>
          <w:trHeight w:val="144"/>
        </w:trPr>
        <w:tc>
          <w:tcPr>
            <w:tcW w:w="1120"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172FEF" w:rsidRDefault="00172FEF" w:rsidP="00EA1B0C">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172FEF" w:rsidRDefault="00172FEF" w:rsidP="00EA1B0C">
            <w:pPr>
              <w:spacing w:after="0" w:line="276" w:lineRule="auto"/>
              <w:ind w:left="135"/>
              <w:rPr>
                <w:lang w:val="en-US"/>
              </w:rPr>
            </w:pPr>
          </w:p>
        </w:tc>
        <w:tc>
          <w:tcPr>
            <w:tcW w:w="4591"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172FEF" w:rsidRDefault="00172FEF" w:rsidP="00EA1B0C">
            <w:pPr>
              <w:spacing w:after="0"/>
              <w:ind w:left="135"/>
            </w:pPr>
            <w:r>
              <w:rPr>
                <w:rFonts w:ascii="Times New Roman" w:hAnsi="Times New Roman"/>
                <w:b/>
                <w:color w:val="000000"/>
                <w:sz w:val="24"/>
              </w:rPr>
              <w:t xml:space="preserve">Наименование разделов и тем программы </w:t>
            </w:r>
          </w:p>
          <w:p w:rsidR="00172FEF" w:rsidRDefault="00172FEF" w:rsidP="00EA1B0C">
            <w:pPr>
              <w:spacing w:after="0" w:line="276" w:lineRule="auto"/>
              <w:ind w:left="135"/>
              <w:rPr>
                <w:lang w:val="en-US"/>
              </w:rPr>
            </w:pPr>
          </w:p>
        </w:tc>
        <w:tc>
          <w:tcPr>
            <w:tcW w:w="0" w:type="auto"/>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rPr>
                <w:lang w:val="en-US"/>
              </w:rPr>
            </w:pPr>
            <w:r>
              <w:rPr>
                <w:rFonts w:ascii="Times New Roman" w:hAnsi="Times New Roman"/>
                <w:b/>
                <w:color w:val="000000"/>
                <w:sz w:val="24"/>
              </w:rPr>
              <w:t>Количество часов</w:t>
            </w:r>
          </w:p>
        </w:tc>
        <w:tc>
          <w:tcPr>
            <w:tcW w:w="2837"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172FEF" w:rsidRDefault="00172FEF" w:rsidP="00EA1B0C">
            <w:pPr>
              <w:spacing w:after="0"/>
              <w:ind w:left="135"/>
            </w:pPr>
            <w:r>
              <w:rPr>
                <w:rFonts w:ascii="Times New Roman" w:hAnsi="Times New Roman"/>
                <w:b/>
                <w:color w:val="000000"/>
                <w:sz w:val="24"/>
              </w:rPr>
              <w:t xml:space="preserve">Электронные (цифровые) образовательные ресурсы </w:t>
            </w:r>
          </w:p>
          <w:p w:rsidR="00172FEF" w:rsidRDefault="00172FEF" w:rsidP="00EA1B0C">
            <w:pPr>
              <w:spacing w:after="0" w:line="276" w:lineRule="auto"/>
              <w:ind w:left="135"/>
              <w:rPr>
                <w:lang w:val="en-US"/>
              </w:rPr>
            </w:pPr>
          </w:p>
        </w:tc>
      </w:tr>
      <w:tr w:rsidR="00172FEF" w:rsidTr="001C13B6">
        <w:trPr>
          <w:trHeight w:val="144"/>
        </w:trPr>
        <w:tc>
          <w:tcPr>
            <w:tcW w:w="0" w:type="auto"/>
            <w:vMerge/>
            <w:tcBorders>
              <w:top w:val="single" w:sz="2" w:space="0" w:color="auto"/>
              <w:left w:val="single" w:sz="2" w:space="0" w:color="auto"/>
              <w:bottom w:val="single" w:sz="2" w:space="0" w:color="auto"/>
              <w:right w:val="single" w:sz="2" w:space="0" w:color="auto"/>
            </w:tcBorders>
            <w:vAlign w:val="center"/>
            <w:hideMark/>
          </w:tcPr>
          <w:p w:rsidR="00172FEF" w:rsidRDefault="00172FEF" w:rsidP="00EA1B0C">
            <w:pPr>
              <w:spacing w:after="0" w:line="240" w:lineRule="auto"/>
              <w:rPr>
                <w:lang w:val="en-US"/>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172FEF" w:rsidRDefault="00172FEF" w:rsidP="00EA1B0C">
            <w:pPr>
              <w:spacing w:after="0" w:line="240" w:lineRule="auto"/>
              <w:rPr>
                <w:lang w:val="en-US"/>
              </w:rPr>
            </w:pP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172FEF" w:rsidRDefault="00172FEF" w:rsidP="00EA1B0C">
            <w:pPr>
              <w:spacing w:after="0"/>
              <w:ind w:left="135"/>
            </w:pPr>
            <w:r>
              <w:rPr>
                <w:rFonts w:ascii="Times New Roman" w:hAnsi="Times New Roman"/>
                <w:b/>
                <w:color w:val="000000"/>
                <w:sz w:val="24"/>
              </w:rPr>
              <w:t xml:space="preserve">Всего </w:t>
            </w:r>
          </w:p>
          <w:p w:rsidR="00172FEF" w:rsidRDefault="00172FEF" w:rsidP="00EA1B0C">
            <w:pPr>
              <w:spacing w:after="0" w:line="276" w:lineRule="auto"/>
              <w:ind w:left="135"/>
              <w:rPr>
                <w:lang w:val="en-US"/>
              </w:rPr>
            </w:pP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172FEF" w:rsidRDefault="00172FEF" w:rsidP="00EA1B0C">
            <w:pPr>
              <w:spacing w:after="0"/>
              <w:ind w:left="135"/>
            </w:pPr>
            <w:r>
              <w:rPr>
                <w:rFonts w:ascii="Times New Roman" w:hAnsi="Times New Roman"/>
                <w:b/>
                <w:color w:val="000000"/>
                <w:sz w:val="24"/>
              </w:rPr>
              <w:t xml:space="preserve">Контрольные работы </w:t>
            </w:r>
          </w:p>
          <w:p w:rsidR="00172FEF" w:rsidRDefault="00172FEF" w:rsidP="00EA1B0C">
            <w:pPr>
              <w:spacing w:after="0" w:line="276" w:lineRule="auto"/>
              <w:ind w:left="135"/>
              <w:rPr>
                <w:lang w:val="en-US"/>
              </w:rPr>
            </w:pP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172FEF" w:rsidRDefault="00172FEF" w:rsidP="00EA1B0C">
            <w:pPr>
              <w:spacing w:after="0"/>
              <w:ind w:left="135"/>
            </w:pPr>
            <w:r>
              <w:rPr>
                <w:rFonts w:ascii="Times New Roman" w:hAnsi="Times New Roman"/>
                <w:b/>
                <w:color w:val="000000"/>
                <w:sz w:val="24"/>
              </w:rPr>
              <w:t xml:space="preserve">Практические работы </w:t>
            </w:r>
          </w:p>
          <w:p w:rsidR="00172FEF" w:rsidRDefault="00172FEF" w:rsidP="00EA1B0C">
            <w:pPr>
              <w:spacing w:after="0" w:line="276" w:lineRule="auto"/>
              <w:ind w:left="135"/>
              <w:rPr>
                <w:lang w:val="en-US"/>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172FEF" w:rsidRDefault="00172FEF" w:rsidP="00EA1B0C">
            <w:pPr>
              <w:spacing w:after="0" w:line="240" w:lineRule="auto"/>
              <w:rPr>
                <w:lang w:val="en-US"/>
              </w:rPr>
            </w:pPr>
          </w:p>
        </w:tc>
      </w:tr>
      <w:tr w:rsidR="00172FEF" w:rsidTr="001C13B6">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rPr>
                <w:lang w:val="en-US"/>
              </w:rPr>
            </w:pPr>
            <w:r>
              <w:rPr>
                <w:rFonts w:ascii="Times New Roman" w:hAnsi="Times New Roman"/>
                <w:color w:val="000000"/>
                <w:sz w:val="24"/>
              </w:rPr>
              <w:t>1</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8967EA">
            <w:pPr>
              <w:spacing w:after="0" w:line="276" w:lineRule="auto"/>
              <w:rPr>
                <w:rFonts w:ascii="Times New Roman" w:hAnsi="Times New Roman"/>
                <w:color w:val="000000"/>
                <w:sz w:val="24"/>
              </w:rPr>
            </w:pPr>
            <w:r>
              <w:rPr>
                <w:rFonts w:ascii="Times New Roman" w:hAnsi="Times New Roman"/>
                <w:color w:val="000000"/>
                <w:sz w:val="24"/>
              </w:rPr>
              <w:t>Модуль "</w:t>
            </w:r>
            <w:r w:rsidR="004B1073">
              <w:rPr>
                <w:rFonts w:ascii="Times New Roman" w:hAnsi="Times New Roman"/>
                <w:color w:val="000000"/>
                <w:sz w:val="24"/>
              </w:rPr>
              <w:t xml:space="preserve"> Безопасность в социуме </w:t>
            </w:r>
            <w:r>
              <w:rPr>
                <w:rFonts w:ascii="Times New Roman" w:hAnsi="Times New Roman"/>
                <w:color w:val="000000"/>
                <w:sz w:val="24"/>
              </w:rPr>
              <w:t>"</w:t>
            </w:r>
          </w:p>
          <w:p w:rsidR="00E331FD" w:rsidRPr="004B1073" w:rsidRDefault="00E331FD" w:rsidP="008967EA">
            <w:pPr>
              <w:spacing w:after="0" w:line="276" w:lineRule="auto"/>
            </w:pPr>
            <w:r>
              <w:rPr>
                <w:rFonts w:ascii="Times New Roman" w:hAnsi="Times New Roman"/>
                <w:color w:val="000000"/>
                <w:sz w:val="24"/>
              </w:rPr>
              <w:t>Глава</w:t>
            </w:r>
            <w:proofErr w:type="gramStart"/>
            <w:r>
              <w:rPr>
                <w:rFonts w:ascii="Times New Roman" w:hAnsi="Times New Roman"/>
                <w:color w:val="000000"/>
                <w:sz w:val="24"/>
              </w:rPr>
              <w:t>1</w:t>
            </w:r>
            <w:proofErr w:type="gramEnd"/>
            <w:r>
              <w:rPr>
                <w:rFonts w:ascii="Times New Roman" w:hAnsi="Times New Roman"/>
                <w:color w:val="000000"/>
                <w:sz w:val="24"/>
              </w:rPr>
              <w:t>.Как улучшить отношения с окружающими.</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4B1073" w:rsidP="00EA1B0C">
            <w:pPr>
              <w:spacing w:after="0" w:line="276" w:lineRule="auto"/>
              <w:ind w:left="135"/>
              <w:jc w:val="center"/>
              <w:rPr>
                <w:lang w:val="en-US"/>
              </w:rPr>
            </w:pPr>
            <w:r>
              <w:rPr>
                <w:rFonts w:ascii="Times New Roman" w:hAnsi="Times New Roman"/>
                <w:color w:val="000000"/>
                <w:sz w:val="24"/>
              </w:rPr>
              <w:t xml:space="preserve"> </w:t>
            </w:r>
            <w:r w:rsidR="00B31145">
              <w:rPr>
                <w:rFonts w:ascii="Times New Roman" w:hAnsi="Times New Roman"/>
                <w:color w:val="000000"/>
                <w:sz w:val="24"/>
              </w:rPr>
              <w:t>3</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 xml:space="preserve">Библиотека ЦОК </w:t>
            </w:r>
            <w:hyperlink r:id="rId24" w:history="1">
              <w:r>
                <w:rPr>
                  <w:rStyle w:val="aff8"/>
                  <w:rFonts w:ascii="Times New Roman" w:hAnsi="Times New Roman"/>
                  <w:color w:val="0000FF"/>
                </w:rPr>
                <w:t>https://m.edsoo.ru/7f41b590</w:t>
              </w:r>
            </w:hyperlink>
          </w:p>
        </w:tc>
      </w:tr>
      <w:tr w:rsidR="00172FEF" w:rsidTr="001C13B6">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rPr>
                <w:lang w:val="en-US"/>
              </w:rPr>
            </w:pPr>
            <w:r>
              <w:rPr>
                <w:rFonts w:ascii="Times New Roman" w:hAnsi="Times New Roman"/>
                <w:color w:val="000000"/>
                <w:sz w:val="24"/>
              </w:rPr>
              <w:t>2</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331FD">
            <w:pPr>
              <w:spacing w:after="0" w:line="276" w:lineRule="auto"/>
              <w:rPr>
                <w:rFonts w:ascii="Times New Roman" w:hAnsi="Times New Roman"/>
                <w:color w:val="000000"/>
                <w:sz w:val="24"/>
              </w:rPr>
            </w:pPr>
            <w:r>
              <w:rPr>
                <w:rFonts w:ascii="Times New Roman" w:hAnsi="Times New Roman"/>
                <w:color w:val="000000"/>
                <w:sz w:val="24"/>
              </w:rPr>
              <w:t>Модуль "</w:t>
            </w:r>
            <w:r w:rsidR="004B1073">
              <w:rPr>
                <w:rFonts w:ascii="Times New Roman" w:hAnsi="Times New Roman"/>
                <w:color w:val="000000"/>
                <w:sz w:val="24"/>
              </w:rPr>
              <w:t xml:space="preserve"> Безопасность в быту </w:t>
            </w:r>
            <w:r>
              <w:rPr>
                <w:rFonts w:ascii="Times New Roman" w:hAnsi="Times New Roman"/>
                <w:color w:val="000000"/>
                <w:sz w:val="24"/>
              </w:rPr>
              <w:t>"</w:t>
            </w:r>
            <w:r w:rsidR="00E331FD">
              <w:rPr>
                <w:rFonts w:ascii="Times New Roman" w:hAnsi="Times New Roman"/>
                <w:color w:val="000000"/>
                <w:sz w:val="24"/>
              </w:rPr>
              <w:t>.</w:t>
            </w:r>
          </w:p>
          <w:p w:rsidR="00E331FD" w:rsidRPr="004B1073" w:rsidRDefault="00E331FD" w:rsidP="00E331FD">
            <w:pPr>
              <w:spacing w:after="0" w:line="276" w:lineRule="auto"/>
            </w:pPr>
            <w:r>
              <w:rPr>
                <w:rFonts w:ascii="Times New Roman" w:hAnsi="Times New Roman"/>
                <w:color w:val="000000"/>
                <w:sz w:val="24"/>
              </w:rPr>
              <w:t>Глава</w:t>
            </w:r>
            <w:proofErr w:type="gramStart"/>
            <w:r>
              <w:rPr>
                <w:rFonts w:ascii="Times New Roman" w:hAnsi="Times New Roman"/>
                <w:color w:val="000000"/>
                <w:sz w:val="24"/>
              </w:rPr>
              <w:t>2</w:t>
            </w:r>
            <w:proofErr w:type="gramEnd"/>
            <w:r>
              <w:rPr>
                <w:rFonts w:ascii="Times New Roman" w:hAnsi="Times New Roman"/>
                <w:color w:val="000000"/>
                <w:sz w:val="24"/>
              </w:rPr>
              <w:t>.Аварийные ситуации, пожары.</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w:t>
            </w:r>
            <w:r w:rsidR="00B31145">
              <w:rPr>
                <w:rFonts w:ascii="Times New Roman" w:hAnsi="Times New Roman"/>
                <w:color w:val="000000"/>
                <w:sz w:val="24"/>
              </w:rPr>
              <w:t>2</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1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 xml:space="preserve">Библиотека ЦОК </w:t>
            </w:r>
            <w:hyperlink r:id="rId25" w:history="1">
              <w:r>
                <w:rPr>
                  <w:rStyle w:val="aff8"/>
                  <w:rFonts w:ascii="Times New Roman" w:hAnsi="Times New Roman"/>
                  <w:color w:val="0000FF"/>
                </w:rPr>
                <w:t>https://m.edsoo.ru/7f41b590</w:t>
              </w:r>
            </w:hyperlink>
          </w:p>
        </w:tc>
      </w:tr>
      <w:tr w:rsidR="00172FEF" w:rsidTr="001C13B6">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rPr>
                <w:lang w:val="en-US"/>
              </w:rPr>
            </w:pPr>
            <w:r>
              <w:rPr>
                <w:rFonts w:ascii="Times New Roman" w:hAnsi="Times New Roman"/>
                <w:color w:val="000000"/>
                <w:sz w:val="24"/>
              </w:rPr>
              <w:t>3</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331FD">
            <w:pPr>
              <w:spacing w:after="0" w:line="276" w:lineRule="auto"/>
              <w:rPr>
                <w:rFonts w:ascii="Times New Roman" w:hAnsi="Times New Roman"/>
                <w:color w:val="000000"/>
                <w:sz w:val="24"/>
              </w:rPr>
            </w:pPr>
            <w:r>
              <w:rPr>
                <w:rFonts w:ascii="Times New Roman" w:hAnsi="Times New Roman"/>
                <w:color w:val="000000"/>
                <w:sz w:val="24"/>
              </w:rPr>
              <w:t>Модуль "</w:t>
            </w:r>
            <w:r w:rsidR="004B1073">
              <w:rPr>
                <w:rFonts w:ascii="Times New Roman" w:hAnsi="Times New Roman"/>
                <w:color w:val="000000"/>
                <w:sz w:val="24"/>
              </w:rPr>
              <w:t xml:space="preserve"> Безопасность на транспорте </w:t>
            </w:r>
            <w:r>
              <w:rPr>
                <w:rFonts w:ascii="Times New Roman" w:hAnsi="Times New Roman"/>
                <w:color w:val="000000"/>
                <w:sz w:val="24"/>
              </w:rPr>
              <w:t>"</w:t>
            </w:r>
            <w:r w:rsidR="00E331FD">
              <w:rPr>
                <w:rFonts w:ascii="Times New Roman" w:hAnsi="Times New Roman"/>
                <w:color w:val="000000"/>
                <w:sz w:val="24"/>
              </w:rPr>
              <w:t>.</w:t>
            </w:r>
          </w:p>
          <w:p w:rsidR="00E331FD" w:rsidRDefault="00E331FD" w:rsidP="008967EA">
            <w:pPr>
              <w:spacing w:after="0" w:line="276" w:lineRule="auto"/>
            </w:pPr>
            <w:r>
              <w:rPr>
                <w:rFonts w:ascii="Times New Roman" w:hAnsi="Times New Roman"/>
                <w:color w:val="000000"/>
                <w:sz w:val="24"/>
              </w:rPr>
              <w:lastRenderedPageBreak/>
              <w:t xml:space="preserve">Глава3.Безопасность в ситуациях, связанных с железнодорожным транспортом и метрополитеном </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lastRenderedPageBreak/>
              <w:t xml:space="preserve"> 2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 xml:space="preserve">Библиотека ЦОК </w:t>
            </w:r>
            <w:hyperlink r:id="rId26" w:history="1">
              <w:r>
                <w:rPr>
                  <w:rStyle w:val="aff8"/>
                  <w:rFonts w:ascii="Times New Roman" w:hAnsi="Times New Roman"/>
                  <w:color w:val="0000FF"/>
                </w:rPr>
                <w:t>https://m.edsoo.ru/7f41b590</w:t>
              </w:r>
            </w:hyperlink>
          </w:p>
        </w:tc>
      </w:tr>
      <w:tr w:rsidR="00172FEF" w:rsidTr="001C13B6">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rPr>
                <w:lang w:val="en-US"/>
              </w:rPr>
            </w:pPr>
            <w:r>
              <w:rPr>
                <w:rFonts w:ascii="Times New Roman" w:hAnsi="Times New Roman"/>
                <w:color w:val="000000"/>
                <w:sz w:val="24"/>
              </w:rPr>
              <w:lastRenderedPageBreak/>
              <w:t>4</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967EA" w:rsidRDefault="00172FEF" w:rsidP="00E331FD">
            <w:pPr>
              <w:spacing w:after="0" w:line="276" w:lineRule="auto"/>
              <w:rPr>
                <w:rFonts w:ascii="Times New Roman" w:hAnsi="Times New Roman"/>
                <w:color w:val="000000"/>
                <w:sz w:val="24"/>
              </w:rPr>
            </w:pPr>
            <w:r>
              <w:rPr>
                <w:rFonts w:ascii="Times New Roman" w:hAnsi="Times New Roman"/>
                <w:color w:val="000000"/>
                <w:sz w:val="24"/>
              </w:rPr>
              <w:t>Модуль "</w:t>
            </w:r>
            <w:r w:rsidR="004B1073">
              <w:rPr>
                <w:rFonts w:ascii="Times New Roman" w:hAnsi="Times New Roman"/>
                <w:color w:val="000000"/>
                <w:sz w:val="24"/>
              </w:rPr>
              <w:t xml:space="preserve"> Безопасность в общественных местах </w:t>
            </w:r>
            <w:r>
              <w:rPr>
                <w:rFonts w:ascii="Times New Roman" w:hAnsi="Times New Roman"/>
                <w:color w:val="000000"/>
                <w:sz w:val="24"/>
              </w:rPr>
              <w:t>"</w:t>
            </w:r>
            <w:r w:rsidR="00E331FD">
              <w:rPr>
                <w:rFonts w:ascii="Times New Roman" w:hAnsi="Times New Roman"/>
                <w:color w:val="000000"/>
                <w:sz w:val="24"/>
              </w:rPr>
              <w:t>.</w:t>
            </w:r>
          </w:p>
          <w:p w:rsidR="00172FEF" w:rsidRDefault="00E331FD" w:rsidP="00E331FD">
            <w:pPr>
              <w:spacing w:after="0" w:line="276" w:lineRule="auto"/>
            </w:pPr>
            <w:r>
              <w:rPr>
                <w:rFonts w:ascii="Times New Roman" w:hAnsi="Times New Roman"/>
                <w:color w:val="000000"/>
                <w:sz w:val="24"/>
              </w:rPr>
              <w:t>Глава</w:t>
            </w:r>
            <w:proofErr w:type="gramStart"/>
            <w:r>
              <w:rPr>
                <w:rFonts w:ascii="Times New Roman" w:hAnsi="Times New Roman"/>
                <w:color w:val="000000"/>
                <w:sz w:val="24"/>
              </w:rPr>
              <w:t>4</w:t>
            </w:r>
            <w:proofErr w:type="gramEnd"/>
            <w:r>
              <w:rPr>
                <w:rFonts w:ascii="Times New Roman" w:hAnsi="Times New Roman"/>
                <w:color w:val="000000"/>
                <w:sz w:val="24"/>
              </w:rPr>
              <w:t>.Безопасность в криминогенных ситуациях.</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w:t>
            </w:r>
            <w:r w:rsidR="00B31145">
              <w:rPr>
                <w:rFonts w:ascii="Times New Roman" w:hAnsi="Times New Roman"/>
                <w:color w:val="000000"/>
                <w:sz w:val="24"/>
              </w:rPr>
              <w:t>1</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 xml:space="preserve">Библиотека ЦОК </w:t>
            </w:r>
            <w:hyperlink r:id="rId27" w:history="1">
              <w:r>
                <w:rPr>
                  <w:rStyle w:val="aff8"/>
                  <w:rFonts w:ascii="Times New Roman" w:hAnsi="Times New Roman"/>
                  <w:color w:val="0000FF"/>
                </w:rPr>
                <w:t>https://m.edsoo.ru/7f41b590</w:t>
              </w:r>
            </w:hyperlink>
          </w:p>
        </w:tc>
      </w:tr>
      <w:tr w:rsidR="00172FEF" w:rsidTr="001C13B6">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rPr>
                <w:lang w:val="en-US"/>
              </w:rPr>
            </w:pPr>
            <w:r>
              <w:rPr>
                <w:rFonts w:ascii="Times New Roman" w:hAnsi="Times New Roman"/>
                <w:color w:val="000000"/>
                <w:sz w:val="24"/>
              </w:rPr>
              <w:t>5</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Pr="004B1073" w:rsidRDefault="00172FEF" w:rsidP="00E331FD">
            <w:pPr>
              <w:spacing w:after="0" w:line="276" w:lineRule="auto"/>
            </w:pPr>
            <w:r>
              <w:rPr>
                <w:rFonts w:ascii="Times New Roman" w:hAnsi="Times New Roman"/>
                <w:color w:val="000000"/>
                <w:sz w:val="24"/>
              </w:rPr>
              <w:t>Модуль "</w:t>
            </w:r>
            <w:r w:rsidR="004B1073">
              <w:rPr>
                <w:rFonts w:ascii="Times New Roman" w:hAnsi="Times New Roman"/>
                <w:color w:val="000000"/>
                <w:sz w:val="24"/>
              </w:rPr>
              <w:t xml:space="preserve"> Основы противодействия экстремизму и терроризму</w:t>
            </w:r>
            <w:r w:rsidR="00E331FD">
              <w:rPr>
                <w:rFonts w:ascii="Times New Roman" w:hAnsi="Times New Roman"/>
                <w:color w:val="000000"/>
                <w:sz w:val="24"/>
              </w:rPr>
              <w:t>».</w:t>
            </w:r>
            <w:r>
              <w:rPr>
                <w:rFonts w:ascii="Times New Roman" w:hAnsi="Times New Roman"/>
                <w:color w:val="000000"/>
                <w:sz w:val="24"/>
              </w:rPr>
              <w:t xml:space="preserve"> </w:t>
            </w:r>
            <w:r w:rsidR="00E331FD">
              <w:rPr>
                <w:rFonts w:ascii="Times New Roman" w:hAnsi="Times New Roman"/>
                <w:color w:val="000000"/>
                <w:sz w:val="24"/>
              </w:rPr>
              <w:t>Глава5.Терроризм-угроза обществу и каждому человеку.</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Pr="00E331FD" w:rsidRDefault="00172FEF" w:rsidP="00EA1B0C">
            <w:pPr>
              <w:spacing w:after="0" w:line="276" w:lineRule="auto"/>
              <w:ind w:left="135"/>
              <w:jc w:val="center"/>
            </w:pPr>
            <w:r>
              <w:rPr>
                <w:rFonts w:ascii="Times New Roman" w:hAnsi="Times New Roman"/>
                <w:color w:val="000000"/>
                <w:sz w:val="24"/>
              </w:rPr>
              <w:t xml:space="preserve"> </w:t>
            </w:r>
            <w:r w:rsidR="00B31145">
              <w:rPr>
                <w:rFonts w:ascii="Times New Roman" w:hAnsi="Times New Roman"/>
                <w:color w:val="000000"/>
                <w:sz w:val="24"/>
              </w:rPr>
              <w:t>2</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Pr="00E331FD" w:rsidRDefault="00172FEF" w:rsidP="00EA1B0C">
            <w:pPr>
              <w:spacing w:after="0" w:line="276" w:lineRule="auto"/>
              <w:ind w:left="135"/>
              <w:jc w:val="cente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Pr="00E331FD" w:rsidRDefault="00172FEF" w:rsidP="00EA1B0C">
            <w:pPr>
              <w:spacing w:after="0" w:line="276" w:lineRule="auto"/>
              <w:ind w:left="135"/>
              <w:jc w:val="center"/>
            </w:pPr>
            <w:r>
              <w:rPr>
                <w:rFonts w:ascii="Times New Roman" w:hAnsi="Times New Roman"/>
                <w:color w:val="000000"/>
                <w:sz w:val="24"/>
              </w:rPr>
              <w:t xml:space="preserve"> 0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 xml:space="preserve">Библиотека ЦОК </w:t>
            </w:r>
            <w:hyperlink r:id="rId28" w:history="1">
              <w:r>
                <w:rPr>
                  <w:rStyle w:val="aff8"/>
                  <w:rFonts w:ascii="Times New Roman" w:hAnsi="Times New Roman"/>
                  <w:color w:val="0000FF"/>
                </w:rPr>
                <w:t>https://m.edsoo.ru/7f41b590</w:t>
              </w:r>
            </w:hyperlink>
          </w:p>
        </w:tc>
      </w:tr>
      <w:tr w:rsidR="00172FEF" w:rsidTr="001C13B6">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Pr="00E331FD" w:rsidRDefault="00172FEF" w:rsidP="00EA1B0C">
            <w:pPr>
              <w:spacing w:after="0" w:line="276" w:lineRule="auto"/>
            </w:pPr>
            <w:r>
              <w:rPr>
                <w:rFonts w:ascii="Times New Roman" w:hAnsi="Times New Roman"/>
                <w:color w:val="000000"/>
                <w:sz w:val="24"/>
              </w:rPr>
              <w:t>6</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967EA" w:rsidRDefault="00E331FD" w:rsidP="00E331FD">
            <w:pPr>
              <w:spacing w:after="0" w:line="276" w:lineRule="auto"/>
              <w:rPr>
                <w:rFonts w:ascii="Times New Roman" w:hAnsi="Times New Roman"/>
                <w:color w:val="000000"/>
                <w:sz w:val="24"/>
              </w:rPr>
            </w:pPr>
            <w:r>
              <w:rPr>
                <w:rFonts w:ascii="Times New Roman" w:hAnsi="Times New Roman"/>
                <w:color w:val="000000"/>
                <w:sz w:val="24"/>
              </w:rPr>
              <w:t>Модуль</w:t>
            </w:r>
            <w:r w:rsidR="00172FEF">
              <w:rPr>
                <w:rFonts w:ascii="Times New Roman" w:hAnsi="Times New Roman"/>
                <w:color w:val="000000"/>
                <w:sz w:val="24"/>
              </w:rPr>
              <w:t>"</w:t>
            </w:r>
            <w:r w:rsidR="004B1073">
              <w:rPr>
                <w:rFonts w:ascii="Times New Roman" w:hAnsi="Times New Roman"/>
                <w:color w:val="000000"/>
                <w:sz w:val="24"/>
              </w:rPr>
              <w:t xml:space="preserve"> Безопасность в природной среде</w:t>
            </w:r>
            <w:r>
              <w:rPr>
                <w:rFonts w:ascii="Times New Roman" w:hAnsi="Times New Roman"/>
                <w:color w:val="000000"/>
                <w:sz w:val="24"/>
              </w:rPr>
              <w:t>".</w:t>
            </w:r>
          </w:p>
          <w:p w:rsidR="00172FEF" w:rsidRPr="004B1073" w:rsidRDefault="00E331FD" w:rsidP="00E331FD">
            <w:pPr>
              <w:spacing w:after="0" w:line="276" w:lineRule="auto"/>
            </w:pPr>
            <w:r>
              <w:rPr>
                <w:rFonts w:ascii="Times New Roman" w:hAnsi="Times New Roman"/>
                <w:color w:val="000000"/>
                <w:sz w:val="24"/>
              </w:rPr>
              <w:t>Глава 6.Чрезвычайные ситуации природного характера.</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w:t>
            </w:r>
            <w:r w:rsidR="00B31145">
              <w:rPr>
                <w:rFonts w:ascii="Times New Roman" w:hAnsi="Times New Roman"/>
                <w:color w:val="000000"/>
                <w:sz w:val="24"/>
              </w:rPr>
              <w:t>2</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pPr>
            <w:r>
              <w:rPr>
                <w:rFonts w:ascii="Times New Roman" w:hAnsi="Times New Roman"/>
                <w:color w:val="000000"/>
                <w:sz w:val="24"/>
              </w:rPr>
              <w:t xml:space="preserve"> </w:t>
            </w:r>
            <w:r w:rsidR="008967EA">
              <w:rPr>
                <w:rFonts w:ascii="Times New Roman" w:hAnsi="Times New Roman"/>
                <w:color w:val="000000"/>
                <w:sz w:val="24"/>
              </w:rPr>
              <w:t>0</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8967EA" w:rsidP="00EA1B0C">
            <w:pPr>
              <w:spacing w:after="0" w:line="276" w:lineRule="auto"/>
              <w:ind w:left="135"/>
              <w:jc w:val="center"/>
              <w:rPr>
                <w:lang w:val="en-US"/>
              </w:rPr>
            </w:pPr>
            <w:r>
              <w:rPr>
                <w:rFonts w:ascii="Times New Roman" w:hAnsi="Times New Roman"/>
                <w:color w:val="000000"/>
                <w:sz w:val="24"/>
              </w:rPr>
              <w:t xml:space="preserve"> 0</w:t>
            </w:r>
            <w:r w:rsidR="00172FEF">
              <w:rPr>
                <w:rFonts w:ascii="Times New Roman" w:hAnsi="Times New Roman"/>
                <w:color w:val="000000"/>
                <w:sz w:val="24"/>
              </w:rPr>
              <w:t xml:space="preserve">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 xml:space="preserve">Библиотека ЦОК </w:t>
            </w:r>
            <w:hyperlink r:id="rId29" w:history="1">
              <w:r>
                <w:rPr>
                  <w:rStyle w:val="aff8"/>
                  <w:rFonts w:ascii="Times New Roman" w:hAnsi="Times New Roman"/>
                  <w:color w:val="0000FF"/>
                </w:rPr>
                <w:t>https://m.edsoo.ru/7f41b590</w:t>
              </w:r>
            </w:hyperlink>
          </w:p>
        </w:tc>
      </w:tr>
      <w:tr w:rsidR="00172FEF" w:rsidTr="001C13B6">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rPr>
                <w:lang w:val="en-US"/>
              </w:rPr>
            </w:pPr>
            <w:r>
              <w:rPr>
                <w:rFonts w:ascii="Times New Roman" w:hAnsi="Times New Roman"/>
                <w:color w:val="000000"/>
                <w:sz w:val="24"/>
              </w:rPr>
              <w:t>7</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8967EA" w:rsidRDefault="00E331FD" w:rsidP="00E331FD">
            <w:pPr>
              <w:spacing w:after="0" w:line="276" w:lineRule="auto"/>
              <w:rPr>
                <w:rFonts w:ascii="Times New Roman" w:hAnsi="Times New Roman"/>
                <w:color w:val="000000"/>
                <w:sz w:val="24"/>
              </w:rPr>
            </w:pPr>
            <w:r>
              <w:rPr>
                <w:rFonts w:ascii="Times New Roman" w:hAnsi="Times New Roman"/>
                <w:color w:val="000000"/>
                <w:sz w:val="24"/>
              </w:rPr>
              <w:t>Модуль</w:t>
            </w:r>
            <w:r w:rsidR="00172FEF">
              <w:rPr>
                <w:rFonts w:ascii="Times New Roman" w:hAnsi="Times New Roman"/>
                <w:color w:val="000000"/>
                <w:sz w:val="24"/>
              </w:rPr>
              <w:t xml:space="preserve"> "</w:t>
            </w:r>
            <w:r w:rsidR="004B1073">
              <w:rPr>
                <w:rFonts w:ascii="Times New Roman" w:hAnsi="Times New Roman"/>
                <w:color w:val="000000"/>
                <w:sz w:val="24"/>
              </w:rPr>
              <w:t xml:space="preserve">Безопасность в </w:t>
            </w:r>
            <w:proofErr w:type="gramStart"/>
            <w:r w:rsidR="004B1073">
              <w:rPr>
                <w:rFonts w:ascii="Times New Roman" w:hAnsi="Times New Roman"/>
                <w:color w:val="000000"/>
                <w:sz w:val="24"/>
              </w:rPr>
              <w:t>природной</w:t>
            </w:r>
            <w:proofErr w:type="gramEnd"/>
            <w:r w:rsidR="004B1073">
              <w:rPr>
                <w:rFonts w:ascii="Times New Roman" w:hAnsi="Times New Roman"/>
                <w:color w:val="000000"/>
                <w:sz w:val="24"/>
              </w:rPr>
              <w:t xml:space="preserve"> </w:t>
            </w:r>
          </w:p>
          <w:p w:rsidR="008967EA" w:rsidRDefault="004B1073" w:rsidP="00E331FD">
            <w:pPr>
              <w:spacing w:after="0" w:line="276" w:lineRule="auto"/>
              <w:rPr>
                <w:rFonts w:ascii="Times New Roman" w:hAnsi="Times New Roman"/>
                <w:color w:val="000000"/>
                <w:sz w:val="24"/>
              </w:rPr>
            </w:pPr>
            <w:r>
              <w:rPr>
                <w:rFonts w:ascii="Times New Roman" w:hAnsi="Times New Roman"/>
                <w:color w:val="000000"/>
                <w:sz w:val="24"/>
              </w:rPr>
              <w:t xml:space="preserve">среде </w:t>
            </w:r>
            <w:r w:rsidR="00172FEF">
              <w:rPr>
                <w:rFonts w:ascii="Times New Roman" w:hAnsi="Times New Roman"/>
                <w:color w:val="000000"/>
                <w:sz w:val="24"/>
              </w:rPr>
              <w:t>"</w:t>
            </w:r>
            <w:r w:rsidR="00E331FD">
              <w:rPr>
                <w:rFonts w:ascii="Times New Roman" w:hAnsi="Times New Roman"/>
                <w:color w:val="000000"/>
                <w:sz w:val="24"/>
              </w:rPr>
              <w:t>.</w:t>
            </w:r>
          </w:p>
          <w:p w:rsidR="00172FEF" w:rsidRDefault="00E331FD" w:rsidP="00E331FD">
            <w:pPr>
              <w:spacing w:after="0" w:line="276" w:lineRule="auto"/>
            </w:pPr>
            <w:r>
              <w:rPr>
                <w:rFonts w:ascii="Times New Roman" w:hAnsi="Times New Roman"/>
                <w:color w:val="000000"/>
                <w:sz w:val="24"/>
              </w:rPr>
              <w:t>Глава 7.Природные пожары.</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B31145" w:rsidP="00EA1B0C">
            <w:pPr>
              <w:spacing w:after="0" w:line="276" w:lineRule="auto"/>
              <w:ind w:left="135"/>
              <w:jc w:val="center"/>
              <w:rPr>
                <w:lang w:val="en-US"/>
              </w:rPr>
            </w:pPr>
            <w:r>
              <w:rPr>
                <w:rFonts w:ascii="Times New Roman" w:hAnsi="Times New Roman"/>
                <w:color w:val="000000"/>
                <w:sz w:val="24"/>
              </w:rPr>
              <w:t xml:space="preserve"> 1</w:t>
            </w:r>
            <w:r w:rsidR="00172FEF">
              <w:rPr>
                <w:rFonts w:ascii="Times New Roman" w:hAnsi="Times New Roman"/>
                <w:color w:val="000000"/>
                <w:sz w:val="24"/>
              </w:rPr>
              <w:t xml:space="preserve">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0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8967EA" w:rsidP="00EA1B0C">
            <w:pPr>
              <w:spacing w:after="0" w:line="276" w:lineRule="auto"/>
              <w:ind w:left="135"/>
              <w:jc w:val="center"/>
              <w:rPr>
                <w:lang w:val="en-US"/>
              </w:rPr>
            </w:pPr>
            <w:r>
              <w:rPr>
                <w:rFonts w:ascii="Times New Roman" w:hAnsi="Times New Roman"/>
                <w:color w:val="000000"/>
                <w:sz w:val="24"/>
              </w:rPr>
              <w:t xml:space="preserve"> 0</w:t>
            </w:r>
            <w:r w:rsidR="00172FEF">
              <w:rPr>
                <w:rFonts w:ascii="Times New Roman" w:hAnsi="Times New Roman"/>
                <w:color w:val="000000"/>
                <w:sz w:val="24"/>
              </w:rPr>
              <w:t xml:space="preserve">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 xml:space="preserve">Библиотека ЦОК </w:t>
            </w:r>
            <w:hyperlink r:id="rId30" w:history="1">
              <w:r>
                <w:rPr>
                  <w:rStyle w:val="aff8"/>
                  <w:rFonts w:ascii="Times New Roman" w:hAnsi="Times New Roman"/>
                  <w:color w:val="0000FF"/>
                </w:rPr>
                <w:t>https://m.edsoo.ru/7f41b590</w:t>
              </w:r>
            </w:hyperlink>
          </w:p>
        </w:tc>
      </w:tr>
      <w:tr w:rsidR="00172FEF" w:rsidTr="001C13B6">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rPr>
                <w:lang w:val="en-US"/>
              </w:rPr>
            </w:pPr>
            <w:r>
              <w:rPr>
                <w:rFonts w:ascii="Times New Roman" w:hAnsi="Times New Roman"/>
                <w:color w:val="000000"/>
                <w:sz w:val="24"/>
              </w:rPr>
              <w:t>8</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331FD">
            <w:pPr>
              <w:spacing w:after="0" w:line="276" w:lineRule="auto"/>
              <w:rPr>
                <w:rFonts w:ascii="Times New Roman" w:hAnsi="Times New Roman"/>
                <w:color w:val="000000"/>
                <w:sz w:val="24"/>
              </w:rPr>
            </w:pPr>
            <w:r>
              <w:rPr>
                <w:rFonts w:ascii="Times New Roman" w:hAnsi="Times New Roman"/>
                <w:color w:val="000000"/>
                <w:sz w:val="24"/>
              </w:rPr>
              <w:t>Модуль "</w:t>
            </w:r>
            <w:r w:rsidR="004B1073">
              <w:rPr>
                <w:rFonts w:ascii="Times New Roman" w:hAnsi="Times New Roman"/>
                <w:color w:val="000000"/>
                <w:sz w:val="24"/>
              </w:rPr>
              <w:t xml:space="preserve"> Здоровье и как его сохранить </w:t>
            </w:r>
            <w:r>
              <w:rPr>
                <w:rFonts w:ascii="Times New Roman" w:hAnsi="Times New Roman"/>
                <w:color w:val="000000"/>
                <w:sz w:val="24"/>
              </w:rPr>
              <w:t>"</w:t>
            </w:r>
            <w:r w:rsidR="00E331FD">
              <w:rPr>
                <w:rFonts w:ascii="Times New Roman" w:hAnsi="Times New Roman"/>
                <w:color w:val="000000"/>
                <w:sz w:val="24"/>
              </w:rPr>
              <w:t>.</w:t>
            </w:r>
          </w:p>
          <w:p w:rsidR="00E331FD" w:rsidRDefault="00E331FD" w:rsidP="00E331FD">
            <w:pPr>
              <w:spacing w:after="0" w:line="276" w:lineRule="auto"/>
            </w:pPr>
            <w:r>
              <w:rPr>
                <w:rFonts w:ascii="Times New Roman" w:hAnsi="Times New Roman"/>
                <w:color w:val="000000"/>
                <w:sz w:val="24"/>
              </w:rPr>
              <w:t>Глава8.Чрезвычайные ситуации биолого-социального происхождения.</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w:t>
            </w:r>
            <w:r w:rsidR="00B31145">
              <w:rPr>
                <w:rFonts w:ascii="Times New Roman" w:hAnsi="Times New Roman"/>
                <w:color w:val="000000"/>
                <w:sz w:val="24"/>
              </w:rPr>
              <w:t>2</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8967EA" w:rsidP="00EA1B0C">
            <w:pPr>
              <w:spacing w:after="0" w:line="276" w:lineRule="auto"/>
              <w:ind w:left="135"/>
              <w:jc w:val="center"/>
              <w:rPr>
                <w:lang w:val="en-US"/>
              </w:rPr>
            </w:pPr>
            <w:r>
              <w:rPr>
                <w:rFonts w:ascii="Times New Roman" w:hAnsi="Times New Roman"/>
                <w:color w:val="000000"/>
                <w:sz w:val="24"/>
              </w:rPr>
              <w:t xml:space="preserve"> 0</w:t>
            </w:r>
            <w:r w:rsidR="00172FEF">
              <w:rPr>
                <w:rFonts w:ascii="Times New Roman" w:hAnsi="Times New Roman"/>
                <w:color w:val="000000"/>
                <w:sz w:val="24"/>
              </w:rPr>
              <w:t xml:space="preserve">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8967EA" w:rsidP="00EA1B0C">
            <w:pPr>
              <w:spacing w:after="0" w:line="276" w:lineRule="auto"/>
              <w:ind w:left="135"/>
              <w:jc w:val="center"/>
              <w:rPr>
                <w:lang w:val="en-US"/>
              </w:rPr>
            </w:pPr>
            <w:r>
              <w:rPr>
                <w:rFonts w:ascii="Times New Roman" w:hAnsi="Times New Roman"/>
                <w:color w:val="000000"/>
                <w:sz w:val="24"/>
              </w:rPr>
              <w:t xml:space="preserve"> 0</w:t>
            </w:r>
            <w:r w:rsidR="00172FEF">
              <w:rPr>
                <w:rFonts w:ascii="Times New Roman" w:hAnsi="Times New Roman"/>
                <w:color w:val="000000"/>
                <w:sz w:val="24"/>
              </w:rPr>
              <w:t xml:space="preserve">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 xml:space="preserve">Библиотека ЦОК </w:t>
            </w:r>
            <w:hyperlink r:id="rId31" w:history="1">
              <w:r>
                <w:rPr>
                  <w:rStyle w:val="aff8"/>
                  <w:rFonts w:ascii="Times New Roman" w:hAnsi="Times New Roman"/>
                  <w:color w:val="0000FF"/>
                </w:rPr>
                <w:t>https://m.edsoo.ru/7f41b590</w:t>
              </w:r>
            </w:hyperlink>
          </w:p>
        </w:tc>
      </w:tr>
      <w:tr w:rsidR="00172FEF" w:rsidTr="001C13B6">
        <w:trPr>
          <w:trHeight w:val="144"/>
        </w:trPr>
        <w:tc>
          <w:tcPr>
            <w:tcW w:w="112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rPr>
                <w:lang w:val="en-US"/>
              </w:rPr>
            </w:pPr>
            <w:r>
              <w:rPr>
                <w:rFonts w:ascii="Times New Roman" w:hAnsi="Times New Roman"/>
                <w:color w:val="000000"/>
                <w:sz w:val="24"/>
              </w:rPr>
              <w:lastRenderedPageBreak/>
              <w:t>9</w:t>
            </w:r>
          </w:p>
        </w:tc>
        <w:tc>
          <w:tcPr>
            <w:tcW w:w="459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331FD">
            <w:pPr>
              <w:spacing w:after="0" w:line="276" w:lineRule="auto"/>
              <w:rPr>
                <w:rFonts w:ascii="Times New Roman" w:hAnsi="Times New Roman"/>
                <w:color w:val="000000"/>
                <w:sz w:val="24"/>
              </w:rPr>
            </w:pPr>
            <w:r>
              <w:rPr>
                <w:rFonts w:ascii="Times New Roman" w:hAnsi="Times New Roman"/>
                <w:color w:val="000000"/>
                <w:sz w:val="24"/>
              </w:rPr>
              <w:t>Модуль "</w:t>
            </w:r>
            <w:r w:rsidR="004B1073">
              <w:rPr>
                <w:rFonts w:ascii="Times New Roman" w:hAnsi="Times New Roman"/>
                <w:color w:val="000000"/>
                <w:sz w:val="24"/>
              </w:rPr>
              <w:t xml:space="preserve"> Основы медицинских знаний </w:t>
            </w:r>
            <w:r>
              <w:rPr>
                <w:rFonts w:ascii="Times New Roman" w:hAnsi="Times New Roman"/>
                <w:color w:val="000000"/>
                <w:sz w:val="24"/>
              </w:rPr>
              <w:t>"</w:t>
            </w:r>
            <w:r w:rsidR="008967EA">
              <w:rPr>
                <w:rFonts w:ascii="Times New Roman" w:hAnsi="Times New Roman"/>
                <w:color w:val="000000"/>
                <w:sz w:val="24"/>
              </w:rPr>
              <w:t>.</w:t>
            </w:r>
          </w:p>
          <w:p w:rsidR="008967EA" w:rsidRDefault="008967EA" w:rsidP="00E331FD">
            <w:pPr>
              <w:spacing w:after="0" w:line="276" w:lineRule="auto"/>
            </w:pPr>
            <w:r>
              <w:rPr>
                <w:rFonts w:ascii="Times New Roman" w:hAnsi="Times New Roman"/>
                <w:color w:val="000000"/>
                <w:sz w:val="24"/>
              </w:rPr>
              <w:t>Глава</w:t>
            </w:r>
            <w:proofErr w:type="gramStart"/>
            <w:r>
              <w:rPr>
                <w:rFonts w:ascii="Times New Roman" w:hAnsi="Times New Roman"/>
                <w:color w:val="000000"/>
                <w:sz w:val="24"/>
              </w:rPr>
              <w:t>9</w:t>
            </w:r>
            <w:proofErr w:type="gramEnd"/>
            <w:r>
              <w:rPr>
                <w:rFonts w:ascii="Times New Roman" w:hAnsi="Times New Roman"/>
                <w:color w:val="000000"/>
                <w:sz w:val="24"/>
              </w:rPr>
              <w:t>.Первая помощь и правила её оказания.</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w:t>
            </w:r>
            <w:r w:rsidR="00B31145">
              <w:rPr>
                <w:rFonts w:ascii="Times New Roman" w:hAnsi="Times New Roman"/>
                <w:color w:val="000000"/>
                <w:sz w:val="24"/>
              </w:rPr>
              <w:t>2</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8967EA" w:rsidP="00EA1B0C">
            <w:pPr>
              <w:spacing w:after="0" w:line="276" w:lineRule="auto"/>
              <w:ind w:left="135"/>
              <w:jc w:val="center"/>
              <w:rPr>
                <w:lang w:val="en-US"/>
              </w:rPr>
            </w:pPr>
            <w:r>
              <w:rPr>
                <w:rFonts w:ascii="Times New Roman" w:hAnsi="Times New Roman"/>
                <w:color w:val="000000"/>
                <w:sz w:val="24"/>
              </w:rPr>
              <w:t xml:space="preserve"> 0</w:t>
            </w:r>
            <w:r w:rsidR="00172FEF">
              <w:rPr>
                <w:rFonts w:ascii="Times New Roman" w:hAnsi="Times New Roman"/>
                <w:color w:val="000000"/>
                <w:sz w:val="24"/>
              </w:rPr>
              <w:t xml:space="preserve">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1 </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 xml:space="preserve">Библиотека ЦОК </w:t>
            </w:r>
            <w:hyperlink r:id="rId32" w:history="1">
              <w:r>
                <w:rPr>
                  <w:rStyle w:val="aff8"/>
                  <w:rFonts w:ascii="Times New Roman" w:hAnsi="Times New Roman"/>
                  <w:color w:val="0000FF"/>
                </w:rPr>
                <w:t>https://m.edsoo.ru/7f41b590</w:t>
              </w:r>
            </w:hyperlink>
          </w:p>
        </w:tc>
      </w:tr>
      <w:tr w:rsidR="00172FEF" w:rsidTr="001C13B6">
        <w:trPr>
          <w:trHeight w:val="144"/>
        </w:trPr>
        <w:tc>
          <w:tcPr>
            <w:tcW w:w="0" w:type="auto"/>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pPr>
            <w:r>
              <w:rPr>
                <w:rFonts w:ascii="Times New Roman" w:hAnsi="Times New Roman"/>
                <w:color w:val="000000"/>
                <w:sz w:val="24"/>
              </w:rPr>
              <w:t>ОБЩЕЕ КОЛИЧЕСТВО ЧАСОВ ПО ПРОГРАММЕ</w:t>
            </w:r>
          </w:p>
        </w:tc>
        <w:tc>
          <w:tcPr>
            <w:tcW w:w="157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172FEF" w:rsidP="00EA1B0C">
            <w:pPr>
              <w:spacing w:after="0" w:line="276" w:lineRule="auto"/>
              <w:ind w:left="135"/>
              <w:jc w:val="center"/>
              <w:rPr>
                <w:lang w:val="en-US"/>
              </w:rPr>
            </w:pPr>
            <w:r>
              <w:rPr>
                <w:rFonts w:ascii="Times New Roman" w:hAnsi="Times New Roman"/>
                <w:color w:val="000000"/>
                <w:sz w:val="24"/>
              </w:rPr>
              <w:t xml:space="preserve"> 17 </w:t>
            </w:r>
          </w:p>
        </w:tc>
        <w:tc>
          <w:tcPr>
            <w:tcW w:w="18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8967EA" w:rsidP="00EA1B0C">
            <w:pPr>
              <w:spacing w:after="0" w:line="276" w:lineRule="auto"/>
              <w:ind w:left="135"/>
              <w:jc w:val="center"/>
              <w:rPr>
                <w:lang w:val="en-US"/>
              </w:rPr>
            </w:pPr>
            <w:r>
              <w:rPr>
                <w:rFonts w:ascii="Times New Roman" w:hAnsi="Times New Roman"/>
                <w:color w:val="000000"/>
                <w:sz w:val="24"/>
              </w:rPr>
              <w:t xml:space="preserve"> 0</w:t>
            </w:r>
            <w:r w:rsidR="00172FEF">
              <w:rPr>
                <w:rFonts w:ascii="Times New Roman" w:hAnsi="Times New Roman"/>
                <w:color w:val="000000"/>
                <w:sz w:val="24"/>
              </w:rPr>
              <w:t xml:space="preserve"> </w:t>
            </w:r>
          </w:p>
        </w:tc>
        <w:tc>
          <w:tcPr>
            <w:tcW w:w="19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72FEF" w:rsidRDefault="008967EA" w:rsidP="00EA1B0C">
            <w:pPr>
              <w:spacing w:after="0" w:line="276" w:lineRule="auto"/>
              <w:ind w:left="135"/>
              <w:jc w:val="center"/>
              <w:rPr>
                <w:lang w:val="en-US"/>
              </w:rPr>
            </w:pPr>
            <w:r>
              <w:rPr>
                <w:rFonts w:ascii="Times New Roman" w:hAnsi="Times New Roman"/>
                <w:color w:val="000000"/>
                <w:sz w:val="24"/>
              </w:rPr>
              <w:t xml:space="preserve"> 2</w:t>
            </w:r>
          </w:p>
        </w:tc>
        <w:tc>
          <w:tcPr>
            <w:tcW w:w="283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172FEF" w:rsidRDefault="00172FEF" w:rsidP="00EA1B0C">
            <w:pPr>
              <w:spacing w:after="200" w:line="276" w:lineRule="auto"/>
              <w:rPr>
                <w:lang w:val="en-US"/>
              </w:rPr>
            </w:pPr>
          </w:p>
        </w:tc>
      </w:tr>
    </w:tbl>
    <w:p w:rsidR="005B1616" w:rsidRDefault="001C13B6" w:rsidP="005B1616">
      <w:pPr>
        <w:spacing w:after="0"/>
        <w:ind w:left="120"/>
        <w:rPr>
          <w:rFonts w:ascii="Times New Roman" w:hAnsi="Times New Roman"/>
          <w:b/>
          <w:color w:val="000000"/>
          <w:sz w:val="28"/>
        </w:rPr>
      </w:pPr>
      <w:r>
        <w:rPr>
          <w:rFonts w:ascii="Times New Roman" w:hAnsi="Times New Roman"/>
          <w:b/>
          <w:color w:val="000000"/>
          <w:sz w:val="28"/>
        </w:rPr>
        <w:t xml:space="preserve">                                                       </w:t>
      </w:r>
    </w:p>
    <w:p w:rsidR="00E639D9" w:rsidRDefault="00E639D9" w:rsidP="005B1616">
      <w:pPr>
        <w:spacing w:after="0"/>
        <w:ind w:left="120"/>
        <w:rPr>
          <w:rFonts w:ascii="Times New Roman" w:hAnsi="Times New Roman"/>
          <w:b/>
          <w:color w:val="000000"/>
          <w:sz w:val="28"/>
        </w:rPr>
      </w:pPr>
    </w:p>
    <w:p w:rsidR="00E639D9" w:rsidRDefault="00E639D9"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9A7822" w:rsidRDefault="009A7822" w:rsidP="005B1616">
      <w:pPr>
        <w:spacing w:after="0"/>
        <w:ind w:left="120"/>
        <w:rPr>
          <w:rFonts w:ascii="Times New Roman" w:hAnsi="Times New Roman"/>
          <w:b/>
          <w:color w:val="000000"/>
          <w:sz w:val="28"/>
        </w:rPr>
      </w:pPr>
    </w:p>
    <w:p w:rsidR="00E639D9" w:rsidRDefault="00E639D9" w:rsidP="005B1616">
      <w:pPr>
        <w:spacing w:after="0"/>
        <w:ind w:left="120"/>
        <w:rPr>
          <w:rFonts w:ascii="Times New Roman" w:hAnsi="Times New Roman"/>
          <w:b/>
          <w:color w:val="000000"/>
          <w:sz w:val="28"/>
        </w:rPr>
      </w:pPr>
      <w:r>
        <w:rPr>
          <w:rFonts w:ascii="Times New Roman" w:hAnsi="Times New Roman"/>
          <w:b/>
          <w:color w:val="000000"/>
          <w:sz w:val="28"/>
        </w:rPr>
        <w:lastRenderedPageBreak/>
        <w:t xml:space="preserve">                        </w:t>
      </w:r>
      <w:r w:rsidR="00FC78D6">
        <w:rPr>
          <w:rFonts w:ascii="Times New Roman" w:hAnsi="Times New Roman"/>
          <w:b/>
          <w:color w:val="000000"/>
          <w:sz w:val="28"/>
        </w:rPr>
        <w:t xml:space="preserve">              </w:t>
      </w:r>
      <w:r>
        <w:rPr>
          <w:rFonts w:ascii="Times New Roman" w:hAnsi="Times New Roman"/>
          <w:b/>
          <w:color w:val="000000"/>
          <w:sz w:val="28"/>
        </w:rPr>
        <w:t>ПОУРОЧНОЕ ПЛАНИРОВАНИЕ</w:t>
      </w:r>
    </w:p>
    <w:p w:rsidR="00E639D9" w:rsidRDefault="00E639D9" w:rsidP="005B1616">
      <w:pPr>
        <w:spacing w:after="0"/>
        <w:ind w:left="120"/>
        <w:rPr>
          <w:lang w:val="en-US"/>
        </w:rPr>
      </w:pPr>
    </w:p>
    <w:p w:rsidR="005B1616" w:rsidRDefault="005B1616" w:rsidP="005B1616">
      <w:pPr>
        <w:spacing w:after="0"/>
        <w:ind w:left="120"/>
      </w:pPr>
      <w:r>
        <w:rPr>
          <w:rFonts w:ascii="Times New Roman" w:hAnsi="Times New Roman"/>
          <w:b/>
          <w:color w:val="000000"/>
          <w:sz w:val="28"/>
        </w:rPr>
        <w:t xml:space="preserve"> </w:t>
      </w:r>
      <w:r w:rsidR="001C13B6">
        <w:rPr>
          <w:rFonts w:ascii="Times New Roman" w:hAnsi="Times New Roman"/>
          <w:b/>
          <w:color w:val="000000"/>
          <w:sz w:val="28"/>
        </w:rPr>
        <w:t xml:space="preserve">                                            </w:t>
      </w:r>
      <w:r w:rsidR="00FC78D6">
        <w:rPr>
          <w:rFonts w:ascii="Times New Roman" w:hAnsi="Times New Roman"/>
          <w:b/>
          <w:color w:val="000000"/>
          <w:sz w:val="28"/>
        </w:rPr>
        <w:t xml:space="preserve">                   </w:t>
      </w:r>
      <w:r>
        <w:rPr>
          <w:rFonts w:ascii="Times New Roman" w:hAnsi="Times New Roman"/>
          <w:b/>
          <w:color w:val="000000"/>
          <w:sz w:val="28"/>
        </w:rPr>
        <w:t xml:space="preserve">5 КЛАСС </w:t>
      </w:r>
    </w:p>
    <w:tbl>
      <w:tblPr>
        <w:tblW w:w="10888" w:type="dxa"/>
        <w:tblInd w:w="-11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36"/>
        <w:gridCol w:w="2441"/>
        <w:gridCol w:w="851"/>
        <w:gridCol w:w="1406"/>
        <w:gridCol w:w="1287"/>
        <w:gridCol w:w="1728"/>
        <w:gridCol w:w="2539"/>
      </w:tblGrid>
      <w:tr w:rsidR="005B1616" w:rsidTr="009A7822">
        <w:trPr>
          <w:trHeight w:val="144"/>
        </w:trPr>
        <w:tc>
          <w:tcPr>
            <w:tcW w:w="636"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5B1616" w:rsidRDefault="005B1616">
            <w:pPr>
              <w:spacing w:after="0" w:line="276" w:lineRule="auto"/>
              <w:ind w:left="135"/>
              <w:rPr>
                <w:lang w:val="en-US"/>
              </w:rPr>
            </w:pPr>
          </w:p>
        </w:tc>
        <w:tc>
          <w:tcPr>
            <w:tcW w:w="2441"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Тема урока </w:t>
            </w:r>
          </w:p>
          <w:p w:rsidR="005B1616" w:rsidRDefault="005B1616">
            <w:pPr>
              <w:spacing w:after="0" w:line="276" w:lineRule="auto"/>
              <w:ind w:left="135"/>
              <w:rPr>
                <w:lang w:val="en-US"/>
              </w:rPr>
            </w:pPr>
          </w:p>
        </w:tc>
        <w:tc>
          <w:tcPr>
            <w:tcW w:w="3544" w:type="dxa"/>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b/>
                <w:color w:val="000000"/>
                <w:sz w:val="24"/>
              </w:rPr>
              <w:t>Количество часов</w:t>
            </w:r>
          </w:p>
        </w:tc>
        <w:tc>
          <w:tcPr>
            <w:tcW w:w="1728"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Дата изучения </w:t>
            </w:r>
          </w:p>
          <w:p w:rsidR="005B1616" w:rsidRDefault="005B1616">
            <w:pPr>
              <w:spacing w:after="0" w:line="276" w:lineRule="auto"/>
              <w:ind w:left="135"/>
              <w:rPr>
                <w:lang w:val="en-US"/>
              </w:rPr>
            </w:pPr>
          </w:p>
        </w:tc>
        <w:tc>
          <w:tcPr>
            <w:tcW w:w="2539"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Электронные цифровые образовательные ресурсы </w:t>
            </w:r>
          </w:p>
          <w:p w:rsidR="005B1616" w:rsidRDefault="005B1616">
            <w:pPr>
              <w:spacing w:after="0" w:line="276" w:lineRule="auto"/>
              <w:ind w:left="135"/>
              <w:rPr>
                <w:lang w:val="en-US"/>
              </w:rPr>
            </w:pPr>
          </w:p>
        </w:tc>
      </w:tr>
      <w:tr w:rsidR="005B1616" w:rsidTr="009A7822">
        <w:trPr>
          <w:trHeight w:val="144"/>
        </w:trPr>
        <w:tc>
          <w:tcPr>
            <w:tcW w:w="636" w:type="dxa"/>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Всего </w:t>
            </w:r>
          </w:p>
          <w:p w:rsidR="005B1616" w:rsidRDefault="005B1616">
            <w:pPr>
              <w:spacing w:after="0" w:line="276" w:lineRule="auto"/>
              <w:ind w:left="135"/>
              <w:rPr>
                <w:lang w:val="en-US"/>
              </w:rPr>
            </w:pP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Контрольные работы </w:t>
            </w:r>
          </w:p>
          <w:p w:rsidR="005B1616" w:rsidRDefault="005B1616">
            <w:pPr>
              <w:spacing w:after="0" w:line="276" w:lineRule="auto"/>
              <w:ind w:left="135"/>
              <w:rPr>
                <w:lang w:val="en-US"/>
              </w:rPr>
            </w:pP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Практические работы </w:t>
            </w:r>
          </w:p>
          <w:p w:rsidR="005B1616" w:rsidRDefault="005B1616">
            <w:pPr>
              <w:spacing w:after="0" w:line="276" w:lineRule="auto"/>
              <w:ind w:left="135"/>
              <w:rPr>
                <w:lang w:val="en-US"/>
              </w:rPr>
            </w:pPr>
          </w:p>
        </w:tc>
        <w:tc>
          <w:tcPr>
            <w:tcW w:w="1728" w:type="dxa"/>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2539" w:type="dxa"/>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375C0" w:rsidRDefault="00E375C0" w:rsidP="00E375C0">
            <w:pPr>
              <w:autoSpaceDE w:val="0"/>
              <w:autoSpaceDN w:val="0"/>
              <w:spacing w:after="316" w:line="23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sz w:val="24"/>
                <w:szCs w:val="24"/>
                <w:lang w:eastAsia="ru-RU"/>
              </w:rPr>
              <w:t>Модуль «</w:t>
            </w:r>
            <w:r w:rsidRPr="002E2EA4">
              <w:rPr>
                <w:rFonts w:ascii="Times New Roman" w:eastAsia="Times New Roman" w:hAnsi="Times New Roman" w:cs="Times New Roman"/>
                <w:b/>
                <w:sz w:val="24"/>
                <w:szCs w:val="24"/>
                <w:lang w:eastAsia="ru-RU"/>
              </w:rPr>
              <w:t> </w:t>
            </w:r>
            <w:r w:rsidRPr="002E2EA4">
              <w:rPr>
                <w:rFonts w:ascii="Times New Roman" w:eastAsia="Times New Roman" w:hAnsi="Times New Roman" w:cs="Times New Roman"/>
                <w:b/>
                <w:bCs/>
                <w:sz w:val="24"/>
                <w:szCs w:val="24"/>
                <w:lang w:eastAsia="ru-RU"/>
              </w:rPr>
              <w:t>Культура безопасности жизнедеятельности в современном обществе</w:t>
            </w:r>
            <w:r>
              <w:rPr>
                <w:rFonts w:ascii="Times New Roman" w:eastAsia="Times New Roman" w:hAnsi="Times New Roman" w:cs="Times New Roman"/>
                <w:b/>
                <w:bCs/>
                <w:sz w:val="24"/>
                <w:szCs w:val="24"/>
                <w:lang w:eastAsia="ru-RU"/>
              </w:rPr>
              <w:t>»</w:t>
            </w:r>
            <w:r w:rsidRPr="002E2EA4">
              <w:rPr>
                <w:rFonts w:ascii="Times New Roman" w:eastAsia="Times New Roman" w:hAnsi="Times New Roman" w:cs="Times New Roman"/>
                <w:b/>
                <w:bCs/>
                <w:sz w:val="24"/>
                <w:szCs w:val="24"/>
                <w:lang w:eastAsia="ru-RU"/>
              </w:rPr>
              <w:t xml:space="preserve"> </w:t>
            </w:r>
          </w:p>
          <w:p w:rsidR="005B1616" w:rsidRDefault="00E375C0" w:rsidP="0078115F">
            <w:pPr>
              <w:spacing w:after="0" w:line="276" w:lineRule="auto"/>
            </w:pPr>
            <w:r>
              <w:rPr>
                <w:rFonts w:ascii="Times New Roman" w:hAnsi="Times New Roman"/>
                <w:color w:val="000000"/>
                <w:sz w:val="24"/>
              </w:rPr>
              <w:t>Опасности в жизни человека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5740E">
            <w:pPr>
              <w:spacing w:after="0" w:line="276" w:lineRule="auto"/>
              <w:ind w:left="135"/>
              <w:rPr>
                <w:lang w:val="en-US"/>
              </w:rPr>
            </w:pPr>
            <w:r>
              <w:rPr>
                <w:rFonts w:ascii="Times New Roman" w:hAnsi="Times New Roman"/>
                <w:color w:val="000000"/>
                <w:sz w:val="24"/>
              </w:rPr>
              <w:t xml:space="preserve"> 01</w:t>
            </w:r>
            <w:r w:rsidR="005B1616">
              <w:rPr>
                <w:rFonts w:ascii="Times New Roman" w:hAnsi="Times New Roman"/>
                <w:color w:val="000000"/>
                <w:sz w:val="24"/>
              </w:rPr>
              <w:t xml:space="preserve">.09.2023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33" w:history="1">
              <w:r>
                <w:rPr>
                  <w:rStyle w:val="aff8"/>
                  <w:rFonts w:ascii="Times New Roman" w:hAnsi="Times New Roman"/>
                  <w:color w:val="0000FF"/>
                </w:rPr>
                <w:t>https://m.edsoo.ru/f5eb6192</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2</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E375C0">
            <w:pPr>
              <w:spacing w:after="0" w:line="276" w:lineRule="auto"/>
              <w:ind w:left="135"/>
            </w:pPr>
            <w:r>
              <w:rPr>
                <w:rFonts w:ascii="Times New Roman" w:hAnsi="Times New Roman"/>
                <w:color w:val="000000"/>
                <w:sz w:val="24"/>
              </w:rPr>
              <w:t>Основные правила безопасного поведения в различных ситуациях</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5740E">
            <w:pPr>
              <w:spacing w:after="0" w:line="276" w:lineRule="auto"/>
              <w:ind w:left="135"/>
              <w:rPr>
                <w:lang w:val="en-US"/>
              </w:rPr>
            </w:pPr>
            <w:r>
              <w:rPr>
                <w:rFonts w:ascii="Times New Roman" w:hAnsi="Times New Roman"/>
                <w:color w:val="000000"/>
                <w:sz w:val="24"/>
              </w:rPr>
              <w:t xml:space="preserve"> 08</w:t>
            </w:r>
            <w:r w:rsidR="005B1616">
              <w:rPr>
                <w:rFonts w:ascii="Times New Roman" w:hAnsi="Times New Roman"/>
                <w:color w:val="000000"/>
                <w:sz w:val="24"/>
              </w:rPr>
              <w:t xml:space="preserve">.09.2023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34" w:history="1">
              <w:r>
                <w:rPr>
                  <w:rStyle w:val="aff8"/>
                  <w:rFonts w:ascii="Times New Roman" w:hAnsi="Times New Roman"/>
                  <w:color w:val="0000FF"/>
                </w:rPr>
                <w:t>https://m.edsoo.ru/f5eac746</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3</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pPr>
              <w:spacing w:after="0" w:line="276" w:lineRule="auto"/>
              <w:ind w:left="135"/>
            </w:pPr>
            <w:r>
              <w:rPr>
                <w:rFonts w:ascii="Times New Roman" w:hAnsi="Times New Roman"/>
                <w:color w:val="000000"/>
                <w:sz w:val="24"/>
              </w:rPr>
              <w:t>Разновидности чрезвычайных ситуаций</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5740E">
            <w:pPr>
              <w:spacing w:after="0" w:line="276" w:lineRule="auto"/>
              <w:ind w:left="135"/>
              <w:rPr>
                <w:lang w:val="en-US"/>
              </w:rPr>
            </w:pPr>
            <w:r>
              <w:rPr>
                <w:rFonts w:ascii="Times New Roman" w:hAnsi="Times New Roman"/>
                <w:color w:val="000000"/>
                <w:sz w:val="24"/>
              </w:rPr>
              <w:t xml:space="preserve"> 15</w:t>
            </w:r>
            <w:r w:rsidR="005B1616">
              <w:rPr>
                <w:rFonts w:ascii="Times New Roman" w:hAnsi="Times New Roman"/>
                <w:color w:val="000000"/>
                <w:sz w:val="24"/>
              </w:rPr>
              <w:t xml:space="preserve">.09.2023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35" w:history="1">
              <w:r>
                <w:rPr>
                  <w:rStyle w:val="aff8"/>
                  <w:rFonts w:ascii="Times New Roman" w:hAnsi="Times New Roman"/>
                  <w:color w:val="0000FF"/>
                </w:rPr>
                <w:t>https://m.edsoo.ru/f5eac8c2</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4</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416C13" w:rsidRDefault="00416C13" w:rsidP="00416C13">
            <w:pPr>
              <w:spacing w:after="0" w:line="276" w:lineRule="auto"/>
              <w:rPr>
                <w:rFonts w:ascii="Times New Roman" w:hAnsi="Times New Roman"/>
                <w:b/>
                <w:color w:val="000000"/>
                <w:sz w:val="24"/>
              </w:rPr>
            </w:pPr>
            <w:r w:rsidRPr="00416C13">
              <w:rPr>
                <w:rFonts w:ascii="Times New Roman" w:hAnsi="Times New Roman"/>
                <w:b/>
                <w:color w:val="000000"/>
                <w:sz w:val="24"/>
              </w:rPr>
              <w:t>Модуль " Здоровье и как его сохранить ".</w:t>
            </w:r>
          </w:p>
          <w:p w:rsidR="005B1616" w:rsidRDefault="00416C13" w:rsidP="00416C13">
            <w:pPr>
              <w:spacing w:after="0" w:line="276" w:lineRule="auto"/>
            </w:pPr>
            <w:r w:rsidRPr="00416C13">
              <w:rPr>
                <w:rFonts w:ascii="Times New Roman" w:hAnsi="Times New Roman"/>
                <w:color w:val="000000"/>
                <w:sz w:val="24"/>
              </w:rPr>
              <w:t xml:space="preserve">Что такое здоровье и </w:t>
            </w:r>
            <w:r>
              <w:rPr>
                <w:rFonts w:ascii="Times New Roman" w:hAnsi="Times New Roman"/>
                <w:color w:val="000000"/>
                <w:sz w:val="24"/>
              </w:rPr>
              <w:t>здоровый образ жизни</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5740E">
            <w:pPr>
              <w:spacing w:after="0" w:line="276" w:lineRule="auto"/>
              <w:ind w:left="135"/>
              <w:rPr>
                <w:lang w:val="en-US"/>
              </w:rPr>
            </w:pPr>
            <w:r>
              <w:rPr>
                <w:rFonts w:ascii="Times New Roman" w:hAnsi="Times New Roman"/>
                <w:color w:val="000000"/>
                <w:sz w:val="24"/>
              </w:rPr>
              <w:t xml:space="preserve"> 22</w:t>
            </w:r>
            <w:r w:rsidR="005B1616">
              <w:rPr>
                <w:rFonts w:ascii="Times New Roman" w:hAnsi="Times New Roman"/>
                <w:color w:val="000000"/>
                <w:sz w:val="24"/>
              </w:rPr>
              <w:t xml:space="preserve">.09.2023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36" w:history="1">
              <w:r>
                <w:rPr>
                  <w:rStyle w:val="aff8"/>
                  <w:rFonts w:ascii="Times New Roman" w:hAnsi="Times New Roman"/>
                  <w:color w:val="0000FF"/>
                </w:rPr>
                <w:t>https://m.edsoo.ru/f5eacdf4</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5</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5E0342">
            <w:pPr>
              <w:spacing w:after="0" w:line="276" w:lineRule="auto"/>
              <w:rPr>
                <w:lang w:val="en-US"/>
              </w:rPr>
            </w:pPr>
            <w:r>
              <w:rPr>
                <w:rFonts w:ascii="Times New Roman" w:hAnsi="Times New Roman"/>
                <w:color w:val="000000"/>
                <w:sz w:val="24"/>
              </w:rPr>
              <w:t>Как сохранить здоровье</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25740E">
            <w:pPr>
              <w:spacing w:after="0" w:line="276" w:lineRule="auto"/>
              <w:ind w:left="135"/>
            </w:pPr>
            <w:r>
              <w:rPr>
                <w:rFonts w:ascii="Times New Roman" w:hAnsi="Times New Roman"/>
                <w:color w:val="000000"/>
                <w:sz w:val="24"/>
              </w:rPr>
              <w:t>29</w:t>
            </w:r>
            <w:r w:rsidR="0034103E">
              <w:rPr>
                <w:rFonts w:ascii="Times New Roman" w:hAnsi="Times New Roman"/>
                <w:color w:val="000000"/>
                <w:sz w:val="24"/>
              </w:rPr>
              <w:t>.09</w:t>
            </w:r>
            <w:r w:rsidR="005B1616">
              <w:rPr>
                <w:rFonts w:ascii="Times New Roman" w:hAnsi="Times New Roman"/>
                <w:color w:val="000000"/>
                <w:sz w:val="24"/>
              </w:rPr>
              <w:t xml:space="preserve">.2023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37" w:history="1">
              <w:r>
                <w:rPr>
                  <w:rStyle w:val="aff8"/>
                  <w:rFonts w:ascii="Times New Roman" w:hAnsi="Times New Roman"/>
                  <w:color w:val="0000FF"/>
                </w:rPr>
                <w:t>https://m.edsoo.ru/f5eacc82</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pPr>
            <w:r>
              <w:rPr>
                <w:rFonts w:ascii="Times New Roman" w:hAnsi="Times New Roman"/>
                <w:color w:val="000000"/>
                <w:sz w:val="24"/>
              </w:rPr>
              <w:t>6</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5E0342">
            <w:pPr>
              <w:spacing w:after="0" w:line="276" w:lineRule="auto"/>
            </w:pPr>
            <w:r>
              <w:rPr>
                <w:rFonts w:ascii="Times New Roman" w:hAnsi="Times New Roman"/>
                <w:color w:val="000000"/>
                <w:sz w:val="24"/>
              </w:rPr>
              <w:t>Личная гигиена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34103E" w:rsidRDefault="005B1616">
            <w:pPr>
              <w:spacing w:after="0" w:line="276" w:lineRule="auto"/>
              <w:ind w:left="135"/>
              <w:jc w:val="center"/>
            </w:pPr>
            <w:r>
              <w:rPr>
                <w:rFonts w:ascii="Times New Roman" w:hAnsi="Times New Roman"/>
                <w:color w:val="000000"/>
                <w:sz w:val="24"/>
              </w:rPr>
              <w:t xml:space="preserve"> </w:t>
            </w:r>
            <w:r w:rsidR="009949BE">
              <w:rPr>
                <w:rFonts w:ascii="Times New Roman" w:hAnsi="Times New Roman"/>
                <w:color w:val="000000"/>
                <w:sz w:val="24"/>
              </w:rPr>
              <w:t>0</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06</w:t>
            </w:r>
            <w:r w:rsidR="005B1616">
              <w:rPr>
                <w:rFonts w:ascii="Times New Roman" w:hAnsi="Times New Roman"/>
                <w:color w:val="000000"/>
                <w:sz w:val="24"/>
              </w:rPr>
              <w:t xml:space="preserve">.10.2023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38" w:history="1">
              <w:r>
                <w:rPr>
                  <w:rStyle w:val="aff8"/>
                  <w:rFonts w:ascii="Times New Roman" w:hAnsi="Times New Roman"/>
                  <w:color w:val="0000FF"/>
                </w:rPr>
                <w:t>https://m.edsoo.ru/f5eacf84</w:t>
              </w:r>
            </w:hyperlink>
          </w:p>
        </w:tc>
      </w:tr>
      <w:tr w:rsidR="005B1616" w:rsidTr="009A7822">
        <w:trPr>
          <w:trHeight w:val="899"/>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7</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5E0342">
            <w:pPr>
              <w:spacing w:after="0" w:line="276" w:lineRule="auto"/>
              <w:rPr>
                <w:lang w:val="en-US"/>
              </w:rPr>
            </w:pPr>
            <w:r>
              <w:rPr>
                <w:rFonts w:ascii="Times New Roman" w:hAnsi="Times New Roman"/>
                <w:color w:val="000000"/>
                <w:sz w:val="24"/>
              </w:rPr>
              <w:t>Предупреждение вредных привычек</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13</w:t>
            </w:r>
            <w:r w:rsidR="005B1616">
              <w:rPr>
                <w:rFonts w:ascii="Times New Roman" w:hAnsi="Times New Roman"/>
                <w:color w:val="000000"/>
                <w:sz w:val="24"/>
              </w:rPr>
              <w:t xml:space="preserve">.10.2023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line="276" w:lineRule="auto"/>
              <w:ind w:left="135"/>
              <w:rPr>
                <w:lang w:val="en-US"/>
              </w:rPr>
            </w:pPr>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8</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384C3A">
            <w:pPr>
              <w:spacing w:after="0" w:line="276" w:lineRule="auto"/>
              <w:rPr>
                <w:lang w:val="en-US"/>
              </w:rPr>
            </w:pPr>
            <w:r>
              <w:rPr>
                <w:rFonts w:ascii="Times New Roman" w:hAnsi="Times New Roman"/>
                <w:color w:val="000000"/>
                <w:sz w:val="24"/>
              </w:rPr>
              <w:t>Основные правила ЗОЖ</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20</w:t>
            </w:r>
            <w:r w:rsidR="005B1616">
              <w:rPr>
                <w:rFonts w:ascii="Times New Roman" w:hAnsi="Times New Roman"/>
                <w:color w:val="000000"/>
                <w:sz w:val="24"/>
              </w:rPr>
              <w:t xml:space="preserve">.10.2023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39" w:history="1">
              <w:r>
                <w:rPr>
                  <w:rStyle w:val="aff8"/>
                  <w:rFonts w:ascii="Times New Roman" w:hAnsi="Times New Roman"/>
                  <w:color w:val="0000FF"/>
                </w:rPr>
                <w:t>https://m.edsoo.ru/f5ead68c</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9</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416C13" w:rsidRDefault="00416C13" w:rsidP="00416C13">
            <w:pPr>
              <w:spacing w:after="0" w:line="276" w:lineRule="auto"/>
              <w:rPr>
                <w:rFonts w:ascii="Times New Roman" w:hAnsi="Times New Roman"/>
                <w:b/>
                <w:color w:val="000000"/>
                <w:sz w:val="24"/>
              </w:rPr>
            </w:pPr>
            <w:r w:rsidRPr="00416C13">
              <w:rPr>
                <w:rFonts w:ascii="Times New Roman" w:hAnsi="Times New Roman"/>
                <w:b/>
                <w:color w:val="000000"/>
                <w:sz w:val="24"/>
              </w:rPr>
              <w:t>Модуль " Безопасность на транспорте ".</w:t>
            </w:r>
          </w:p>
          <w:p w:rsidR="00416C13" w:rsidRPr="00416C13" w:rsidRDefault="00416C13" w:rsidP="00416C13">
            <w:pPr>
              <w:spacing w:after="0" w:line="276" w:lineRule="auto"/>
              <w:rPr>
                <w:rFonts w:ascii="Times New Roman" w:hAnsi="Times New Roman"/>
                <w:color w:val="000000"/>
                <w:sz w:val="24"/>
              </w:rPr>
            </w:pPr>
            <w:r w:rsidRPr="00416C13">
              <w:rPr>
                <w:rFonts w:ascii="Times New Roman" w:hAnsi="Times New Roman"/>
                <w:color w:val="000000"/>
                <w:sz w:val="24"/>
              </w:rPr>
              <w:lastRenderedPageBreak/>
              <w:t>Правила поведения для пешеходов</w:t>
            </w:r>
          </w:p>
          <w:p w:rsidR="005B1616" w:rsidRDefault="005B1616">
            <w:pPr>
              <w:spacing w:after="0" w:line="276" w:lineRule="auto"/>
              <w:ind w:left="135"/>
            </w:pP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lastRenderedPageBreak/>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27.10</w:t>
            </w:r>
            <w:r w:rsidR="005B1616">
              <w:rPr>
                <w:rFonts w:ascii="Times New Roman" w:hAnsi="Times New Roman"/>
                <w:color w:val="000000"/>
                <w:sz w:val="24"/>
              </w:rPr>
              <w:t xml:space="preserve">.2023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0" w:history="1">
              <w:r>
                <w:rPr>
                  <w:rStyle w:val="aff8"/>
                  <w:rFonts w:ascii="Times New Roman" w:hAnsi="Times New Roman"/>
                  <w:color w:val="0000FF"/>
                </w:rPr>
                <w:t>https://m.edsoo.ru/f5ead51a</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lastRenderedPageBreak/>
              <w:t>10</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416C13">
            <w:pPr>
              <w:spacing w:after="0" w:line="276" w:lineRule="auto"/>
              <w:rPr>
                <w:lang w:val="en-US"/>
              </w:rPr>
            </w:pPr>
            <w:r w:rsidRPr="00416C13">
              <w:rPr>
                <w:rFonts w:ascii="Times New Roman" w:hAnsi="Times New Roman"/>
                <w:color w:val="000000"/>
                <w:sz w:val="24"/>
              </w:rPr>
              <w:t>Правила поведения для</w:t>
            </w:r>
            <w:r>
              <w:rPr>
                <w:rFonts w:ascii="Times New Roman" w:hAnsi="Times New Roman"/>
                <w:color w:val="000000"/>
                <w:sz w:val="24"/>
              </w:rPr>
              <w:t xml:space="preserve"> пассажиров</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10</w:t>
            </w:r>
            <w:r w:rsidR="005B1616">
              <w:rPr>
                <w:rFonts w:ascii="Times New Roman" w:hAnsi="Times New Roman"/>
                <w:color w:val="000000"/>
                <w:sz w:val="24"/>
              </w:rPr>
              <w:t xml:space="preserve">.11.2023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1" w:history="1">
              <w:r>
                <w:rPr>
                  <w:rStyle w:val="aff8"/>
                  <w:rFonts w:ascii="Times New Roman" w:hAnsi="Times New Roman"/>
                  <w:color w:val="0000FF"/>
                </w:rPr>
                <w:t>https://m.edsoo.ru/f5eaefa0</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11</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384C3A">
            <w:pPr>
              <w:spacing w:after="0" w:line="276" w:lineRule="auto"/>
              <w:rPr>
                <w:lang w:val="en-US"/>
              </w:rPr>
            </w:pPr>
            <w:r>
              <w:rPr>
                <w:rFonts w:ascii="Times New Roman" w:hAnsi="Times New Roman"/>
                <w:color w:val="000000"/>
                <w:sz w:val="24"/>
              </w:rPr>
              <w:t>Если вы водитель велосипеда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17</w:t>
            </w:r>
            <w:r w:rsidR="005B1616">
              <w:rPr>
                <w:rFonts w:ascii="Times New Roman" w:hAnsi="Times New Roman"/>
                <w:color w:val="000000"/>
                <w:sz w:val="24"/>
              </w:rPr>
              <w:t xml:space="preserve">.11.2023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2" w:history="1">
              <w:r>
                <w:rPr>
                  <w:rStyle w:val="aff8"/>
                  <w:rFonts w:ascii="Times New Roman" w:hAnsi="Times New Roman"/>
                  <w:color w:val="0000FF"/>
                </w:rPr>
                <w:t>https://m.edsoo.ru/f5eaf78e</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12</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416C13" w:rsidRDefault="00416C13" w:rsidP="00416C13">
            <w:pPr>
              <w:spacing w:after="0" w:line="276" w:lineRule="auto"/>
              <w:rPr>
                <w:rFonts w:ascii="Times New Roman" w:hAnsi="Times New Roman"/>
                <w:b/>
                <w:color w:val="000000"/>
                <w:sz w:val="24"/>
              </w:rPr>
            </w:pPr>
            <w:r w:rsidRPr="00416C13">
              <w:rPr>
                <w:rFonts w:ascii="Times New Roman" w:hAnsi="Times New Roman"/>
                <w:b/>
                <w:color w:val="000000"/>
                <w:sz w:val="24"/>
              </w:rPr>
              <w:t>Модуль " Безопасность в быту ".</w:t>
            </w:r>
          </w:p>
          <w:p w:rsidR="00416C13" w:rsidRPr="00416C13" w:rsidRDefault="00416C13" w:rsidP="00416C13">
            <w:pPr>
              <w:spacing w:after="0" w:line="276" w:lineRule="auto"/>
              <w:rPr>
                <w:rFonts w:ascii="Times New Roman" w:hAnsi="Times New Roman"/>
                <w:color w:val="000000"/>
                <w:sz w:val="24"/>
              </w:rPr>
            </w:pPr>
            <w:r w:rsidRPr="00416C13">
              <w:rPr>
                <w:rFonts w:ascii="Times New Roman" w:hAnsi="Times New Roman"/>
                <w:color w:val="000000"/>
                <w:sz w:val="24"/>
              </w:rPr>
              <w:t>Среда обитания человека</w:t>
            </w:r>
          </w:p>
          <w:p w:rsidR="005B1616" w:rsidRPr="00F46984" w:rsidRDefault="005B1616">
            <w:pPr>
              <w:spacing w:after="0" w:line="276" w:lineRule="auto"/>
              <w:ind w:left="135"/>
            </w:pP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24</w:t>
            </w:r>
            <w:r w:rsidR="005B1616">
              <w:rPr>
                <w:rFonts w:ascii="Times New Roman" w:hAnsi="Times New Roman"/>
                <w:color w:val="000000"/>
                <w:sz w:val="24"/>
              </w:rPr>
              <w:t xml:space="preserve">.11.2023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3" w:history="1">
              <w:r>
                <w:rPr>
                  <w:rStyle w:val="aff8"/>
                  <w:rFonts w:ascii="Times New Roman" w:hAnsi="Times New Roman"/>
                  <w:color w:val="0000FF"/>
                </w:rPr>
                <w:t>https://m.edsoo.ru/f5eaf946</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13</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384C3A">
            <w:pPr>
              <w:spacing w:after="0" w:line="276" w:lineRule="auto"/>
            </w:pPr>
            <w:r>
              <w:rPr>
                <w:rFonts w:ascii="Times New Roman" w:hAnsi="Times New Roman"/>
                <w:color w:val="000000"/>
                <w:sz w:val="24"/>
              </w:rPr>
              <w:t>Службы</w:t>
            </w:r>
            <w:proofErr w:type="gramStart"/>
            <w:r>
              <w:rPr>
                <w:rFonts w:ascii="Times New Roman" w:hAnsi="Times New Roman"/>
                <w:color w:val="000000"/>
                <w:sz w:val="24"/>
              </w:rPr>
              <w:t xml:space="preserve"> ,</w:t>
            </w:r>
            <w:proofErr w:type="gramEnd"/>
            <w:r>
              <w:rPr>
                <w:rFonts w:ascii="Times New Roman" w:hAnsi="Times New Roman"/>
                <w:color w:val="000000"/>
                <w:sz w:val="24"/>
              </w:rPr>
              <w:t>которые всегда приходят на помощь</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01</w:t>
            </w:r>
            <w:r w:rsidR="005B1616">
              <w:rPr>
                <w:rFonts w:ascii="Times New Roman" w:hAnsi="Times New Roman"/>
                <w:color w:val="000000"/>
                <w:sz w:val="24"/>
              </w:rPr>
              <w:t xml:space="preserve">.12.2023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4" w:history="1">
              <w:r>
                <w:rPr>
                  <w:rStyle w:val="aff8"/>
                  <w:rFonts w:ascii="Times New Roman" w:hAnsi="Times New Roman"/>
                  <w:color w:val="0000FF"/>
                </w:rPr>
                <w:t>https://m.edsoo.ru/f5eb038c</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14</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384C3A">
            <w:pPr>
              <w:spacing w:after="0" w:line="276" w:lineRule="auto"/>
            </w:pPr>
            <w:r>
              <w:rPr>
                <w:rFonts w:ascii="Times New Roman" w:hAnsi="Times New Roman"/>
                <w:color w:val="000000"/>
                <w:sz w:val="24"/>
              </w:rPr>
              <w:t>Основные правила безопасности на улице</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08</w:t>
            </w:r>
            <w:r w:rsidR="005B1616">
              <w:rPr>
                <w:rFonts w:ascii="Times New Roman" w:hAnsi="Times New Roman"/>
                <w:color w:val="000000"/>
                <w:sz w:val="24"/>
              </w:rPr>
              <w:t xml:space="preserve">.12.2023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5" w:history="1">
              <w:r>
                <w:rPr>
                  <w:rStyle w:val="aff8"/>
                  <w:rFonts w:ascii="Times New Roman" w:hAnsi="Times New Roman"/>
                  <w:color w:val="0000FF"/>
                </w:rPr>
                <w:t>https://m.edsoo.ru/f5eb06f2</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15</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384C3A">
            <w:pPr>
              <w:spacing w:after="0" w:line="276" w:lineRule="auto"/>
            </w:pPr>
            <w:r>
              <w:rPr>
                <w:rFonts w:ascii="Times New Roman" w:hAnsi="Times New Roman"/>
                <w:color w:val="000000"/>
                <w:sz w:val="24"/>
              </w:rPr>
              <w:t>Безопасность дома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w:t>
            </w:r>
            <w:r w:rsidR="005E0342">
              <w:rPr>
                <w:rFonts w:ascii="Times New Roman" w:hAnsi="Times New Roman"/>
                <w:color w:val="000000"/>
                <w:sz w:val="24"/>
              </w:rPr>
              <w:t>0</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pPr>
            <w:r>
              <w:rPr>
                <w:rFonts w:ascii="Times New Roman" w:hAnsi="Times New Roman"/>
                <w:color w:val="000000"/>
                <w:sz w:val="24"/>
              </w:rPr>
              <w:t xml:space="preserve"> 15</w:t>
            </w:r>
            <w:r w:rsidR="005B1616">
              <w:rPr>
                <w:rFonts w:ascii="Times New Roman" w:hAnsi="Times New Roman"/>
                <w:color w:val="000000"/>
                <w:sz w:val="24"/>
              </w:rPr>
              <w:t xml:space="preserve">.12.2023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6" w:history="1">
              <w:r>
                <w:rPr>
                  <w:rStyle w:val="aff8"/>
                  <w:rFonts w:ascii="Times New Roman" w:hAnsi="Times New Roman"/>
                  <w:color w:val="0000FF"/>
                </w:rPr>
                <w:t>https://m.edsoo.ru/f5eb0a76</w:t>
              </w:r>
            </w:hyperlink>
          </w:p>
        </w:tc>
      </w:tr>
      <w:tr w:rsidR="005B1616" w:rsidTr="009A7822">
        <w:trPr>
          <w:trHeight w:val="12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pPr>
            <w:r>
              <w:rPr>
                <w:rFonts w:ascii="Times New Roman" w:hAnsi="Times New Roman"/>
                <w:color w:val="000000"/>
                <w:sz w:val="24"/>
              </w:rPr>
              <w:t>16</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rsidP="005E0342">
            <w:pPr>
              <w:spacing w:after="0" w:line="276" w:lineRule="auto"/>
            </w:pPr>
            <w:r>
              <w:rPr>
                <w:rFonts w:ascii="Times New Roman" w:hAnsi="Times New Roman"/>
                <w:color w:val="000000"/>
                <w:sz w:val="24"/>
              </w:rPr>
              <w:t>Безопасн</w:t>
            </w:r>
            <w:r w:rsidR="00416C13">
              <w:rPr>
                <w:rFonts w:ascii="Times New Roman" w:hAnsi="Times New Roman"/>
                <w:color w:val="000000"/>
                <w:sz w:val="24"/>
              </w:rPr>
              <w:t>ость в подъезде и на игровой площадке</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22</w:t>
            </w:r>
            <w:r w:rsidR="005B1616">
              <w:rPr>
                <w:rFonts w:ascii="Times New Roman" w:hAnsi="Times New Roman"/>
                <w:color w:val="000000"/>
                <w:sz w:val="24"/>
              </w:rPr>
              <w:t xml:space="preserve">.12.2023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line="276" w:lineRule="auto"/>
              <w:ind w:left="135"/>
              <w:rPr>
                <w:lang w:val="en-US"/>
              </w:rPr>
            </w:pPr>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17</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416C13" w:rsidP="00384C3A">
            <w:pPr>
              <w:spacing w:after="0" w:line="276" w:lineRule="auto"/>
            </w:pPr>
            <w:r>
              <w:rPr>
                <w:rFonts w:ascii="Times New Roman" w:hAnsi="Times New Roman"/>
                <w:color w:val="000000"/>
                <w:sz w:val="24"/>
              </w:rPr>
              <w:t>Как вести себя при пожаре</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29.12.2023</w:t>
            </w:r>
            <w:r w:rsidR="005B1616">
              <w:rPr>
                <w:rFonts w:ascii="Times New Roman" w:hAnsi="Times New Roman"/>
                <w:color w:val="000000"/>
                <w:sz w:val="24"/>
              </w:rPr>
              <w:t xml:space="preserve">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7" w:history="1">
              <w:r>
                <w:rPr>
                  <w:rStyle w:val="aff8"/>
                  <w:rFonts w:ascii="Times New Roman" w:hAnsi="Times New Roman"/>
                  <w:color w:val="0000FF"/>
                </w:rPr>
                <w:t>https://m.edsoo.ru/f5eb0d96</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18</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0E6365" w:rsidP="00384C3A">
            <w:pPr>
              <w:spacing w:after="0" w:line="276" w:lineRule="auto"/>
              <w:rPr>
                <w:rFonts w:ascii="Times New Roman" w:hAnsi="Times New Roman"/>
                <w:b/>
                <w:color w:val="000000"/>
                <w:sz w:val="24"/>
              </w:rPr>
            </w:pPr>
            <w:r w:rsidRPr="000E6365">
              <w:rPr>
                <w:rFonts w:ascii="Times New Roman" w:hAnsi="Times New Roman"/>
                <w:b/>
                <w:color w:val="000000"/>
                <w:sz w:val="24"/>
              </w:rPr>
              <w:t>Модуль " Безопасность в социуме"</w:t>
            </w:r>
            <w:r>
              <w:rPr>
                <w:rFonts w:ascii="Times New Roman" w:hAnsi="Times New Roman"/>
                <w:b/>
                <w:color w:val="000000"/>
                <w:sz w:val="24"/>
              </w:rPr>
              <w:t>.</w:t>
            </w:r>
          </w:p>
          <w:p w:rsidR="000E6365" w:rsidRPr="000E6365" w:rsidRDefault="000E6365" w:rsidP="00384C3A">
            <w:pPr>
              <w:spacing w:after="0" w:line="276" w:lineRule="auto"/>
            </w:pPr>
            <w:r w:rsidRPr="000E6365">
              <w:rPr>
                <w:rFonts w:ascii="Times New Roman" w:hAnsi="Times New Roman"/>
                <w:color w:val="000000"/>
                <w:sz w:val="24"/>
              </w:rPr>
              <w:t>Как избежать контактов со злоумышленниками и преступной средой</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12</w:t>
            </w:r>
            <w:r w:rsidR="005B1616">
              <w:rPr>
                <w:rFonts w:ascii="Times New Roman" w:hAnsi="Times New Roman"/>
                <w:color w:val="000000"/>
                <w:sz w:val="24"/>
              </w:rPr>
              <w:t xml:space="preserve">.01.2024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8" w:history="1">
              <w:r>
                <w:rPr>
                  <w:rStyle w:val="aff8"/>
                  <w:rFonts w:ascii="Times New Roman" w:hAnsi="Times New Roman"/>
                  <w:color w:val="0000FF"/>
                </w:rPr>
                <w:t>https://m.edsoo.ru/f5eb14e4</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19</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0E6365" w:rsidP="00384C3A">
            <w:pPr>
              <w:spacing w:after="0" w:line="276" w:lineRule="auto"/>
              <w:rPr>
                <w:lang w:val="en-US"/>
              </w:rPr>
            </w:pPr>
            <w:r>
              <w:rPr>
                <w:rFonts w:ascii="Times New Roman" w:hAnsi="Times New Roman"/>
                <w:color w:val="000000"/>
                <w:sz w:val="24"/>
              </w:rPr>
              <w:t>Советы на всю жизнь</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19</w:t>
            </w:r>
            <w:r w:rsidR="005B1616">
              <w:rPr>
                <w:rFonts w:ascii="Times New Roman" w:hAnsi="Times New Roman"/>
                <w:color w:val="000000"/>
                <w:sz w:val="24"/>
              </w:rPr>
              <w:t xml:space="preserve">.01.2024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49" w:history="1">
              <w:r>
                <w:rPr>
                  <w:rStyle w:val="aff8"/>
                  <w:rFonts w:ascii="Times New Roman" w:hAnsi="Times New Roman"/>
                  <w:color w:val="0000FF"/>
                </w:rPr>
                <w:t>https://m.edsoo.ru/f5eb1da4</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20</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0E6365" w:rsidP="00FC78D6">
            <w:pPr>
              <w:spacing w:after="0" w:line="276" w:lineRule="auto"/>
              <w:rPr>
                <w:rFonts w:ascii="Times New Roman" w:hAnsi="Times New Roman"/>
                <w:b/>
                <w:color w:val="000000"/>
                <w:sz w:val="24"/>
              </w:rPr>
            </w:pPr>
            <w:r w:rsidRPr="000E6365">
              <w:rPr>
                <w:rFonts w:ascii="Times New Roman" w:hAnsi="Times New Roman"/>
                <w:b/>
                <w:color w:val="000000"/>
                <w:sz w:val="24"/>
              </w:rPr>
              <w:t xml:space="preserve">Модуль " Основы противодействия экстремизму и </w:t>
            </w:r>
            <w:r w:rsidRPr="000E6365">
              <w:rPr>
                <w:rFonts w:ascii="Times New Roman" w:hAnsi="Times New Roman"/>
                <w:b/>
                <w:color w:val="000000"/>
                <w:sz w:val="24"/>
              </w:rPr>
              <w:lastRenderedPageBreak/>
              <w:t>терроризму».</w:t>
            </w:r>
          </w:p>
          <w:p w:rsidR="000E6365" w:rsidRPr="000E6365" w:rsidRDefault="000E6365" w:rsidP="00FC78D6">
            <w:pPr>
              <w:spacing w:after="0" w:line="276" w:lineRule="auto"/>
            </w:pPr>
            <w:r w:rsidRPr="000E6365">
              <w:rPr>
                <w:rFonts w:ascii="Times New Roman" w:hAnsi="Times New Roman"/>
                <w:color w:val="000000"/>
                <w:sz w:val="24"/>
              </w:rPr>
              <w:t>Что такое экстремизм</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lastRenderedPageBreak/>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26.01</w:t>
            </w:r>
            <w:r w:rsidR="005B1616">
              <w:rPr>
                <w:rFonts w:ascii="Times New Roman" w:hAnsi="Times New Roman"/>
                <w:color w:val="000000"/>
                <w:sz w:val="24"/>
              </w:rPr>
              <w:t xml:space="preserve">.2024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50" w:history="1">
              <w:r>
                <w:rPr>
                  <w:rStyle w:val="aff8"/>
                  <w:rFonts w:ascii="Times New Roman" w:hAnsi="Times New Roman"/>
                  <w:color w:val="0000FF"/>
                </w:rPr>
                <w:t>https://m.edsoo.ru/f5eb279a</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lastRenderedPageBreak/>
              <w:t>21</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0E6365" w:rsidP="00FC78D6">
            <w:pPr>
              <w:spacing w:after="0" w:line="276" w:lineRule="auto"/>
            </w:pPr>
            <w:r>
              <w:rPr>
                <w:rFonts w:ascii="Times New Roman" w:hAnsi="Times New Roman"/>
                <w:color w:val="000000"/>
                <w:sz w:val="24"/>
              </w:rPr>
              <w:t>Терроризм-крайняя форма экстремизма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w:t>
            </w:r>
            <w:r w:rsidR="00384C3A">
              <w:rPr>
                <w:rFonts w:ascii="Times New Roman" w:hAnsi="Times New Roman"/>
                <w:color w:val="000000"/>
                <w:sz w:val="24"/>
              </w:rPr>
              <w:t>0</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02</w:t>
            </w:r>
            <w:r w:rsidR="005B1616">
              <w:rPr>
                <w:rFonts w:ascii="Times New Roman" w:hAnsi="Times New Roman"/>
                <w:color w:val="000000"/>
                <w:sz w:val="24"/>
              </w:rPr>
              <w:t xml:space="preserve">.02.2024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51" w:history="1">
              <w:r>
                <w:rPr>
                  <w:rStyle w:val="aff8"/>
                  <w:rFonts w:ascii="Times New Roman" w:hAnsi="Times New Roman"/>
                  <w:color w:val="0000FF"/>
                </w:rPr>
                <w:t>https://m.edsoo.ru/f5eb2c0e</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22</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0E6365" w:rsidP="00FC78D6">
            <w:pPr>
              <w:spacing w:after="0" w:line="276" w:lineRule="auto"/>
            </w:pPr>
            <w:r>
              <w:rPr>
                <w:rFonts w:ascii="Times New Roman" w:hAnsi="Times New Roman"/>
                <w:color w:val="000000"/>
                <w:sz w:val="24"/>
              </w:rPr>
              <w:t>Правила безопасного поведения при угрозе или совершении террористического акта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09</w:t>
            </w:r>
            <w:r w:rsidR="005B1616">
              <w:rPr>
                <w:rFonts w:ascii="Times New Roman" w:hAnsi="Times New Roman"/>
                <w:color w:val="000000"/>
                <w:sz w:val="24"/>
              </w:rPr>
              <w:t xml:space="preserve">.02.2024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52" w:history="1">
              <w:r>
                <w:rPr>
                  <w:rStyle w:val="aff8"/>
                  <w:rFonts w:ascii="Times New Roman" w:hAnsi="Times New Roman"/>
                  <w:color w:val="0000FF"/>
                </w:rPr>
                <w:t>https://m.edsoo.ru/f5eb2d94</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23</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0E6365" w:rsidP="00FC78D6">
            <w:pPr>
              <w:spacing w:after="0" w:line="276" w:lineRule="auto"/>
              <w:rPr>
                <w:rFonts w:ascii="Times New Roman" w:hAnsi="Times New Roman"/>
                <w:b/>
                <w:color w:val="000000"/>
                <w:sz w:val="24"/>
              </w:rPr>
            </w:pPr>
            <w:r w:rsidRPr="000E6365">
              <w:rPr>
                <w:rFonts w:ascii="Times New Roman" w:hAnsi="Times New Roman"/>
                <w:b/>
                <w:color w:val="000000"/>
                <w:sz w:val="24"/>
              </w:rPr>
              <w:t>Модуль "Безопасность в информационном пространстве"</w:t>
            </w:r>
            <w:r>
              <w:rPr>
                <w:rFonts w:ascii="Times New Roman" w:hAnsi="Times New Roman"/>
                <w:b/>
                <w:color w:val="000000"/>
                <w:sz w:val="24"/>
              </w:rPr>
              <w:t>.</w:t>
            </w:r>
          </w:p>
          <w:p w:rsidR="000E6365" w:rsidRPr="000E6365" w:rsidRDefault="000E6365" w:rsidP="00384C3A">
            <w:pPr>
              <w:spacing w:after="0" w:line="276" w:lineRule="auto"/>
            </w:pPr>
            <w:r>
              <w:rPr>
                <w:rFonts w:ascii="Times New Roman" w:hAnsi="Times New Roman"/>
                <w:color w:val="000000"/>
                <w:sz w:val="24"/>
              </w:rPr>
              <w:t>Что такое информационная среда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16</w:t>
            </w:r>
            <w:r w:rsidR="005B1616">
              <w:rPr>
                <w:rFonts w:ascii="Times New Roman" w:hAnsi="Times New Roman"/>
                <w:color w:val="000000"/>
                <w:sz w:val="24"/>
              </w:rPr>
              <w:t xml:space="preserve">.02.2024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53" w:history="1">
              <w:r>
                <w:rPr>
                  <w:rStyle w:val="aff8"/>
                  <w:rFonts w:ascii="Times New Roman" w:hAnsi="Times New Roman"/>
                  <w:color w:val="0000FF"/>
                </w:rPr>
                <w:t>https://m.edsoo.ru/f5eb3384</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24</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0E6365" w:rsidRDefault="000E6365" w:rsidP="00384C3A">
            <w:pPr>
              <w:spacing w:after="0" w:line="276" w:lineRule="auto"/>
              <w:rPr>
                <w:rFonts w:ascii="Times New Roman" w:hAnsi="Times New Roman" w:cs="Times New Roman"/>
                <w:sz w:val="24"/>
                <w:szCs w:val="24"/>
              </w:rPr>
            </w:pPr>
            <w:r w:rsidRPr="000E6365">
              <w:rPr>
                <w:rFonts w:ascii="Times New Roman" w:hAnsi="Times New Roman" w:cs="Times New Roman"/>
                <w:sz w:val="24"/>
                <w:szCs w:val="24"/>
              </w:rPr>
              <w:t>Безопасное использование информационных ресурсов</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84C3A">
            <w:pPr>
              <w:spacing w:after="0" w:line="276" w:lineRule="auto"/>
              <w:ind w:left="135"/>
              <w:jc w:val="center"/>
              <w:rPr>
                <w:lang w:val="en-US"/>
              </w:rPr>
            </w:pPr>
            <w:r>
              <w:rPr>
                <w:rFonts w:ascii="Times New Roman" w:hAnsi="Times New Roman"/>
                <w:color w:val="000000"/>
                <w:sz w:val="24"/>
              </w:rPr>
              <w:t xml:space="preserve"> 0</w:t>
            </w:r>
            <w:r w:rsidR="005B1616">
              <w:rPr>
                <w:rFonts w:ascii="Times New Roman" w:hAnsi="Times New Roman"/>
                <w:color w:val="000000"/>
                <w:sz w:val="24"/>
              </w:rPr>
              <w:t xml:space="preserve">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4103E">
            <w:pPr>
              <w:spacing w:after="0" w:line="276" w:lineRule="auto"/>
              <w:ind w:left="135"/>
              <w:rPr>
                <w:lang w:val="en-US"/>
              </w:rPr>
            </w:pPr>
            <w:r>
              <w:rPr>
                <w:rFonts w:ascii="Times New Roman" w:hAnsi="Times New Roman"/>
                <w:color w:val="000000"/>
                <w:sz w:val="24"/>
              </w:rPr>
              <w:t xml:space="preserve"> 23.02</w:t>
            </w:r>
            <w:r w:rsidR="005B1616">
              <w:rPr>
                <w:rFonts w:ascii="Times New Roman" w:hAnsi="Times New Roman"/>
                <w:color w:val="000000"/>
                <w:sz w:val="24"/>
              </w:rPr>
              <w:t xml:space="preserve">.2024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54" w:history="1">
              <w:r>
                <w:rPr>
                  <w:rStyle w:val="aff8"/>
                  <w:rFonts w:ascii="Times New Roman" w:hAnsi="Times New Roman"/>
                  <w:color w:val="0000FF"/>
                </w:rPr>
                <w:t>https://m.edsoo.ru/f5eacc82</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25</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0E6365" w:rsidRDefault="000E6365" w:rsidP="000E6365">
            <w:pPr>
              <w:spacing w:after="0" w:line="276" w:lineRule="auto"/>
              <w:rPr>
                <w:rFonts w:ascii="Times New Roman" w:hAnsi="Times New Roman"/>
                <w:b/>
                <w:color w:val="000000"/>
                <w:sz w:val="24"/>
              </w:rPr>
            </w:pPr>
            <w:r w:rsidRPr="000E6365">
              <w:rPr>
                <w:rFonts w:ascii="Times New Roman" w:hAnsi="Times New Roman"/>
                <w:b/>
                <w:color w:val="000000"/>
                <w:sz w:val="24"/>
              </w:rPr>
              <w:t>Модуль "Безопасность в природной среде ".</w:t>
            </w:r>
          </w:p>
          <w:p w:rsidR="000E6365" w:rsidRPr="000E6365" w:rsidRDefault="000E6365" w:rsidP="000E6365">
            <w:pPr>
              <w:spacing w:after="0" w:line="276" w:lineRule="auto"/>
              <w:rPr>
                <w:rFonts w:ascii="Times New Roman" w:hAnsi="Times New Roman"/>
                <w:color w:val="000000"/>
                <w:sz w:val="24"/>
              </w:rPr>
            </w:pPr>
            <w:r w:rsidRPr="000E6365">
              <w:rPr>
                <w:rFonts w:ascii="Times New Roman" w:hAnsi="Times New Roman"/>
                <w:color w:val="000000"/>
                <w:sz w:val="24"/>
              </w:rPr>
              <w:t>Как погодные условия могут влиять на безопасность человека</w:t>
            </w:r>
          </w:p>
          <w:p w:rsidR="005B1616" w:rsidRDefault="005B1616">
            <w:pPr>
              <w:spacing w:after="0" w:line="276" w:lineRule="auto"/>
              <w:ind w:left="135"/>
            </w:pP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rPr>
                <w:lang w:val="en-US"/>
              </w:rPr>
            </w:pPr>
            <w:r>
              <w:rPr>
                <w:rFonts w:ascii="Times New Roman" w:hAnsi="Times New Roman"/>
                <w:color w:val="000000"/>
                <w:sz w:val="24"/>
              </w:rPr>
              <w:t xml:space="preserve"> 01</w:t>
            </w:r>
            <w:r w:rsidR="005B1616">
              <w:rPr>
                <w:rFonts w:ascii="Times New Roman" w:hAnsi="Times New Roman"/>
                <w:color w:val="000000"/>
                <w:sz w:val="24"/>
              </w:rPr>
              <w:t xml:space="preserve">.03.2024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Pr="00A17866" w:rsidRDefault="00A17866">
            <w:pPr>
              <w:spacing w:after="0" w:line="276" w:lineRule="auto"/>
              <w:ind w:left="135"/>
            </w:pPr>
            <w:r>
              <w:rPr>
                <w:rFonts w:ascii="Times New Roman" w:hAnsi="Times New Roman"/>
                <w:color w:val="000000"/>
                <w:sz w:val="24"/>
              </w:rPr>
              <w:t xml:space="preserve">Библиотека ЦОК </w:t>
            </w:r>
            <w:hyperlink r:id="rId55" w:history="1">
              <w:r>
                <w:rPr>
                  <w:rStyle w:val="aff8"/>
                  <w:rFonts w:ascii="Times New Roman" w:hAnsi="Times New Roman"/>
                  <w:color w:val="0000FF"/>
                </w:rPr>
                <w:t>https://m.edsoo.ru/f5eacc82</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26</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0E6365" w:rsidRDefault="000E6365" w:rsidP="000E6365">
            <w:pPr>
              <w:spacing w:after="0" w:line="276" w:lineRule="auto"/>
              <w:rPr>
                <w:rFonts w:ascii="Times New Roman" w:hAnsi="Times New Roman" w:cs="Times New Roman"/>
                <w:sz w:val="24"/>
                <w:szCs w:val="24"/>
              </w:rPr>
            </w:pPr>
            <w:r w:rsidRPr="000E6365">
              <w:rPr>
                <w:rFonts w:ascii="Times New Roman" w:hAnsi="Times New Roman" w:cs="Times New Roman"/>
                <w:sz w:val="24"/>
                <w:szCs w:val="24"/>
              </w:rPr>
              <w:t>Безопасное поведение на водоёмах при различных погодных условиях</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rPr>
                <w:lang w:val="en-US"/>
              </w:rPr>
            </w:pPr>
            <w:r>
              <w:rPr>
                <w:rFonts w:ascii="Times New Roman" w:hAnsi="Times New Roman"/>
                <w:color w:val="000000"/>
                <w:sz w:val="24"/>
              </w:rPr>
              <w:t xml:space="preserve"> 15</w:t>
            </w:r>
            <w:r w:rsidR="005B1616">
              <w:rPr>
                <w:rFonts w:ascii="Times New Roman" w:hAnsi="Times New Roman"/>
                <w:color w:val="000000"/>
                <w:sz w:val="24"/>
              </w:rPr>
              <w:t xml:space="preserve">.03.2024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56" w:history="1">
              <w:r>
                <w:rPr>
                  <w:rStyle w:val="aff8"/>
                  <w:rFonts w:ascii="Times New Roman" w:hAnsi="Times New Roman"/>
                  <w:color w:val="0000FF"/>
                </w:rPr>
                <w:t>https://m.edsoo.ru/f5eb37ee</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27</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C13E60" w:rsidRDefault="00C13E60" w:rsidP="00C13E60">
            <w:pPr>
              <w:spacing w:after="0" w:line="276" w:lineRule="auto"/>
              <w:rPr>
                <w:rFonts w:ascii="Times New Roman" w:hAnsi="Times New Roman" w:cs="Times New Roman"/>
                <w:sz w:val="24"/>
                <w:szCs w:val="24"/>
              </w:rPr>
            </w:pPr>
            <w:r w:rsidRPr="00C13E60">
              <w:rPr>
                <w:rFonts w:ascii="Times New Roman" w:hAnsi="Times New Roman" w:cs="Times New Roman"/>
                <w:sz w:val="24"/>
                <w:szCs w:val="24"/>
              </w:rPr>
              <w:t>Стихийные бедствия и их опасности</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rPr>
                <w:lang w:val="en-US"/>
              </w:rPr>
            </w:pPr>
            <w:r>
              <w:rPr>
                <w:rFonts w:ascii="Times New Roman" w:hAnsi="Times New Roman"/>
                <w:color w:val="000000"/>
                <w:sz w:val="24"/>
              </w:rPr>
              <w:t xml:space="preserve"> 22</w:t>
            </w:r>
            <w:r w:rsidR="005B1616">
              <w:rPr>
                <w:rFonts w:ascii="Times New Roman" w:hAnsi="Times New Roman"/>
                <w:color w:val="000000"/>
                <w:sz w:val="24"/>
              </w:rPr>
              <w:t xml:space="preserve">.03.2024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57" w:history="1">
              <w:r>
                <w:rPr>
                  <w:rStyle w:val="aff8"/>
                  <w:rFonts w:ascii="Times New Roman" w:hAnsi="Times New Roman"/>
                  <w:color w:val="0000FF"/>
                </w:rPr>
                <w:t>https://m.edsoo.ru/f5eb3ca8</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28</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13E60" w:rsidP="00C13E60">
            <w:pPr>
              <w:spacing w:after="0" w:line="276" w:lineRule="auto"/>
              <w:rPr>
                <w:rFonts w:ascii="Times New Roman" w:hAnsi="Times New Roman"/>
                <w:b/>
                <w:color w:val="000000"/>
                <w:sz w:val="24"/>
              </w:rPr>
            </w:pPr>
            <w:r w:rsidRPr="00C13E60">
              <w:rPr>
                <w:rFonts w:ascii="Times New Roman" w:hAnsi="Times New Roman"/>
                <w:b/>
                <w:color w:val="000000"/>
                <w:sz w:val="24"/>
              </w:rPr>
              <w:t>Модуль " Безопасность в Чрезвычайных ситуациях техногенного характера"</w:t>
            </w:r>
            <w:r>
              <w:rPr>
                <w:rFonts w:ascii="Times New Roman" w:hAnsi="Times New Roman"/>
                <w:b/>
                <w:color w:val="000000"/>
                <w:sz w:val="24"/>
              </w:rPr>
              <w:t>.</w:t>
            </w:r>
          </w:p>
          <w:p w:rsidR="00C13E60" w:rsidRPr="00C13E60" w:rsidRDefault="00C13E60" w:rsidP="00C13E60">
            <w:pPr>
              <w:spacing w:after="0" w:line="276" w:lineRule="auto"/>
              <w:rPr>
                <w:rFonts w:ascii="Times New Roman" w:hAnsi="Times New Roman" w:cs="Times New Roman"/>
                <w:sz w:val="24"/>
                <w:szCs w:val="24"/>
              </w:rPr>
            </w:pPr>
            <w:r>
              <w:rPr>
                <w:rFonts w:ascii="Times New Roman" w:hAnsi="Times New Roman"/>
                <w:color w:val="000000"/>
                <w:sz w:val="24"/>
              </w:rPr>
              <w:lastRenderedPageBreak/>
              <w:t>Химические производства и связанные с ними опасности</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lastRenderedPageBreak/>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rPr>
                <w:lang w:val="en-US"/>
              </w:rPr>
            </w:pPr>
            <w:r>
              <w:rPr>
                <w:rFonts w:ascii="Times New Roman" w:hAnsi="Times New Roman"/>
                <w:color w:val="000000"/>
                <w:sz w:val="24"/>
              </w:rPr>
              <w:t xml:space="preserve"> 05</w:t>
            </w:r>
            <w:r w:rsidR="005B1616">
              <w:rPr>
                <w:rFonts w:ascii="Times New Roman" w:hAnsi="Times New Roman"/>
                <w:color w:val="000000"/>
                <w:sz w:val="24"/>
              </w:rPr>
              <w:t xml:space="preserve">.04.2024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58" w:history="1">
              <w:r>
                <w:rPr>
                  <w:rStyle w:val="aff8"/>
                  <w:rFonts w:ascii="Times New Roman" w:hAnsi="Times New Roman"/>
                  <w:color w:val="0000FF"/>
                </w:rPr>
                <w:t>https://m.edsoo.ru/f5eb3f82</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lastRenderedPageBreak/>
              <w:t>29</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C13E60" w:rsidRDefault="00C13E60" w:rsidP="00C13E60">
            <w:pPr>
              <w:spacing w:after="0" w:line="276" w:lineRule="auto"/>
              <w:rPr>
                <w:rFonts w:ascii="Times New Roman" w:hAnsi="Times New Roman" w:cs="Times New Roman"/>
                <w:sz w:val="24"/>
                <w:szCs w:val="24"/>
              </w:rPr>
            </w:pPr>
            <w:r w:rsidRPr="00C13E60">
              <w:rPr>
                <w:rFonts w:ascii="Times New Roman" w:hAnsi="Times New Roman" w:cs="Times New Roman"/>
                <w:sz w:val="24"/>
                <w:szCs w:val="24"/>
              </w:rPr>
              <w:t>Ядерные объекты и их опасности</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rPr>
                <w:lang w:val="en-US"/>
              </w:rPr>
            </w:pPr>
            <w:r>
              <w:rPr>
                <w:rFonts w:ascii="Times New Roman" w:hAnsi="Times New Roman"/>
                <w:color w:val="000000"/>
                <w:sz w:val="24"/>
              </w:rPr>
              <w:t xml:space="preserve"> 12</w:t>
            </w:r>
            <w:r w:rsidR="005B1616">
              <w:rPr>
                <w:rFonts w:ascii="Times New Roman" w:hAnsi="Times New Roman"/>
                <w:color w:val="000000"/>
                <w:sz w:val="24"/>
              </w:rPr>
              <w:t xml:space="preserve">.04.2024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59" w:history="1">
              <w:r>
                <w:rPr>
                  <w:rStyle w:val="aff8"/>
                  <w:rFonts w:ascii="Times New Roman" w:hAnsi="Times New Roman"/>
                  <w:color w:val="0000FF"/>
                </w:rPr>
                <w:t>https://m.edsoo.ru/f5eb4568</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30</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C13E60" w:rsidRDefault="00C13E60" w:rsidP="00C13E60">
            <w:pPr>
              <w:spacing w:after="0" w:line="276" w:lineRule="auto"/>
              <w:rPr>
                <w:rFonts w:ascii="Times New Roman" w:hAnsi="Times New Roman" w:cs="Times New Roman"/>
                <w:sz w:val="24"/>
                <w:szCs w:val="24"/>
              </w:rPr>
            </w:pPr>
            <w:r w:rsidRPr="00C13E60">
              <w:rPr>
                <w:rFonts w:ascii="Times New Roman" w:hAnsi="Times New Roman" w:cs="Times New Roman"/>
                <w:sz w:val="24"/>
                <w:szCs w:val="24"/>
              </w:rPr>
              <w:t>Гидротехнические сооружения и их опасности</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rPr>
                <w:lang w:val="en-US"/>
              </w:rPr>
            </w:pPr>
            <w:r>
              <w:rPr>
                <w:rFonts w:ascii="Times New Roman" w:hAnsi="Times New Roman"/>
                <w:color w:val="000000"/>
                <w:sz w:val="24"/>
              </w:rPr>
              <w:t xml:space="preserve"> 19</w:t>
            </w:r>
            <w:r w:rsidR="005B1616">
              <w:rPr>
                <w:rFonts w:ascii="Times New Roman" w:hAnsi="Times New Roman"/>
                <w:color w:val="000000"/>
                <w:sz w:val="24"/>
              </w:rPr>
              <w:t xml:space="preserve">.04.2024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0" w:history="1">
              <w:r>
                <w:rPr>
                  <w:rStyle w:val="aff8"/>
                  <w:rFonts w:ascii="Times New Roman" w:hAnsi="Times New Roman"/>
                  <w:color w:val="0000FF"/>
                </w:rPr>
                <w:t>https://m.edsoo.ru/f5eb46da</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31</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C13E60" w:rsidRDefault="00C13E60" w:rsidP="00C13E60">
            <w:pPr>
              <w:spacing w:after="0" w:line="276" w:lineRule="auto"/>
              <w:rPr>
                <w:rFonts w:ascii="Times New Roman" w:hAnsi="Times New Roman"/>
                <w:b/>
                <w:color w:val="000000"/>
                <w:sz w:val="24"/>
              </w:rPr>
            </w:pPr>
            <w:r w:rsidRPr="00C13E60">
              <w:rPr>
                <w:rFonts w:ascii="Times New Roman" w:hAnsi="Times New Roman"/>
                <w:b/>
                <w:color w:val="000000"/>
                <w:sz w:val="24"/>
              </w:rPr>
              <w:t>Модуль " Основы медицинских знаний ".</w:t>
            </w:r>
          </w:p>
          <w:p w:rsidR="00C13E60" w:rsidRPr="00C13E60" w:rsidRDefault="00C13E60" w:rsidP="00C13E60">
            <w:pPr>
              <w:spacing w:after="0" w:line="276" w:lineRule="auto"/>
              <w:rPr>
                <w:rFonts w:ascii="Times New Roman" w:hAnsi="Times New Roman"/>
                <w:color w:val="000000"/>
                <w:sz w:val="24"/>
              </w:rPr>
            </w:pPr>
            <w:r w:rsidRPr="00C13E60">
              <w:rPr>
                <w:rFonts w:ascii="Times New Roman" w:hAnsi="Times New Roman"/>
                <w:color w:val="000000"/>
                <w:sz w:val="24"/>
              </w:rPr>
              <w:t>Основные правила оказания первой помощи</w:t>
            </w:r>
          </w:p>
          <w:p w:rsidR="005B1616" w:rsidRPr="00F46984" w:rsidRDefault="005B1616">
            <w:pPr>
              <w:spacing w:after="0" w:line="276" w:lineRule="auto"/>
              <w:ind w:left="135"/>
            </w:pP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rPr>
                <w:lang w:val="en-US"/>
              </w:rPr>
            </w:pPr>
            <w:r>
              <w:rPr>
                <w:rFonts w:ascii="Times New Roman" w:hAnsi="Times New Roman"/>
                <w:color w:val="000000"/>
                <w:sz w:val="24"/>
              </w:rPr>
              <w:t xml:space="preserve"> 26</w:t>
            </w:r>
            <w:r w:rsidR="005B1616">
              <w:rPr>
                <w:rFonts w:ascii="Times New Roman" w:hAnsi="Times New Roman"/>
                <w:color w:val="000000"/>
                <w:sz w:val="24"/>
              </w:rPr>
              <w:t xml:space="preserve">.04.2024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1" w:history="1">
              <w:r>
                <w:rPr>
                  <w:rStyle w:val="aff8"/>
                  <w:rFonts w:ascii="Times New Roman" w:hAnsi="Times New Roman"/>
                  <w:color w:val="0000FF"/>
                </w:rPr>
                <w:t>https://m.edsoo.ru/f5eb4842</w:t>
              </w:r>
            </w:hyperlink>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32</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C13E60" w:rsidRDefault="00C13E60" w:rsidP="00384C3A">
            <w:pPr>
              <w:spacing w:after="0" w:line="276" w:lineRule="auto"/>
              <w:rPr>
                <w:rFonts w:ascii="Times New Roman" w:hAnsi="Times New Roman" w:cs="Times New Roman"/>
                <w:sz w:val="24"/>
                <w:szCs w:val="24"/>
              </w:rPr>
            </w:pPr>
            <w:r w:rsidRPr="00C13E60">
              <w:rPr>
                <w:rFonts w:ascii="Times New Roman" w:hAnsi="Times New Roman" w:cs="Times New Roman"/>
                <w:sz w:val="24"/>
                <w:szCs w:val="24"/>
              </w:rPr>
              <w:t>Первая помощь и взаимопомощь при ожоге</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rPr>
                <w:lang w:val="en-US"/>
              </w:rPr>
            </w:pPr>
            <w:r>
              <w:rPr>
                <w:rFonts w:ascii="Times New Roman" w:hAnsi="Times New Roman"/>
                <w:color w:val="000000"/>
                <w:sz w:val="24"/>
              </w:rPr>
              <w:t xml:space="preserve"> 03</w:t>
            </w:r>
            <w:r w:rsidR="005B1616">
              <w:rPr>
                <w:rFonts w:ascii="Times New Roman" w:hAnsi="Times New Roman"/>
                <w:color w:val="000000"/>
                <w:sz w:val="24"/>
              </w:rPr>
              <w:t xml:space="preserve">.05.2024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line="276" w:lineRule="auto"/>
              <w:ind w:left="135"/>
              <w:rPr>
                <w:lang w:val="en-US"/>
              </w:rPr>
            </w:pPr>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33</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C13E60" w:rsidRDefault="00C13E60" w:rsidP="00384C3A">
            <w:pPr>
              <w:spacing w:after="0" w:line="276" w:lineRule="auto"/>
              <w:rPr>
                <w:rFonts w:ascii="Times New Roman" w:hAnsi="Times New Roman" w:cs="Times New Roman"/>
                <w:sz w:val="24"/>
                <w:szCs w:val="24"/>
              </w:rPr>
            </w:pPr>
            <w:r w:rsidRPr="00C13E60">
              <w:rPr>
                <w:rFonts w:ascii="Times New Roman" w:hAnsi="Times New Roman" w:cs="Times New Roman"/>
                <w:sz w:val="24"/>
                <w:szCs w:val="24"/>
              </w:rPr>
              <w:t xml:space="preserve">Первая помощь при </w:t>
            </w:r>
            <w:r>
              <w:rPr>
                <w:rFonts w:ascii="Times New Roman" w:hAnsi="Times New Roman" w:cs="Times New Roman"/>
                <w:sz w:val="24"/>
                <w:szCs w:val="24"/>
              </w:rPr>
              <w:t>отравлениях, при травмах</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w:t>
            </w:r>
            <w:r w:rsidR="00384C3A">
              <w:rPr>
                <w:rFonts w:ascii="Times New Roman" w:hAnsi="Times New Roman"/>
                <w:color w:val="000000"/>
                <w:sz w:val="24"/>
              </w:rPr>
              <w:t>0</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1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pPr>
            <w:r>
              <w:rPr>
                <w:rFonts w:ascii="Times New Roman" w:hAnsi="Times New Roman"/>
                <w:color w:val="000000"/>
                <w:sz w:val="24"/>
              </w:rPr>
              <w:t xml:space="preserve"> 10</w:t>
            </w:r>
            <w:r w:rsidR="005B1616">
              <w:rPr>
                <w:rFonts w:ascii="Times New Roman" w:hAnsi="Times New Roman"/>
                <w:color w:val="000000"/>
                <w:sz w:val="24"/>
              </w:rPr>
              <w:t xml:space="preserve">.05.2024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line="276" w:lineRule="auto"/>
              <w:ind w:left="135"/>
            </w:pPr>
          </w:p>
        </w:tc>
      </w:tr>
      <w:tr w:rsidR="005B1616" w:rsidTr="009A7822">
        <w:trPr>
          <w:trHeight w:val="144"/>
        </w:trPr>
        <w:tc>
          <w:tcPr>
            <w:tcW w:w="63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pPr>
            <w:r>
              <w:rPr>
                <w:rFonts w:ascii="Times New Roman" w:hAnsi="Times New Roman"/>
                <w:color w:val="000000"/>
                <w:sz w:val="24"/>
              </w:rPr>
              <w:t>34</w:t>
            </w:r>
          </w:p>
        </w:tc>
        <w:tc>
          <w:tcPr>
            <w:tcW w:w="244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C13E60" w:rsidRDefault="00C13E60" w:rsidP="00384C3A">
            <w:pPr>
              <w:spacing w:after="0" w:line="276" w:lineRule="auto"/>
              <w:rPr>
                <w:rFonts w:ascii="Times New Roman" w:hAnsi="Times New Roman" w:cs="Times New Roman"/>
                <w:sz w:val="24"/>
                <w:szCs w:val="24"/>
              </w:rPr>
            </w:pPr>
            <w:r>
              <w:rPr>
                <w:rFonts w:ascii="Times New Roman" w:hAnsi="Times New Roman" w:cs="Times New Roman"/>
                <w:sz w:val="24"/>
                <w:szCs w:val="24"/>
              </w:rPr>
              <w:t>Первая помощь при Ч.С.</w:t>
            </w:r>
          </w:p>
          <w:p w:rsidR="005B1616" w:rsidRPr="00C13E60" w:rsidRDefault="00C13E60" w:rsidP="00384C3A">
            <w:pPr>
              <w:spacing w:after="0" w:line="276" w:lineRule="auto"/>
              <w:rPr>
                <w:rFonts w:ascii="Times New Roman" w:hAnsi="Times New Roman" w:cs="Times New Roman"/>
                <w:sz w:val="24"/>
                <w:szCs w:val="24"/>
              </w:rPr>
            </w:pPr>
            <w:r>
              <w:rPr>
                <w:rFonts w:ascii="Times New Roman" w:hAnsi="Times New Roman" w:cs="Times New Roman"/>
                <w:sz w:val="24"/>
                <w:szCs w:val="24"/>
              </w:rPr>
              <w:t>Итоговый урок</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1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84C3A">
            <w:pPr>
              <w:spacing w:after="0" w:line="276" w:lineRule="auto"/>
              <w:ind w:left="135"/>
              <w:jc w:val="center"/>
            </w:pPr>
            <w:r>
              <w:rPr>
                <w:rFonts w:ascii="Times New Roman" w:hAnsi="Times New Roman"/>
                <w:color w:val="000000"/>
                <w:sz w:val="24"/>
              </w:rPr>
              <w:t xml:space="preserve"> 0</w:t>
            </w:r>
            <w:r w:rsidR="005B1616">
              <w:rPr>
                <w:rFonts w:ascii="Times New Roman" w:hAnsi="Times New Roman"/>
                <w:color w:val="000000"/>
                <w:sz w:val="24"/>
              </w:rPr>
              <w:t xml:space="preserve">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0 </w:t>
            </w:r>
          </w:p>
        </w:tc>
        <w:tc>
          <w:tcPr>
            <w:tcW w:w="17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C33E2C">
            <w:pPr>
              <w:spacing w:after="0" w:line="276" w:lineRule="auto"/>
              <w:ind w:left="135"/>
            </w:pPr>
            <w:r>
              <w:rPr>
                <w:rFonts w:ascii="Times New Roman" w:hAnsi="Times New Roman"/>
                <w:color w:val="000000"/>
                <w:sz w:val="24"/>
              </w:rPr>
              <w:t xml:space="preserve"> 17</w:t>
            </w:r>
            <w:r w:rsidR="005B1616">
              <w:rPr>
                <w:rFonts w:ascii="Times New Roman" w:hAnsi="Times New Roman"/>
                <w:color w:val="000000"/>
                <w:sz w:val="24"/>
              </w:rPr>
              <w:t xml:space="preserve">.05.2024 </w:t>
            </w:r>
          </w:p>
        </w:tc>
        <w:tc>
          <w:tcPr>
            <w:tcW w:w="25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2" w:history="1">
              <w:r>
                <w:rPr>
                  <w:rStyle w:val="aff8"/>
                  <w:rFonts w:ascii="Times New Roman" w:hAnsi="Times New Roman"/>
                  <w:color w:val="0000FF"/>
                </w:rPr>
                <w:t>https://m.edsoo.ru/f5eac5d4</w:t>
              </w:r>
            </w:hyperlink>
          </w:p>
        </w:tc>
      </w:tr>
      <w:tr w:rsidR="005B1616" w:rsidTr="009A7822">
        <w:trPr>
          <w:trHeight w:val="144"/>
        </w:trPr>
        <w:tc>
          <w:tcPr>
            <w:tcW w:w="3077" w:type="dxa"/>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ОБЩЕЕ КОЛИЧЕСТВО ЧАСОВ ПО ПРОГРАММЕ</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34 </w:t>
            </w:r>
          </w:p>
        </w:tc>
        <w:tc>
          <w:tcPr>
            <w:tcW w:w="1406"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384C3A">
            <w:pPr>
              <w:spacing w:after="0" w:line="276" w:lineRule="auto"/>
              <w:ind w:left="135"/>
              <w:jc w:val="center"/>
              <w:rPr>
                <w:lang w:val="en-US"/>
              </w:rPr>
            </w:pPr>
            <w:r>
              <w:rPr>
                <w:rFonts w:ascii="Times New Roman" w:hAnsi="Times New Roman"/>
                <w:color w:val="000000"/>
                <w:sz w:val="24"/>
              </w:rPr>
              <w:t xml:space="preserve"> 0</w:t>
            </w:r>
            <w:r w:rsidR="005B1616">
              <w:rPr>
                <w:rFonts w:ascii="Times New Roman" w:hAnsi="Times New Roman"/>
                <w:color w:val="000000"/>
                <w:sz w:val="24"/>
              </w:rPr>
              <w:t xml:space="preserve"> </w:t>
            </w:r>
          </w:p>
        </w:tc>
        <w:tc>
          <w:tcPr>
            <w:tcW w:w="128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w:t>
            </w:r>
            <w:r w:rsidR="00C2733B">
              <w:rPr>
                <w:rFonts w:ascii="Times New Roman" w:hAnsi="Times New Roman"/>
                <w:color w:val="000000"/>
                <w:sz w:val="24"/>
              </w:rPr>
              <w:t>5</w:t>
            </w:r>
          </w:p>
        </w:tc>
        <w:tc>
          <w:tcPr>
            <w:tcW w:w="4267" w:type="dxa"/>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200" w:line="276" w:lineRule="auto"/>
              <w:rPr>
                <w:lang w:val="en-US"/>
              </w:rPr>
            </w:pPr>
          </w:p>
        </w:tc>
      </w:tr>
    </w:tbl>
    <w:p w:rsidR="005B1616" w:rsidRDefault="005B1616" w:rsidP="005B1616">
      <w:pPr>
        <w:spacing w:after="0"/>
      </w:pPr>
    </w:p>
    <w:p w:rsidR="001C13B6" w:rsidRDefault="001C13B6" w:rsidP="005B1616">
      <w:pPr>
        <w:spacing w:after="0"/>
      </w:pPr>
    </w:p>
    <w:p w:rsidR="001C13B6" w:rsidRDefault="001C13B6" w:rsidP="005B1616">
      <w:pPr>
        <w:spacing w:after="0"/>
      </w:pPr>
    </w:p>
    <w:p w:rsidR="001C13B6" w:rsidRDefault="001C13B6" w:rsidP="001C13B6">
      <w:pPr>
        <w:spacing w:after="0"/>
        <w:rPr>
          <w:rFonts w:ascii="Times New Roman" w:hAnsi="Times New Roman"/>
          <w:b/>
          <w:color w:val="000000"/>
          <w:sz w:val="28"/>
        </w:rPr>
      </w:pPr>
      <w:r>
        <w:rPr>
          <w:rFonts w:ascii="Times New Roman" w:hAnsi="Times New Roman"/>
          <w:b/>
          <w:color w:val="000000"/>
          <w:sz w:val="28"/>
        </w:rPr>
        <w:t xml:space="preserve">                        </w:t>
      </w:r>
      <w:r w:rsidR="009949BE">
        <w:rPr>
          <w:rFonts w:ascii="Times New Roman" w:hAnsi="Times New Roman"/>
          <w:b/>
          <w:color w:val="000000"/>
          <w:sz w:val="28"/>
        </w:rPr>
        <w:t xml:space="preserve">                        </w:t>
      </w:r>
      <w:r>
        <w:rPr>
          <w:rFonts w:ascii="Times New Roman" w:hAnsi="Times New Roman"/>
          <w:b/>
          <w:color w:val="000000"/>
          <w:sz w:val="28"/>
        </w:rPr>
        <w:t>ПОУРОЧНОЕ ПЛАНИРОВАНИЕ</w:t>
      </w:r>
      <w:bookmarkStart w:id="1" w:name="block-17178289"/>
    </w:p>
    <w:p w:rsidR="005B1616" w:rsidRDefault="001C13B6" w:rsidP="001C13B6">
      <w:pPr>
        <w:spacing w:after="0"/>
        <w:rPr>
          <w:lang w:val="en-US"/>
        </w:rPr>
      </w:pPr>
      <w:r>
        <w:rPr>
          <w:rFonts w:ascii="Times New Roman" w:hAnsi="Times New Roman"/>
          <w:b/>
          <w:color w:val="000000"/>
          <w:sz w:val="28"/>
        </w:rPr>
        <w:t xml:space="preserve">                                               </w:t>
      </w:r>
      <w:r w:rsidR="009949BE">
        <w:rPr>
          <w:rFonts w:ascii="Times New Roman" w:hAnsi="Times New Roman"/>
          <w:b/>
          <w:color w:val="000000"/>
          <w:sz w:val="28"/>
        </w:rPr>
        <w:t xml:space="preserve">                    </w:t>
      </w:r>
      <w:r w:rsidR="005B1616">
        <w:rPr>
          <w:rFonts w:ascii="Times New Roman" w:hAnsi="Times New Roman"/>
          <w:b/>
          <w:color w:val="000000"/>
          <w:sz w:val="28"/>
        </w:rPr>
        <w:t xml:space="preserve">6 КЛАСС </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53"/>
        <w:gridCol w:w="2424"/>
        <w:gridCol w:w="851"/>
        <w:gridCol w:w="1195"/>
        <w:gridCol w:w="1498"/>
        <w:gridCol w:w="1628"/>
        <w:gridCol w:w="2639"/>
      </w:tblGrid>
      <w:tr w:rsidR="00B4765F" w:rsidTr="008E3173">
        <w:trPr>
          <w:trHeight w:val="144"/>
        </w:trPr>
        <w:tc>
          <w:tcPr>
            <w:tcW w:w="653"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5B1616" w:rsidRDefault="005B1616">
            <w:pPr>
              <w:spacing w:after="0" w:line="276" w:lineRule="auto"/>
              <w:ind w:left="135"/>
              <w:rPr>
                <w:lang w:val="en-US"/>
              </w:rPr>
            </w:pPr>
          </w:p>
        </w:tc>
        <w:tc>
          <w:tcPr>
            <w:tcW w:w="2424"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Тема урока </w:t>
            </w:r>
          </w:p>
          <w:p w:rsidR="005B1616" w:rsidRDefault="005B1616">
            <w:pPr>
              <w:spacing w:after="0" w:line="276" w:lineRule="auto"/>
              <w:ind w:left="135"/>
              <w:rPr>
                <w:lang w:val="en-US"/>
              </w:rPr>
            </w:pPr>
          </w:p>
        </w:tc>
        <w:tc>
          <w:tcPr>
            <w:tcW w:w="3544" w:type="dxa"/>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b/>
                <w:color w:val="000000"/>
                <w:sz w:val="24"/>
              </w:rPr>
              <w:t>Количество часов</w:t>
            </w:r>
          </w:p>
        </w:tc>
        <w:tc>
          <w:tcPr>
            <w:tcW w:w="1628"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Дата изучения </w:t>
            </w:r>
          </w:p>
          <w:p w:rsidR="005B1616" w:rsidRDefault="005B1616">
            <w:pPr>
              <w:spacing w:after="0" w:line="276" w:lineRule="auto"/>
              <w:ind w:left="135"/>
              <w:rPr>
                <w:lang w:val="en-US"/>
              </w:rPr>
            </w:pPr>
          </w:p>
        </w:tc>
        <w:tc>
          <w:tcPr>
            <w:tcW w:w="2639"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Электронные цифровые образовательные ресурсы </w:t>
            </w:r>
          </w:p>
          <w:p w:rsidR="005B1616" w:rsidRDefault="005B1616">
            <w:pPr>
              <w:spacing w:after="0" w:line="276" w:lineRule="auto"/>
              <w:ind w:left="135"/>
              <w:rPr>
                <w:lang w:val="en-US"/>
              </w:rPr>
            </w:pPr>
          </w:p>
        </w:tc>
      </w:tr>
      <w:tr w:rsidR="00B4765F" w:rsidTr="008E3173">
        <w:trPr>
          <w:trHeight w:val="144"/>
        </w:trPr>
        <w:tc>
          <w:tcPr>
            <w:tcW w:w="653" w:type="dxa"/>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2424" w:type="dxa"/>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Всего </w:t>
            </w:r>
          </w:p>
          <w:p w:rsidR="005B1616" w:rsidRDefault="005B1616">
            <w:pPr>
              <w:spacing w:after="0" w:line="276" w:lineRule="auto"/>
              <w:ind w:left="135"/>
              <w:rPr>
                <w:lang w:val="en-US"/>
              </w:rPr>
            </w:pP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Контрольные работы </w:t>
            </w:r>
          </w:p>
          <w:p w:rsidR="005B1616" w:rsidRDefault="005B1616">
            <w:pPr>
              <w:spacing w:after="0" w:line="276" w:lineRule="auto"/>
              <w:ind w:left="135"/>
              <w:rPr>
                <w:lang w:val="en-US"/>
              </w:rPr>
            </w:pP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ind w:left="135"/>
            </w:pPr>
            <w:r>
              <w:rPr>
                <w:rFonts w:ascii="Times New Roman" w:hAnsi="Times New Roman"/>
                <w:b/>
                <w:color w:val="000000"/>
                <w:sz w:val="24"/>
              </w:rPr>
              <w:t xml:space="preserve">Практические работы </w:t>
            </w:r>
          </w:p>
          <w:p w:rsidR="005B1616" w:rsidRDefault="005B1616">
            <w:pPr>
              <w:spacing w:after="0" w:line="276" w:lineRule="auto"/>
              <w:ind w:left="135"/>
              <w:rPr>
                <w:lang w:val="en-US"/>
              </w:rPr>
            </w:pPr>
          </w:p>
        </w:tc>
        <w:tc>
          <w:tcPr>
            <w:tcW w:w="1628" w:type="dxa"/>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c>
          <w:tcPr>
            <w:tcW w:w="2639" w:type="dxa"/>
            <w:vMerge/>
            <w:tcBorders>
              <w:top w:val="single" w:sz="2" w:space="0" w:color="auto"/>
              <w:left w:val="single" w:sz="2" w:space="0" w:color="auto"/>
              <w:bottom w:val="single" w:sz="2" w:space="0" w:color="auto"/>
              <w:right w:val="single" w:sz="2" w:space="0" w:color="auto"/>
            </w:tcBorders>
            <w:vAlign w:val="center"/>
            <w:hideMark/>
          </w:tcPr>
          <w:p w:rsidR="005B1616" w:rsidRDefault="005B1616">
            <w:pPr>
              <w:spacing w:after="0" w:line="240" w:lineRule="auto"/>
              <w:rPr>
                <w:lang w:val="en-US"/>
              </w:rPr>
            </w:pPr>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78115F" w:rsidRDefault="0078115F" w:rsidP="0078115F">
            <w:pPr>
              <w:spacing w:after="0" w:line="276" w:lineRule="auto"/>
              <w:rPr>
                <w:rFonts w:ascii="Times New Roman" w:hAnsi="Times New Roman"/>
                <w:color w:val="000000"/>
                <w:sz w:val="24"/>
              </w:rPr>
            </w:pPr>
            <w:r w:rsidRPr="0078115F">
              <w:rPr>
                <w:rFonts w:ascii="Times New Roman" w:hAnsi="Times New Roman"/>
                <w:b/>
                <w:color w:val="000000"/>
                <w:sz w:val="24"/>
              </w:rPr>
              <w:t>Модуль "Здоровье и как его сохранить</w:t>
            </w:r>
            <w:r>
              <w:rPr>
                <w:rFonts w:ascii="Times New Roman" w:hAnsi="Times New Roman"/>
                <w:color w:val="000000"/>
                <w:sz w:val="24"/>
              </w:rPr>
              <w:t>"</w:t>
            </w:r>
          </w:p>
          <w:p w:rsidR="005B1616" w:rsidRPr="0078115F" w:rsidRDefault="0078115F" w:rsidP="0078115F">
            <w:pPr>
              <w:spacing w:after="0" w:line="276" w:lineRule="auto"/>
            </w:pPr>
            <w:r>
              <w:rPr>
                <w:rFonts w:ascii="Times New Roman" w:hAnsi="Times New Roman"/>
                <w:color w:val="000000"/>
                <w:sz w:val="24"/>
              </w:rPr>
              <w:t xml:space="preserve">Факторы, способствующие </w:t>
            </w:r>
            <w:r>
              <w:rPr>
                <w:rFonts w:ascii="Times New Roman" w:hAnsi="Times New Roman"/>
                <w:color w:val="000000"/>
                <w:sz w:val="24"/>
              </w:rPr>
              <w:lastRenderedPageBreak/>
              <w:t xml:space="preserve">сбережению здоровью. Факторы, разрушающие здоровье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78115F" w:rsidRDefault="005B1616" w:rsidP="00DB48D2">
            <w:pPr>
              <w:spacing w:after="0" w:line="276" w:lineRule="auto"/>
              <w:ind w:left="135"/>
              <w:jc w:val="center"/>
            </w:pPr>
            <w:r>
              <w:rPr>
                <w:rFonts w:ascii="Times New Roman" w:hAnsi="Times New Roman"/>
                <w:color w:val="000000"/>
                <w:sz w:val="24"/>
              </w:rPr>
              <w:lastRenderedPageBreak/>
              <w:t xml:space="preserve"> </w:t>
            </w:r>
            <w:r w:rsidR="00DB48D2">
              <w:rPr>
                <w:rFonts w:ascii="Times New Roman" w:hAnsi="Times New Roman"/>
                <w:color w:val="000000"/>
                <w:sz w:val="24"/>
                <w:lang w:val="en-US"/>
              </w:rPr>
              <w:t>2</w:t>
            </w:r>
            <w:r>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78115F" w:rsidRDefault="005B1616">
            <w:pPr>
              <w:spacing w:after="0" w:line="276" w:lineRule="auto"/>
              <w:ind w:left="135"/>
              <w:jc w:val="cente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78115F" w:rsidRDefault="005B1616">
            <w:pPr>
              <w:spacing w:after="0" w:line="276" w:lineRule="auto"/>
              <w:ind w:left="135"/>
              <w:jc w:val="cente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78115F" w:rsidRDefault="0078115F">
            <w:pPr>
              <w:spacing w:after="0" w:line="276" w:lineRule="auto"/>
              <w:ind w:left="135"/>
            </w:pPr>
            <w:r>
              <w:rPr>
                <w:rFonts w:ascii="Times New Roman" w:hAnsi="Times New Roman"/>
                <w:color w:val="000000"/>
                <w:sz w:val="24"/>
              </w:rPr>
              <w:t xml:space="preserve"> 07</w:t>
            </w:r>
            <w:r w:rsidR="005B1616">
              <w:rPr>
                <w:rFonts w:ascii="Times New Roman" w:hAnsi="Times New Roman"/>
                <w:color w:val="000000"/>
                <w:sz w:val="24"/>
              </w:rPr>
              <w:t xml:space="preserve">.09.2023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Pr="0078115F" w:rsidRDefault="005B1616">
            <w:pPr>
              <w:spacing w:after="0" w:line="276" w:lineRule="auto"/>
              <w:ind w:left="135"/>
            </w:pPr>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78115F" w:rsidRDefault="005B1616">
            <w:pPr>
              <w:spacing w:after="0" w:line="276" w:lineRule="auto"/>
            </w:pPr>
            <w:r>
              <w:rPr>
                <w:rFonts w:ascii="Times New Roman" w:hAnsi="Times New Roman"/>
                <w:color w:val="000000"/>
                <w:sz w:val="24"/>
              </w:rPr>
              <w:lastRenderedPageBreak/>
              <w:t>2</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FE73A5" w:rsidRDefault="00FE73A5" w:rsidP="00FE73A5">
            <w:pPr>
              <w:spacing w:after="0" w:line="276" w:lineRule="auto"/>
              <w:rPr>
                <w:rFonts w:ascii="Times New Roman" w:hAnsi="Times New Roman" w:cs="Times New Roman"/>
                <w:sz w:val="24"/>
                <w:szCs w:val="24"/>
              </w:rPr>
            </w:pPr>
            <w:r w:rsidRPr="00FE73A5">
              <w:rPr>
                <w:rFonts w:ascii="Times New Roman" w:hAnsi="Times New Roman" w:cs="Times New Roman"/>
                <w:sz w:val="24"/>
                <w:szCs w:val="24"/>
              </w:rPr>
              <w:t>Профилактика вредных привычек</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DB48D2" w:rsidRDefault="00DB48D2">
            <w:pPr>
              <w:spacing w:after="0" w:line="276" w:lineRule="auto"/>
              <w:ind w:left="135"/>
              <w:jc w:val="center"/>
              <w:rPr>
                <w:lang w:val="en-US"/>
              </w:rPr>
            </w:pPr>
            <w:r>
              <w:rPr>
                <w:rFonts w:ascii="Times New Roman" w:hAnsi="Times New Roman"/>
                <w:color w:val="000000"/>
                <w:sz w:val="24"/>
                <w:lang w:val="en-US"/>
              </w:rPr>
              <w:t>2</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78115F" w:rsidRDefault="005B1616">
            <w:pPr>
              <w:spacing w:after="0" w:line="276" w:lineRule="auto"/>
              <w:ind w:left="135"/>
              <w:jc w:val="cente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78115F" w:rsidRDefault="005B1616">
            <w:pPr>
              <w:spacing w:after="0" w:line="276" w:lineRule="auto"/>
              <w:ind w:left="135"/>
              <w:jc w:val="cente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78115F" w:rsidRDefault="0078115F" w:rsidP="00BB4206">
            <w:pPr>
              <w:spacing w:after="0" w:line="276" w:lineRule="auto"/>
              <w:ind w:left="135"/>
            </w:pPr>
            <w:r>
              <w:rPr>
                <w:rFonts w:ascii="Times New Roman" w:hAnsi="Times New Roman"/>
                <w:color w:val="000000"/>
                <w:sz w:val="24"/>
              </w:rPr>
              <w:t xml:space="preserve"> </w:t>
            </w:r>
            <w:r w:rsidR="00BB4206">
              <w:rPr>
                <w:rFonts w:ascii="Times New Roman" w:hAnsi="Times New Roman"/>
                <w:color w:val="000000"/>
                <w:sz w:val="24"/>
              </w:rPr>
              <w:t>14.09.2023</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3" w:history="1">
              <w:r>
                <w:rPr>
                  <w:rStyle w:val="aff8"/>
                  <w:rFonts w:ascii="Times New Roman" w:hAnsi="Times New Roman"/>
                  <w:color w:val="0000FF"/>
                </w:rPr>
                <w:t>https://m.edsoo.ru/f5eaf78e</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3</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FE73A5" w:rsidRDefault="00FE73A5" w:rsidP="00FE73A5">
            <w:pPr>
              <w:spacing w:after="0" w:line="276" w:lineRule="auto"/>
            </w:pPr>
            <w:r>
              <w:rPr>
                <w:rFonts w:ascii="Times New Roman" w:hAnsi="Times New Roman"/>
                <w:color w:val="000000"/>
                <w:sz w:val="24"/>
              </w:rPr>
              <w:t>Как избежать отрицательного воздействия окружающей среды на развитие и здоровье человека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DB48D2" w:rsidRDefault="00DB48D2">
            <w:pPr>
              <w:spacing w:after="0" w:line="276" w:lineRule="auto"/>
              <w:ind w:left="135"/>
              <w:jc w:val="center"/>
              <w:rPr>
                <w:lang w:val="en-US"/>
              </w:rPr>
            </w:pPr>
            <w:r>
              <w:rPr>
                <w:rFonts w:ascii="Times New Roman" w:hAnsi="Times New Roman"/>
                <w:color w:val="000000"/>
                <w:sz w:val="24"/>
                <w:lang w:val="en-US"/>
              </w:rPr>
              <w:t>2</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1E08CA">
            <w:pPr>
              <w:spacing w:after="0" w:line="276" w:lineRule="auto"/>
              <w:ind w:left="135"/>
              <w:rPr>
                <w:lang w:val="en-US"/>
              </w:rPr>
            </w:pPr>
            <w:r>
              <w:rPr>
                <w:rFonts w:ascii="Times New Roman" w:hAnsi="Times New Roman"/>
                <w:color w:val="000000"/>
                <w:sz w:val="24"/>
              </w:rPr>
              <w:t xml:space="preserve"> 21</w:t>
            </w:r>
            <w:r w:rsidR="005B1616">
              <w:rPr>
                <w:rFonts w:ascii="Times New Roman" w:hAnsi="Times New Roman"/>
                <w:color w:val="000000"/>
                <w:sz w:val="24"/>
              </w:rPr>
              <w:t xml:space="preserve">.09.2023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4" w:history="1">
              <w:r>
                <w:rPr>
                  <w:rStyle w:val="aff8"/>
                  <w:rFonts w:ascii="Times New Roman" w:hAnsi="Times New Roman"/>
                  <w:color w:val="0000FF"/>
                </w:rPr>
                <w:t>https://m.edsoo.ru/f5eaf946</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4</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1E08CA" w:rsidRPr="001E08CA" w:rsidRDefault="001E08CA" w:rsidP="001E08CA">
            <w:pPr>
              <w:spacing w:after="0" w:line="276" w:lineRule="auto"/>
              <w:rPr>
                <w:rFonts w:ascii="Times New Roman" w:hAnsi="Times New Roman"/>
                <w:b/>
                <w:color w:val="000000"/>
                <w:sz w:val="24"/>
              </w:rPr>
            </w:pPr>
            <w:r w:rsidRPr="001E08CA">
              <w:rPr>
                <w:rFonts w:ascii="Times New Roman" w:hAnsi="Times New Roman"/>
                <w:b/>
                <w:color w:val="000000"/>
                <w:sz w:val="24"/>
              </w:rPr>
              <w:t xml:space="preserve">Модуль "Безопасность в </w:t>
            </w:r>
            <w:proofErr w:type="gramStart"/>
            <w:r w:rsidRPr="001E08CA">
              <w:rPr>
                <w:rFonts w:ascii="Times New Roman" w:hAnsi="Times New Roman"/>
                <w:b/>
                <w:color w:val="000000"/>
                <w:sz w:val="24"/>
              </w:rPr>
              <w:t>природной</w:t>
            </w:r>
            <w:proofErr w:type="gramEnd"/>
            <w:r w:rsidRPr="001E08CA">
              <w:rPr>
                <w:rFonts w:ascii="Times New Roman" w:hAnsi="Times New Roman"/>
                <w:b/>
                <w:color w:val="000000"/>
                <w:sz w:val="24"/>
              </w:rPr>
              <w:t xml:space="preserve"> </w:t>
            </w:r>
          </w:p>
          <w:p w:rsidR="001E08CA" w:rsidRDefault="001E08CA" w:rsidP="001E08CA">
            <w:pPr>
              <w:spacing w:after="0" w:line="276" w:lineRule="auto"/>
              <w:rPr>
                <w:rFonts w:ascii="Times New Roman" w:hAnsi="Times New Roman"/>
                <w:b/>
                <w:color w:val="000000"/>
                <w:sz w:val="24"/>
              </w:rPr>
            </w:pPr>
            <w:r w:rsidRPr="001E08CA">
              <w:rPr>
                <w:rFonts w:ascii="Times New Roman" w:hAnsi="Times New Roman"/>
                <w:b/>
                <w:color w:val="000000"/>
                <w:sz w:val="24"/>
              </w:rPr>
              <w:t>среде ".</w:t>
            </w:r>
          </w:p>
          <w:p w:rsidR="001E08CA" w:rsidRPr="001E08CA" w:rsidRDefault="001E08CA" w:rsidP="001E08CA">
            <w:pPr>
              <w:spacing w:after="0" w:line="276" w:lineRule="auto"/>
              <w:rPr>
                <w:rFonts w:ascii="Times New Roman" w:hAnsi="Times New Roman"/>
                <w:color w:val="000000"/>
                <w:sz w:val="24"/>
              </w:rPr>
            </w:pPr>
            <w:r w:rsidRPr="001E08CA">
              <w:rPr>
                <w:rFonts w:ascii="Times New Roman" w:hAnsi="Times New Roman"/>
                <w:color w:val="000000"/>
                <w:sz w:val="24"/>
              </w:rPr>
              <w:t xml:space="preserve">Безопасное </w:t>
            </w:r>
            <w:r>
              <w:rPr>
                <w:rFonts w:ascii="Times New Roman" w:hAnsi="Times New Roman"/>
                <w:color w:val="000000"/>
                <w:sz w:val="24"/>
              </w:rPr>
              <w:t>поведение в туристских походах. Виды туристских походов</w:t>
            </w:r>
          </w:p>
          <w:p w:rsidR="005B1616" w:rsidRDefault="005B1616">
            <w:pPr>
              <w:spacing w:after="0" w:line="276" w:lineRule="auto"/>
              <w:ind w:left="135"/>
            </w:pP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w:t>
            </w:r>
            <w:r w:rsidR="00BB4206">
              <w:rPr>
                <w:rFonts w:ascii="Times New Roman" w:hAnsi="Times New Roman"/>
                <w:color w:val="000000"/>
                <w:sz w:val="24"/>
              </w:rPr>
              <w:t>0</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1E08CA">
            <w:pPr>
              <w:spacing w:after="0" w:line="276" w:lineRule="auto"/>
              <w:ind w:left="135"/>
              <w:rPr>
                <w:lang w:val="en-US"/>
              </w:rPr>
            </w:pPr>
            <w:r>
              <w:rPr>
                <w:rFonts w:ascii="Times New Roman" w:hAnsi="Times New Roman"/>
                <w:color w:val="000000"/>
                <w:sz w:val="24"/>
              </w:rPr>
              <w:t xml:space="preserve"> 28</w:t>
            </w:r>
            <w:r w:rsidR="005B1616">
              <w:rPr>
                <w:rFonts w:ascii="Times New Roman" w:hAnsi="Times New Roman"/>
                <w:color w:val="000000"/>
                <w:sz w:val="24"/>
              </w:rPr>
              <w:t xml:space="preserve">.09.2023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5" w:history="1">
              <w:r>
                <w:rPr>
                  <w:rStyle w:val="aff8"/>
                  <w:rFonts w:ascii="Times New Roman" w:hAnsi="Times New Roman"/>
                  <w:color w:val="0000FF"/>
                </w:rPr>
                <w:t>https://m.edsoo.ru/f5eafef0</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5</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1E08CA" w:rsidP="001E08CA">
            <w:pPr>
              <w:spacing w:after="0" w:line="276" w:lineRule="auto"/>
            </w:pPr>
            <w:r>
              <w:rPr>
                <w:rFonts w:ascii="Times New Roman" w:hAnsi="Times New Roman"/>
                <w:color w:val="000000"/>
                <w:sz w:val="24"/>
              </w:rPr>
              <w:t>Как ориентироваться на местности</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w:t>
            </w:r>
            <w:r w:rsidR="00BB4206">
              <w:rPr>
                <w:rFonts w:ascii="Times New Roman" w:hAnsi="Times New Roman"/>
                <w:color w:val="000000"/>
                <w:sz w:val="24"/>
              </w:rPr>
              <w:t>0</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jc w:val="center"/>
              <w:rPr>
                <w:lang w:val="en-US"/>
              </w:rPr>
            </w:pPr>
            <w:r>
              <w:rPr>
                <w:rFonts w:ascii="Times New Roman" w:hAnsi="Times New Roman"/>
                <w:color w:val="000000"/>
                <w:sz w:val="24"/>
              </w:rPr>
              <w:t xml:space="preserve"> 1</w:t>
            </w:r>
            <w:r w:rsidR="005B1616">
              <w:rPr>
                <w:rFonts w:ascii="Times New Roman" w:hAnsi="Times New Roman"/>
                <w:color w:val="000000"/>
                <w:sz w:val="24"/>
              </w:rPr>
              <w:t xml:space="preserve">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05</w:t>
            </w:r>
            <w:r w:rsidR="005B1616">
              <w:rPr>
                <w:rFonts w:ascii="Times New Roman" w:hAnsi="Times New Roman"/>
                <w:color w:val="000000"/>
                <w:sz w:val="24"/>
              </w:rPr>
              <w:t xml:space="preserve">.10.2023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6" w:history="1">
              <w:r>
                <w:rPr>
                  <w:rStyle w:val="aff8"/>
                  <w:rFonts w:ascii="Times New Roman" w:hAnsi="Times New Roman"/>
                  <w:color w:val="0000FF"/>
                </w:rPr>
                <w:t>https://m.edsoo.ru/f5eafd42</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6</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9A4FF7" w:rsidP="008E3173">
            <w:pPr>
              <w:spacing w:after="0" w:line="276" w:lineRule="auto"/>
            </w:pPr>
            <w:r>
              <w:rPr>
                <w:rFonts w:ascii="Times New Roman" w:hAnsi="Times New Roman"/>
                <w:color w:val="000000"/>
                <w:sz w:val="24"/>
              </w:rPr>
              <w:t>Приметы, по которым можно определить погоду</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12</w:t>
            </w:r>
            <w:r w:rsidR="005B1616">
              <w:rPr>
                <w:rFonts w:ascii="Times New Roman" w:hAnsi="Times New Roman"/>
                <w:color w:val="000000"/>
                <w:sz w:val="24"/>
              </w:rPr>
              <w:t xml:space="preserve">.10.2023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7" w:history="1">
              <w:r>
                <w:rPr>
                  <w:rStyle w:val="aff8"/>
                  <w:rFonts w:ascii="Times New Roman" w:hAnsi="Times New Roman"/>
                  <w:color w:val="0000FF"/>
                </w:rPr>
                <w:t>https://m.edsoo.ru/f5eb0210</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7</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9A4FF7" w:rsidP="009A4FF7">
            <w:pPr>
              <w:spacing w:after="0" w:line="276" w:lineRule="auto"/>
            </w:pPr>
            <w:r>
              <w:rPr>
                <w:rFonts w:ascii="Times New Roman" w:hAnsi="Times New Roman"/>
                <w:color w:val="000000"/>
                <w:sz w:val="24"/>
              </w:rPr>
              <w:t>Как развести костёр при разной погоде</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19</w:t>
            </w:r>
            <w:r w:rsidR="005B1616">
              <w:rPr>
                <w:rFonts w:ascii="Times New Roman" w:hAnsi="Times New Roman"/>
                <w:color w:val="000000"/>
                <w:sz w:val="24"/>
              </w:rPr>
              <w:t xml:space="preserve">.10.2023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8" w:history="1">
              <w:r>
                <w:rPr>
                  <w:rStyle w:val="aff8"/>
                  <w:rFonts w:ascii="Times New Roman" w:hAnsi="Times New Roman"/>
                  <w:color w:val="0000FF"/>
                </w:rPr>
                <w:t>https://m.edsoo.ru/f5eb0c10</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8</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9A4FF7" w:rsidP="009A4FF7">
            <w:pPr>
              <w:spacing w:after="0" w:line="276" w:lineRule="auto"/>
            </w:pPr>
            <w:r>
              <w:rPr>
                <w:rFonts w:ascii="Times New Roman" w:hAnsi="Times New Roman"/>
                <w:color w:val="000000"/>
                <w:sz w:val="24"/>
              </w:rPr>
              <w:t>Если в лесу вас застигла гроза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jc w:val="center"/>
              <w:rPr>
                <w:lang w:val="en-US"/>
              </w:rPr>
            </w:pPr>
            <w:r>
              <w:rPr>
                <w:rFonts w:ascii="Times New Roman" w:hAnsi="Times New Roman"/>
                <w:color w:val="000000"/>
                <w:sz w:val="24"/>
              </w:rPr>
              <w:t xml:space="preserve"> 0</w:t>
            </w:r>
            <w:r w:rsidR="005B1616">
              <w:rPr>
                <w:rFonts w:ascii="Times New Roman" w:hAnsi="Times New Roman"/>
                <w:color w:val="000000"/>
                <w:sz w:val="24"/>
              </w:rPr>
              <w:t xml:space="preserve">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26</w:t>
            </w:r>
            <w:r w:rsidR="005B1616">
              <w:rPr>
                <w:rFonts w:ascii="Times New Roman" w:hAnsi="Times New Roman"/>
                <w:color w:val="000000"/>
                <w:sz w:val="24"/>
              </w:rPr>
              <w:t xml:space="preserve">.10.2023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69" w:history="1">
              <w:r>
                <w:rPr>
                  <w:rStyle w:val="aff8"/>
                  <w:rFonts w:ascii="Times New Roman" w:hAnsi="Times New Roman"/>
                  <w:color w:val="0000FF"/>
                </w:rPr>
                <w:t>https://m.edsoo.ru/f5eb0c10</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9</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4765F" w:rsidP="00B4765F">
            <w:pPr>
              <w:spacing w:after="0" w:line="276" w:lineRule="auto"/>
            </w:pPr>
            <w:r>
              <w:rPr>
                <w:rFonts w:ascii="Times New Roman" w:hAnsi="Times New Roman"/>
                <w:color w:val="000000"/>
                <w:sz w:val="24"/>
              </w:rPr>
              <w:t>Советы на всю жизнь</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09</w:t>
            </w:r>
            <w:r w:rsidR="005B1616">
              <w:rPr>
                <w:rFonts w:ascii="Times New Roman" w:hAnsi="Times New Roman"/>
                <w:color w:val="000000"/>
                <w:sz w:val="24"/>
              </w:rPr>
              <w:t xml:space="preserve">.11.2023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70" w:history="1">
              <w:r>
                <w:rPr>
                  <w:rStyle w:val="aff8"/>
                  <w:rFonts w:ascii="Times New Roman" w:hAnsi="Times New Roman"/>
                  <w:color w:val="0000FF"/>
                </w:rPr>
                <w:t>https://m.edsoo.ru/f5eb14e4</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10</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4765F" w:rsidP="00B4765F">
            <w:pPr>
              <w:spacing w:after="0" w:line="276" w:lineRule="auto"/>
            </w:pPr>
            <w:r>
              <w:rPr>
                <w:rFonts w:ascii="Times New Roman" w:hAnsi="Times New Roman"/>
                <w:color w:val="000000"/>
                <w:sz w:val="24"/>
              </w:rPr>
              <w:t>Лыжные, горные, водные походы. Способы  и средства самопомощи и взаимопомощи.</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4765F" w:rsidRDefault="00DB48D2">
            <w:pPr>
              <w:spacing w:after="0" w:line="276" w:lineRule="auto"/>
              <w:ind w:left="135"/>
              <w:jc w:val="cente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4765F" w:rsidRDefault="005B1616">
            <w:pPr>
              <w:spacing w:after="0" w:line="276" w:lineRule="auto"/>
              <w:ind w:left="135"/>
              <w:jc w:val="cente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4765F" w:rsidRDefault="005B1616">
            <w:pPr>
              <w:spacing w:after="0" w:line="276" w:lineRule="auto"/>
              <w:ind w:left="135"/>
              <w:jc w:val="cente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4765F" w:rsidRDefault="00BB4206">
            <w:pPr>
              <w:spacing w:after="0" w:line="276" w:lineRule="auto"/>
              <w:ind w:left="135"/>
            </w:pPr>
            <w:r>
              <w:rPr>
                <w:rFonts w:ascii="Times New Roman" w:hAnsi="Times New Roman"/>
                <w:color w:val="000000"/>
                <w:sz w:val="24"/>
              </w:rPr>
              <w:t xml:space="preserve"> 16</w:t>
            </w:r>
            <w:r w:rsidR="005B1616">
              <w:rPr>
                <w:rFonts w:ascii="Times New Roman" w:hAnsi="Times New Roman"/>
                <w:color w:val="000000"/>
                <w:sz w:val="24"/>
              </w:rPr>
              <w:t xml:space="preserve">.11.2023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71" w:history="1">
              <w:r>
                <w:rPr>
                  <w:rStyle w:val="aff8"/>
                  <w:rFonts w:ascii="Times New Roman" w:hAnsi="Times New Roman"/>
                  <w:color w:val="0000FF"/>
                </w:rPr>
                <w:t>https://m.edsoo.ru/f5eb0efe</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4765F" w:rsidRDefault="005B1616">
            <w:pPr>
              <w:spacing w:after="0" w:line="276" w:lineRule="auto"/>
            </w:pPr>
            <w:r>
              <w:rPr>
                <w:rFonts w:ascii="Times New Roman" w:hAnsi="Times New Roman"/>
                <w:color w:val="000000"/>
                <w:sz w:val="24"/>
              </w:rPr>
              <w:t>11</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4765F" w:rsidRDefault="00B4765F" w:rsidP="00B4765F">
            <w:pPr>
              <w:spacing w:after="0" w:line="276" w:lineRule="auto"/>
              <w:rPr>
                <w:rFonts w:ascii="Times New Roman" w:hAnsi="Times New Roman" w:cs="Times New Roman"/>
                <w:sz w:val="24"/>
                <w:szCs w:val="24"/>
              </w:rPr>
            </w:pPr>
            <w:r w:rsidRPr="00B4765F">
              <w:rPr>
                <w:rFonts w:ascii="Times New Roman" w:hAnsi="Times New Roman" w:cs="Times New Roman"/>
                <w:sz w:val="24"/>
                <w:szCs w:val="24"/>
              </w:rPr>
              <w:t xml:space="preserve">Поведение человека </w:t>
            </w:r>
            <w:r w:rsidRPr="00B4765F">
              <w:rPr>
                <w:rFonts w:ascii="Times New Roman" w:hAnsi="Times New Roman" w:cs="Times New Roman"/>
                <w:sz w:val="24"/>
                <w:szCs w:val="24"/>
              </w:rPr>
              <w:lastRenderedPageBreak/>
              <w:t>в условиях автономного существования,</w:t>
            </w:r>
            <w:r>
              <w:rPr>
                <w:rFonts w:ascii="Times New Roman" w:hAnsi="Times New Roman" w:cs="Times New Roman"/>
                <w:sz w:val="24"/>
                <w:szCs w:val="24"/>
              </w:rPr>
              <w:t xml:space="preserve"> </w:t>
            </w:r>
            <w:r w:rsidRPr="00B4765F">
              <w:rPr>
                <w:rFonts w:ascii="Times New Roman" w:hAnsi="Times New Roman" w:cs="Times New Roman"/>
                <w:sz w:val="24"/>
                <w:szCs w:val="24"/>
              </w:rPr>
              <w:t>добровольная и вынужденная автономия в природной среде</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lastRenderedPageBreak/>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23</w:t>
            </w:r>
            <w:r w:rsidR="005B1616">
              <w:rPr>
                <w:rFonts w:ascii="Times New Roman" w:hAnsi="Times New Roman"/>
                <w:color w:val="000000"/>
                <w:sz w:val="24"/>
              </w:rPr>
              <w:t xml:space="preserve">.11.2023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72" w:history="1">
              <w:r>
                <w:rPr>
                  <w:rStyle w:val="aff8"/>
                  <w:rFonts w:ascii="Times New Roman" w:hAnsi="Times New Roman"/>
                  <w:color w:val="0000FF"/>
                </w:rPr>
                <w:t>https://m.edsoo.ru/f5eb1ac0</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lastRenderedPageBreak/>
              <w:t>12</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4765F" w:rsidRDefault="00B4765F" w:rsidP="00B4765F">
            <w:pPr>
              <w:spacing w:after="0" w:line="276" w:lineRule="auto"/>
              <w:rPr>
                <w:rFonts w:ascii="Times New Roman" w:hAnsi="Times New Roman" w:cs="Times New Roman"/>
                <w:sz w:val="24"/>
                <w:szCs w:val="24"/>
              </w:rPr>
            </w:pPr>
            <w:r w:rsidRPr="00B4765F">
              <w:rPr>
                <w:rFonts w:ascii="Times New Roman" w:hAnsi="Times New Roman" w:cs="Times New Roman"/>
                <w:sz w:val="24"/>
                <w:szCs w:val="24"/>
              </w:rPr>
              <w:t>Как добыть питьё и пищу в условиях автономии</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DB48D2"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30</w:t>
            </w:r>
            <w:r w:rsidR="005B1616">
              <w:rPr>
                <w:rFonts w:ascii="Times New Roman" w:hAnsi="Times New Roman"/>
                <w:color w:val="000000"/>
                <w:sz w:val="24"/>
              </w:rPr>
              <w:t xml:space="preserve">.11.2023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73" w:history="1">
              <w:r>
                <w:rPr>
                  <w:rStyle w:val="aff8"/>
                  <w:rFonts w:ascii="Times New Roman" w:hAnsi="Times New Roman"/>
                  <w:color w:val="0000FF"/>
                </w:rPr>
                <w:t>https://m.edsoo.ru/f5eb1da4</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13</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4765F" w:rsidRDefault="00B4765F" w:rsidP="00B4765F">
            <w:pPr>
              <w:spacing w:after="0" w:line="276" w:lineRule="auto"/>
              <w:rPr>
                <w:rFonts w:ascii="Times New Roman" w:hAnsi="Times New Roman" w:cs="Times New Roman"/>
                <w:sz w:val="24"/>
                <w:szCs w:val="24"/>
              </w:rPr>
            </w:pPr>
            <w:r w:rsidRPr="00B4765F">
              <w:rPr>
                <w:rFonts w:ascii="Times New Roman" w:hAnsi="Times New Roman" w:cs="Times New Roman"/>
                <w:sz w:val="24"/>
                <w:szCs w:val="24"/>
              </w:rPr>
              <w:t>Как подать сигналы бедствия</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jc w:val="center"/>
              <w:rPr>
                <w:lang w:val="en-US"/>
              </w:rPr>
            </w:pPr>
            <w:r>
              <w:rPr>
                <w:rFonts w:ascii="Times New Roman" w:hAnsi="Times New Roman"/>
                <w:color w:val="000000"/>
                <w:sz w:val="24"/>
              </w:rPr>
              <w:t xml:space="preserve"> 1</w:t>
            </w:r>
            <w:r w:rsidR="005B1616">
              <w:rPr>
                <w:rFonts w:ascii="Times New Roman" w:hAnsi="Times New Roman"/>
                <w:color w:val="000000"/>
                <w:sz w:val="24"/>
              </w:rPr>
              <w:t xml:space="preserve">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07</w:t>
            </w:r>
            <w:r w:rsidR="005B1616">
              <w:rPr>
                <w:rFonts w:ascii="Times New Roman" w:hAnsi="Times New Roman"/>
                <w:color w:val="000000"/>
                <w:sz w:val="24"/>
              </w:rPr>
              <w:t xml:space="preserve">.12.2023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74" w:history="1">
              <w:r>
                <w:rPr>
                  <w:rStyle w:val="aff8"/>
                  <w:rFonts w:ascii="Times New Roman" w:hAnsi="Times New Roman"/>
                  <w:color w:val="0000FF"/>
                </w:rPr>
                <w:t>https://m.edsoo.ru/f5eb209c</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14</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4765F" w:rsidP="00B4765F">
            <w:pPr>
              <w:spacing w:after="0" w:line="276" w:lineRule="auto"/>
            </w:pPr>
            <w:r>
              <w:rPr>
                <w:rFonts w:ascii="Times New Roman" w:hAnsi="Times New Roman"/>
                <w:color w:val="000000"/>
                <w:sz w:val="24"/>
              </w:rPr>
              <w:t>Безопасность при встрече с дикими животными, при встрече со змеёй</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14</w:t>
            </w:r>
            <w:r w:rsidR="005B1616">
              <w:rPr>
                <w:rFonts w:ascii="Times New Roman" w:hAnsi="Times New Roman"/>
                <w:color w:val="000000"/>
                <w:sz w:val="24"/>
              </w:rPr>
              <w:t xml:space="preserve">.12.2023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75" w:history="1">
              <w:r>
                <w:rPr>
                  <w:rStyle w:val="aff8"/>
                  <w:rFonts w:ascii="Times New Roman" w:hAnsi="Times New Roman"/>
                  <w:color w:val="0000FF"/>
                </w:rPr>
                <w:t>https://m.edsoo.ru/f5eb222c</w:t>
              </w:r>
            </w:hyperlink>
          </w:p>
        </w:tc>
      </w:tr>
      <w:tr w:rsidR="00BB4206" w:rsidTr="008E3173">
        <w:trPr>
          <w:trHeight w:val="1443"/>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15</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B4765F" w:rsidRPr="00B4765F" w:rsidRDefault="00B4765F" w:rsidP="00B4765F">
            <w:pPr>
              <w:spacing w:after="0" w:line="276" w:lineRule="auto"/>
              <w:rPr>
                <w:rFonts w:ascii="Times New Roman" w:hAnsi="Times New Roman" w:cs="Times New Roman"/>
                <w:sz w:val="24"/>
                <w:szCs w:val="24"/>
              </w:rPr>
            </w:pPr>
            <w:r w:rsidRPr="00B4765F">
              <w:rPr>
                <w:rFonts w:ascii="Times New Roman" w:hAnsi="Times New Roman" w:cs="Times New Roman"/>
                <w:sz w:val="24"/>
                <w:szCs w:val="24"/>
              </w:rPr>
              <w:t>Защита от комаров, мошки и других насекомых. Профилактика клещевого энцефалита</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w:t>
            </w:r>
            <w:r w:rsidR="00B4765F">
              <w:rPr>
                <w:rFonts w:ascii="Times New Roman" w:hAnsi="Times New Roman"/>
                <w:color w:val="000000"/>
                <w:sz w:val="24"/>
              </w:rPr>
              <w:t>0</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pPr>
            <w:r>
              <w:rPr>
                <w:rFonts w:ascii="Times New Roman" w:hAnsi="Times New Roman"/>
                <w:color w:val="000000"/>
                <w:sz w:val="24"/>
              </w:rPr>
              <w:t xml:space="preserve"> 21</w:t>
            </w:r>
            <w:r w:rsidR="005B1616">
              <w:rPr>
                <w:rFonts w:ascii="Times New Roman" w:hAnsi="Times New Roman"/>
                <w:color w:val="000000"/>
                <w:sz w:val="24"/>
              </w:rPr>
              <w:t xml:space="preserve">.12.2023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76" w:history="1">
              <w:r>
                <w:rPr>
                  <w:rStyle w:val="aff8"/>
                  <w:rFonts w:ascii="Times New Roman" w:hAnsi="Times New Roman"/>
                  <w:color w:val="0000FF"/>
                </w:rPr>
                <w:t>https://m.edsoo.ru/f5eb23a8</w:t>
              </w:r>
            </w:hyperlink>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pPr>
            <w:r>
              <w:rPr>
                <w:rFonts w:ascii="Times New Roman" w:hAnsi="Times New Roman"/>
                <w:color w:val="000000"/>
                <w:sz w:val="24"/>
              </w:rPr>
              <w:t>16</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B4206" w:rsidRDefault="00BB4206" w:rsidP="00BB4206">
            <w:pPr>
              <w:spacing w:after="0" w:line="276" w:lineRule="auto"/>
              <w:rPr>
                <w:rFonts w:ascii="Times New Roman" w:hAnsi="Times New Roman" w:cs="Times New Roman"/>
                <w:sz w:val="24"/>
                <w:szCs w:val="24"/>
              </w:rPr>
            </w:pPr>
            <w:r w:rsidRPr="00BB4206">
              <w:rPr>
                <w:rFonts w:ascii="Times New Roman" w:hAnsi="Times New Roman" w:cs="Times New Roman"/>
                <w:sz w:val="24"/>
                <w:szCs w:val="24"/>
              </w:rPr>
              <w:t>Народные средства первой помощи. Первая помощь при травматических повреждениях</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28</w:t>
            </w:r>
            <w:r w:rsidR="005B1616">
              <w:rPr>
                <w:rFonts w:ascii="Times New Roman" w:hAnsi="Times New Roman"/>
                <w:color w:val="000000"/>
                <w:sz w:val="24"/>
              </w:rPr>
              <w:t xml:space="preserve">.12.2023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0" w:line="276" w:lineRule="auto"/>
              <w:ind w:left="135"/>
              <w:rPr>
                <w:lang w:val="en-US"/>
              </w:rPr>
            </w:pPr>
          </w:p>
        </w:tc>
      </w:tr>
      <w:tr w:rsidR="00BB4206" w:rsidTr="008E3173">
        <w:trPr>
          <w:trHeight w:val="144"/>
        </w:trPr>
        <w:tc>
          <w:tcPr>
            <w:tcW w:w="653"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rPr>
                <w:lang w:val="en-US"/>
              </w:rPr>
            </w:pPr>
            <w:r>
              <w:rPr>
                <w:rFonts w:ascii="Times New Roman" w:hAnsi="Times New Roman"/>
                <w:color w:val="000000"/>
                <w:sz w:val="24"/>
              </w:rPr>
              <w:t>17</w:t>
            </w:r>
          </w:p>
        </w:tc>
        <w:tc>
          <w:tcPr>
            <w:tcW w:w="2424"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Pr="00BB4206" w:rsidRDefault="00BB4206" w:rsidP="00BB4206">
            <w:pPr>
              <w:spacing w:after="0" w:line="276" w:lineRule="auto"/>
              <w:rPr>
                <w:rFonts w:ascii="Times New Roman" w:hAnsi="Times New Roman" w:cs="Times New Roman"/>
                <w:sz w:val="24"/>
                <w:szCs w:val="24"/>
              </w:rPr>
            </w:pPr>
            <w:r w:rsidRPr="00BB4206">
              <w:rPr>
                <w:rFonts w:ascii="Times New Roman" w:hAnsi="Times New Roman" w:cs="Times New Roman"/>
                <w:sz w:val="24"/>
                <w:szCs w:val="24"/>
              </w:rPr>
              <w:t>Первая помощь при солнечном и тепловом ударе, при переохлаждении, отморожении и ожоге. Итоговый урок</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2</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0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1 </w:t>
            </w:r>
          </w:p>
        </w:tc>
        <w:tc>
          <w:tcPr>
            <w:tcW w:w="162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rPr>
                <w:lang w:val="en-US"/>
              </w:rPr>
            </w:pPr>
            <w:r>
              <w:rPr>
                <w:rFonts w:ascii="Times New Roman" w:hAnsi="Times New Roman"/>
                <w:color w:val="000000"/>
                <w:sz w:val="24"/>
              </w:rPr>
              <w:t xml:space="preserve"> </w:t>
            </w:r>
            <w:r w:rsidR="005B1616">
              <w:rPr>
                <w:rFonts w:ascii="Times New Roman" w:hAnsi="Times New Roman"/>
                <w:color w:val="000000"/>
                <w:sz w:val="24"/>
              </w:rPr>
              <w:t xml:space="preserve"> </w:t>
            </w:r>
          </w:p>
        </w:tc>
        <w:tc>
          <w:tcPr>
            <w:tcW w:w="263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 xml:space="preserve">Библиотека ЦОК </w:t>
            </w:r>
            <w:hyperlink r:id="rId77" w:history="1">
              <w:r>
                <w:rPr>
                  <w:rStyle w:val="aff8"/>
                  <w:rFonts w:ascii="Times New Roman" w:hAnsi="Times New Roman"/>
                  <w:color w:val="0000FF"/>
                </w:rPr>
                <w:t>https://m.edsoo.ru/f5eb3078</w:t>
              </w:r>
            </w:hyperlink>
          </w:p>
        </w:tc>
      </w:tr>
      <w:tr w:rsidR="00BB4206" w:rsidTr="008E3173">
        <w:trPr>
          <w:trHeight w:val="144"/>
        </w:trPr>
        <w:tc>
          <w:tcPr>
            <w:tcW w:w="3077" w:type="dxa"/>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pPr>
            <w:r>
              <w:rPr>
                <w:rFonts w:ascii="Times New Roman" w:hAnsi="Times New Roman"/>
                <w:color w:val="000000"/>
                <w:sz w:val="24"/>
              </w:rPr>
              <w:t>ОБЩЕЕ КОЛИЧЕСТВО ЧАСОВ ПО ПРОГРАММЕ</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DB48D2">
            <w:pPr>
              <w:spacing w:after="0" w:line="276" w:lineRule="auto"/>
              <w:ind w:left="135"/>
              <w:jc w:val="center"/>
              <w:rPr>
                <w:lang w:val="en-US"/>
              </w:rPr>
            </w:pPr>
            <w:r>
              <w:rPr>
                <w:rFonts w:ascii="Times New Roman" w:hAnsi="Times New Roman"/>
                <w:color w:val="000000"/>
                <w:sz w:val="24"/>
              </w:rPr>
              <w:t xml:space="preserve"> </w:t>
            </w:r>
            <w:r>
              <w:rPr>
                <w:rFonts w:ascii="Times New Roman" w:hAnsi="Times New Roman"/>
                <w:color w:val="000000"/>
                <w:sz w:val="24"/>
                <w:lang w:val="en-US"/>
              </w:rPr>
              <w:t>34</w:t>
            </w:r>
            <w:r w:rsidR="005B1616">
              <w:rPr>
                <w:rFonts w:ascii="Times New Roman" w:hAnsi="Times New Roman"/>
                <w:color w:val="000000"/>
                <w:sz w:val="24"/>
              </w:rPr>
              <w:t xml:space="preserve"> </w:t>
            </w:r>
          </w:p>
        </w:tc>
        <w:tc>
          <w:tcPr>
            <w:tcW w:w="1195"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BB4206">
            <w:pPr>
              <w:spacing w:after="0" w:line="276" w:lineRule="auto"/>
              <w:ind w:left="135"/>
              <w:jc w:val="center"/>
              <w:rPr>
                <w:lang w:val="en-US"/>
              </w:rPr>
            </w:pPr>
            <w:r>
              <w:rPr>
                <w:rFonts w:ascii="Times New Roman" w:hAnsi="Times New Roman"/>
                <w:color w:val="000000"/>
                <w:sz w:val="24"/>
              </w:rPr>
              <w:t xml:space="preserve"> 0</w:t>
            </w:r>
            <w:r w:rsidR="005B1616">
              <w:rPr>
                <w:rFonts w:ascii="Times New Roman" w:hAnsi="Times New Roman"/>
                <w:color w:val="000000"/>
                <w:sz w:val="24"/>
              </w:rPr>
              <w:t xml:space="preserve"> </w:t>
            </w:r>
          </w:p>
        </w:tc>
        <w:tc>
          <w:tcPr>
            <w:tcW w:w="1498"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5B1616" w:rsidRDefault="005B1616">
            <w:pPr>
              <w:spacing w:after="0" w:line="276" w:lineRule="auto"/>
              <w:ind w:left="135"/>
              <w:jc w:val="center"/>
              <w:rPr>
                <w:lang w:val="en-US"/>
              </w:rPr>
            </w:pPr>
            <w:r>
              <w:rPr>
                <w:rFonts w:ascii="Times New Roman" w:hAnsi="Times New Roman"/>
                <w:color w:val="000000"/>
                <w:sz w:val="24"/>
              </w:rPr>
              <w:t xml:space="preserve"> </w:t>
            </w:r>
            <w:r w:rsidR="00BB4206">
              <w:rPr>
                <w:rFonts w:ascii="Times New Roman" w:hAnsi="Times New Roman"/>
                <w:color w:val="000000"/>
                <w:sz w:val="24"/>
              </w:rPr>
              <w:t>3</w:t>
            </w:r>
          </w:p>
        </w:tc>
        <w:tc>
          <w:tcPr>
            <w:tcW w:w="4267" w:type="dxa"/>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5B1616" w:rsidRDefault="005B1616">
            <w:pPr>
              <w:spacing w:after="200" w:line="276" w:lineRule="auto"/>
              <w:rPr>
                <w:lang w:val="en-US"/>
              </w:rPr>
            </w:pPr>
          </w:p>
        </w:tc>
      </w:tr>
      <w:bookmarkEnd w:id="1"/>
    </w:tbl>
    <w:p w:rsidR="005B1616" w:rsidRDefault="005B1616" w:rsidP="005B1616">
      <w:pPr>
        <w:spacing w:after="0"/>
      </w:pPr>
    </w:p>
    <w:p w:rsidR="00E512A4" w:rsidRDefault="00E512A4" w:rsidP="005B1616">
      <w:pPr>
        <w:spacing w:after="0"/>
      </w:pPr>
    </w:p>
    <w:p w:rsidR="00E512A4" w:rsidRDefault="00E512A4" w:rsidP="00E512A4">
      <w:pPr>
        <w:spacing w:after="0"/>
        <w:rPr>
          <w:rFonts w:ascii="Times New Roman" w:hAnsi="Times New Roman"/>
          <w:b/>
          <w:color w:val="000000"/>
          <w:sz w:val="28"/>
        </w:rPr>
      </w:pPr>
      <w:r>
        <w:rPr>
          <w:rFonts w:ascii="Times New Roman" w:hAnsi="Times New Roman"/>
          <w:b/>
          <w:color w:val="000000"/>
          <w:sz w:val="28"/>
        </w:rPr>
        <w:t xml:space="preserve">                     </w:t>
      </w:r>
      <w:r w:rsidR="008E3173">
        <w:rPr>
          <w:rFonts w:ascii="Times New Roman" w:hAnsi="Times New Roman"/>
          <w:b/>
          <w:color w:val="000000"/>
          <w:sz w:val="28"/>
        </w:rPr>
        <w:t xml:space="preserve">                         </w:t>
      </w:r>
      <w:r>
        <w:rPr>
          <w:rFonts w:ascii="Times New Roman" w:hAnsi="Times New Roman"/>
          <w:b/>
          <w:color w:val="000000"/>
          <w:sz w:val="28"/>
        </w:rPr>
        <w:t xml:space="preserve"> ПОУРОЧНОЕ ПЛАНИРОВАНИЕ</w:t>
      </w:r>
    </w:p>
    <w:p w:rsidR="00E512A4" w:rsidRDefault="00E512A4" w:rsidP="00E512A4">
      <w:pPr>
        <w:spacing w:after="0"/>
        <w:rPr>
          <w:lang w:val="en-US"/>
        </w:rPr>
      </w:pPr>
      <w:r>
        <w:rPr>
          <w:rFonts w:ascii="Times New Roman" w:hAnsi="Times New Roman"/>
          <w:b/>
          <w:color w:val="000000"/>
          <w:sz w:val="28"/>
        </w:rPr>
        <w:t xml:space="preserve">                                               </w:t>
      </w:r>
      <w:r w:rsidR="008E3173">
        <w:rPr>
          <w:rFonts w:ascii="Times New Roman" w:hAnsi="Times New Roman"/>
          <w:b/>
          <w:color w:val="000000"/>
          <w:sz w:val="28"/>
        </w:rPr>
        <w:t xml:space="preserve">                      </w:t>
      </w:r>
      <w:r>
        <w:rPr>
          <w:rFonts w:ascii="Times New Roman" w:hAnsi="Times New Roman"/>
          <w:b/>
          <w:color w:val="000000"/>
          <w:sz w:val="28"/>
        </w:rPr>
        <w:t xml:space="preserve">7 КЛАСС </w:t>
      </w:r>
    </w:p>
    <w:tbl>
      <w:tblPr>
        <w:tblW w:w="11355" w:type="dxa"/>
        <w:tblInd w:w="-46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9"/>
        <w:gridCol w:w="2410"/>
        <w:gridCol w:w="709"/>
        <w:gridCol w:w="850"/>
        <w:gridCol w:w="851"/>
        <w:gridCol w:w="1559"/>
        <w:gridCol w:w="4267"/>
      </w:tblGrid>
      <w:tr w:rsidR="000435A6" w:rsidTr="009A7822">
        <w:trPr>
          <w:trHeight w:val="144"/>
        </w:trPr>
        <w:tc>
          <w:tcPr>
            <w:tcW w:w="709"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Default="00E512A4" w:rsidP="00E512A4">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E512A4" w:rsidRDefault="00E512A4" w:rsidP="00E512A4">
            <w:pPr>
              <w:spacing w:after="0" w:line="276" w:lineRule="auto"/>
              <w:ind w:left="135"/>
              <w:rPr>
                <w:lang w:val="en-US"/>
              </w:rPr>
            </w:pPr>
          </w:p>
        </w:tc>
        <w:tc>
          <w:tcPr>
            <w:tcW w:w="2410"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Default="00E512A4" w:rsidP="00E512A4">
            <w:pPr>
              <w:spacing w:after="0"/>
              <w:ind w:left="135"/>
            </w:pPr>
            <w:r>
              <w:rPr>
                <w:rFonts w:ascii="Times New Roman" w:hAnsi="Times New Roman"/>
                <w:b/>
                <w:color w:val="000000"/>
                <w:sz w:val="24"/>
              </w:rPr>
              <w:lastRenderedPageBreak/>
              <w:t xml:space="preserve">Тема урока </w:t>
            </w:r>
          </w:p>
          <w:p w:rsidR="00E512A4" w:rsidRDefault="00E512A4" w:rsidP="00E512A4">
            <w:pPr>
              <w:spacing w:after="0" w:line="276" w:lineRule="auto"/>
              <w:ind w:left="135"/>
              <w:rPr>
                <w:lang w:val="en-US"/>
              </w:rPr>
            </w:pPr>
          </w:p>
        </w:tc>
        <w:tc>
          <w:tcPr>
            <w:tcW w:w="2410" w:type="dxa"/>
            <w:gridSpan w:val="3"/>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b/>
                <w:color w:val="000000"/>
                <w:sz w:val="24"/>
              </w:rPr>
              <w:t>Количество часов</w:t>
            </w:r>
          </w:p>
        </w:tc>
        <w:tc>
          <w:tcPr>
            <w:tcW w:w="1559"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Default="00E512A4" w:rsidP="00E512A4">
            <w:pPr>
              <w:spacing w:after="0"/>
              <w:ind w:left="135"/>
            </w:pPr>
            <w:r>
              <w:rPr>
                <w:rFonts w:ascii="Times New Roman" w:hAnsi="Times New Roman"/>
                <w:b/>
                <w:color w:val="000000"/>
                <w:sz w:val="24"/>
              </w:rPr>
              <w:t xml:space="preserve">Дата изучения </w:t>
            </w:r>
          </w:p>
          <w:p w:rsidR="00E512A4" w:rsidRDefault="00E512A4" w:rsidP="00E512A4">
            <w:pPr>
              <w:spacing w:after="0" w:line="276" w:lineRule="auto"/>
              <w:ind w:left="135"/>
              <w:rPr>
                <w:lang w:val="en-US"/>
              </w:rPr>
            </w:pPr>
          </w:p>
        </w:tc>
        <w:tc>
          <w:tcPr>
            <w:tcW w:w="4267" w:type="dxa"/>
            <w:vMerge w:val="restart"/>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Default="00E512A4" w:rsidP="00E512A4">
            <w:pPr>
              <w:spacing w:after="0"/>
              <w:ind w:left="135"/>
            </w:pPr>
            <w:r>
              <w:rPr>
                <w:rFonts w:ascii="Times New Roman" w:hAnsi="Times New Roman"/>
                <w:b/>
                <w:color w:val="000000"/>
                <w:sz w:val="24"/>
              </w:rPr>
              <w:lastRenderedPageBreak/>
              <w:t xml:space="preserve">Электронные цифровые образовательные ресурсы </w:t>
            </w:r>
          </w:p>
          <w:p w:rsidR="00E512A4" w:rsidRDefault="00E512A4" w:rsidP="00E512A4">
            <w:pPr>
              <w:spacing w:after="0" w:line="276" w:lineRule="auto"/>
              <w:ind w:left="135"/>
              <w:rPr>
                <w:lang w:val="en-US"/>
              </w:rPr>
            </w:pPr>
          </w:p>
        </w:tc>
      </w:tr>
      <w:tr w:rsidR="000435A6" w:rsidTr="009A7822">
        <w:trPr>
          <w:trHeight w:val="144"/>
        </w:trPr>
        <w:tc>
          <w:tcPr>
            <w:tcW w:w="709" w:type="dxa"/>
            <w:vMerge/>
            <w:tcBorders>
              <w:top w:val="single" w:sz="2" w:space="0" w:color="auto"/>
              <w:left w:val="single" w:sz="2" w:space="0" w:color="auto"/>
              <w:bottom w:val="single" w:sz="2" w:space="0" w:color="auto"/>
              <w:right w:val="single" w:sz="2" w:space="0" w:color="auto"/>
            </w:tcBorders>
            <w:vAlign w:val="center"/>
            <w:hideMark/>
          </w:tcPr>
          <w:p w:rsidR="00E512A4" w:rsidRDefault="00E512A4" w:rsidP="00E512A4">
            <w:pPr>
              <w:spacing w:after="0" w:line="240" w:lineRule="auto"/>
              <w:rPr>
                <w:lang w:val="en-US"/>
              </w:rPr>
            </w:pPr>
          </w:p>
        </w:tc>
        <w:tc>
          <w:tcPr>
            <w:tcW w:w="2410" w:type="dxa"/>
            <w:vMerge/>
            <w:tcBorders>
              <w:top w:val="single" w:sz="2" w:space="0" w:color="auto"/>
              <w:left w:val="single" w:sz="2" w:space="0" w:color="auto"/>
              <w:bottom w:val="single" w:sz="2" w:space="0" w:color="auto"/>
              <w:right w:val="single" w:sz="2" w:space="0" w:color="auto"/>
            </w:tcBorders>
            <w:vAlign w:val="center"/>
            <w:hideMark/>
          </w:tcPr>
          <w:p w:rsidR="00E512A4" w:rsidRDefault="00E512A4" w:rsidP="00E512A4">
            <w:pPr>
              <w:spacing w:after="0" w:line="240" w:lineRule="auto"/>
              <w:rPr>
                <w:lang w:val="en-US"/>
              </w:rPr>
            </w:pP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Default="00E512A4" w:rsidP="00E512A4">
            <w:pPr>
              <w:spacing w:after="0"/>
              <w:ind w:left="135"/>
            </w:pPr>
            <w:r>
              <w:rPr>
                <w:rFonts w:ascii="Times New Roman" w:hAnsi="Times New Roman"/>
                <w:b/>
                <w:color w:val="000000"/>
                <w:sz w:val="24"/>
              </w:rPr>
              <w:t>Вс</w:t>
            </w:r>
            <w:r>
              <w:rPr>
                <w:rFonts w:ascii="Times New Roman" w:hAnsi="Times New Roman"/>
                <w:b/>
                <w:color w:val="000000"/>
                <w:sz w:val="24"/>
              </w:rPr>
              <w:lastRenderedPageBreak/>
              <w:t xml:space="preserve">его </w:t>
            </w:r>
          </w:p>
          <w:p w:rsidR="00E512A4" w:rsidRDefault="00E512A4" w:rsidP="00E512A4">
            <w:pPr>
              <w:spacing w:after="0" w:line="276" w:lineRule="auto"/>
              <w:ind w:left="135"/>
              <w:rPr>
                <w:lang w:val="en-US"/>
              </w:rPr>
            </w:pP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Default="00E512A4" w:rsidP="00E512A4">
            <w:pPr>
              <w:spacing w:after="0"/>
              <w:ind w:left="135"/>
            </w:pPr>
            <w:r>
              <w:rPr>
                <w:rFonts w:ascii="Times New Roman" w:hAnsi="Times New Roman"/>
                <w:b/>
                <w:color w:val="000000"/>
                <w:sz w:val="24"/>
              </w:rPr>
              <w:lastRenderedPageBreak/>
              <w:t>Кон</w:t>
            </w:r>
            <w:r>
              <w:rPr>
                <w:rFonts w:ascii="Times New Roman" w:hAnsi="Times New Roman"/>
                <w:b/>
                <w:color w:val="000000"/>
                <w:sz w:val="24"/>
              </w:rPr>
              <w:lastRenderedPageBreak/>
              <w:t xml:space="preserve">трольные работы </w:t>
            </w:r>
          </w:p>
          <w:p w:rsidR="00E512A4" w:rsidRDefault="00E512A4" w:rsidP="00E512A4">
            <w:pPr>
              <w:spacing w:after="0" w:line="276" w:lineRule="auto"/>
              <w:ind w:left="135"/>
              <w:rPr>
                <w:lang w:val="en-US"/>
              </w:rPr>
            </w:pP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Default="00E512A4" w:rsidP="00E512A4">
            <w:pPr>
              <w:spacing w:after="0"/>
              <w:ind w:left="135"/>
            </w:pPr>
            <w:r>
              <w:rPr>
                <w:rFonts w:ascii="Times New Roman" w:hAnsi="Times New Roman"/>
                <w:b/>
                <w:color w:val="000000"/>
                <w:sz w:val="24"/>
              </w:rPr>
              <w:lastRenderedPageBreak/>
              <w:t>Пра</w:t>
            </w:r>
            <w:r>
              <w:rPr>
                <w:rFonts w:ascii="Times New Roman" w:hAnsi="Times New Roman"/>
                <w:b/>
                <w:color w:val="000000"/>
                <w:sz w:val="24"/>
              </w:rPr>
              <w:lastRenderedPageBreak/>
              <w:t xml:space="preserve">ктические работы </w:t>
            </w:r>
          </w:p>
          <w:p w:rsidR="00E512A4" w:rsidRDefault="00E512A4" w:rsidP="00E512A4">
            <w:pPr>
              <w:spacing w:after="0" w:line="276" w:lineRule="auto"/>
              <w:ind w:left="135"/>
              <w:rPr>
                <w:lang w:val="en-US"/>
              </w:rPr>
            </w:pPr>
          </w:p>
        </w:tc>
        <w:tc>
          <w:tcPr>
            <w:tcW w:w="1559" w:type="dxa"/>
            <w:vMerge/>
            <w:tcBorders>
              <w:top w:val="single" w:sz="2" w:space="0" w:color="auto"/>
              <w:left w:val="single" w:sz="2" w:space="0" w:color="auto"/>
              <w:bottom w:val="single" w:sz="2" w:space="0" w:color="auto"/>
              <w:right w:val="single" w:sz="2" w:space="0" w:color="auto"/>
            </w:tcBorders>
            <w:vAlign w:val="center"/>
            <w:hideMark/>
          </w:tcPr>
          <w:p w:rsidR="00E512A4" w:rsidRDefault="00E512A4" w:rsidP="00E512A4">
            <w:pPr>
              <w:spacing w:after="0" w:line="240" w:lineRule="auto"/>
              <w:rPr>
                <w:lang w:val="en-US"/>
              </w:rPr>
            </w:pPr>
          </w:p>
        </w:tc>
        <w:tc>
          <w:tcPr>
            <w:tcW w:w="4267" w:type="dxa"/>
            <w:vMerge/>
            <w:tcBorders>
              <w:top w:val="single" w:sz="2" w:space="0" w:color="auto"/>
              <w:left w:val="single" w:sz="2" w:space="0" w:color="auto"/>
              <w:bottom w:val="single" w:sz="2" w:space="0" w:color="auto"/>
              <w:right w:val="single" w:sz="2" w:space="0" w:color="auto"/>
            </w:tcBorders>
            <w:vAlign w:val="center"/>
            <w:hideMark/>
          </w:tcPr>
          <w:p w:rsidR="00E512A4" w:rsidRDefault="00E512A4" w:rsidP="00E512A4">
            <w:pPr>
              <w:spacing w:after="0" w:line="240" w:lineRule="auto"/>
              <w:rPr>
                <w:lang w:val="en-US"/>
              </w:rPr>
            </w:pPr>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lastRenderedPageBreak/>
              <w:t>1</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rFonts w:ascii="Times New Roman" w:hAnsi="Times New Roman"/>
                <w:color w:val="000000"/>
                <w:sz w:val="24"/>
              </w:rPr>
            </w:pPr>
            <w:r w:rsidRPr="0078115F">
              <w:rPr>
                <w:rFonts w:ascii="Times New Roman" w:hAnsi="Times New Roman"/>
                <w:b/>
                <w:color w:val="000000"/>
                <w:sz w:val="24"/>
              </w:rPr>
              <w:t>Моду</w:t>
            </w:r>
            <w:r w:rsidR="00573498">
              <w:rPr>
                <w:rFonts w:ascii="Times New Roman" w:hAnsi="Times New Roman"/>
                <w:b/>
                <w:color w:val="000000"/>
                <w:sz w:val="24"/>
              </w:rPr>
              <w:t>ль "Безопасность в социуме</w:t>
            </w:r>
            <w:r>
              <w:rPr>
                <w:rFonts w:ascii="Times New Roman" w:hAnsi="Times New Roman"/>
                <w:color w:val="000000"/>
                <w:sz w:val="24"/>
              </w:rPr>
              <w:t>"</w:t>
            </w:r>
            <w:r w:rsidR="00573498">
              <w:rPr>
                <w:rFonts w:ascii="Times New Roman" w:hAnsi="Times New Roman"/>
                <w:color w:val="000000"/>
                <w:sz w:val="24"/>
              </w:rPr>
              <w:t>.</w:t>
            </w:r>
          </w:p>
          <w:p w:rsidR="00E512A4" w:rsidRPr="0078115F" w:rsidRDefault="0077215A" w:rsidP="00E512A4">
            <w:pPr>
              <w:spacing w:after="0" w:line="276" w:lineRule="auto"/>
            </w:pPr>
            <w:r>
              <w:rPr>
                <w:rFonts w:ascii="Times New Roman" w:hAnsi="Times New Roman"/>
                <w:color w:val="000000"/>
                <w:sz w:val="24"/>
              </w:rPr>
              <w:t>Стресс и стрессовые ситуации. Как снизить влияние стресса на поведение и состояние человека.</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78115F"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78115F" w:rsidRDefault="00E512A4" w:rsidP="00E512A4">
            <w:pPr>
              <w:spacing w:after="0" w:line="276" w:lineRule="auto"/>
              <w:ind w:left="135"/>
              <w:jc w:val="cente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78115F" w:rsidRDefault="00E512A4" w:rsidP="00E512A4">
            <w:pPr>
              <w:spacing w:after="0" w:line="276" w:lineRule="auto"/>
              <w:ind w:left="135"/>
              <w:jc w:val="cente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7F21D3" w:rsidRDefault="00E512A4" w:rsidP="00E512A4">
            <w:pPr>
              <w:spacing w:after="0" w:line="276" w:lineRule="auto"/>
              <w:ind w:left="135"/>
            </w:pPr>
            <w:r>
              <w:rPr>
                <w:rFonts w:ascii="Times New Roman" w:hAnsi="Times New Roman"/>
                <w:color w:val="000000"/>
                <w:sz w:val="24"/>
              </w:rPr>
              <w:t xml:space="preserve"> </w:t>
            </w:r>
            <w:r w:rsidR="007F21D3" w:rsidRPr="007F21D3">
              <w:rPr>
                <w:rFonts w:ascii="Times New Roman" w:hAnsi="Times New Roman"/>
                <w:sz w:val="24"/>
              </w:rPr>
              <w:t>11.01.2024</w:t>
            </w:r>
            <w:r w:rsidRPr="007F21D3">
              <w:rPr>
                <w:rFonts w:ascii="Times New Roman" w:hAnsi="Times New Roman"/>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78115F" w:rsidRDefault="00E512A4" w:rsidP="00E512A4">
            <w:pPr>
              <w:spacing w:after="0" w:line="276" w:lineRule="auto"/>
              <w:ind w:left="135"/>
            </w:pPr>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78115F" w:rsidRDefault="00E512A4" w:rsidP="00E512A4">
            <w:pPr>
              <w:spacing w:after="0" w:line="276" w:lineRule="auto"/>
            </w:pPr>
            <w:r>
              <w:rPr>
                <w:rFonts w:ascii="Times New Roman" w:hAnsi="Times New Roman"/>
                <w:color w:val="000000"/>
                <w:sz w:val="24"/>
              </w:rPr>
              <w:t>2</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FE73A5" w:rsidRDefault="0077215A" w:rsidP="00E512A4">
            <w:pPr>
              <w:spacing w:after="0" w:line="276" w:lineRule="auto"/>
              <w:rPr>
                <w:rFonts w:ascii="Times New Roman" w:hAnsi="Times New Roman" w:cs="Times New Roman"/>
                <w:sz w:val="24"/>
                <w:szCs w:val="24"/>
              </w:rPr>
            </w:pPr>
            <w:r>
              <w:rPr>
                <w:rFonts w:ascii="Times New Roman" w:hAnsi="Times New Roman" w:cs="Times New Roman"/>
                <w:sz w:val="24"/>
                <w:szCs w:val="24"/>
              </w:rPr>
              <w:t>Конфликт-особенность общения</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78115F"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78115F" w:rsidRDefault="00E512A4" w:rsidP="00E512A4">
            <w:pPr>
              <w:spacing w:after="0" w:line="276" w:lineRule="auto"/>
              <w:ind w:left="135"/>
              <w:jc w:val="cente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78115F" w:rsidRDefault="00E512A4" w:rsidP="00E512A4">
            <w:pPr>
              <w:spacing w:after="0" w:line="276" w:lineRule="auto"/>
              <w:ind w:left="135"/>
              <w:jc w:val="cente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78115F" w:rsidRDefault="007F21D3" w:rsidP="00E512A4">
            <w:pPr>
              <w:spacing w:after="0" w:line="276" w:lineRule="auto"/>
              <w:ind w:left="135"/>
            </w:pPr>
            <w:r>
              <w:rPr>
                <w:rFonts w:ascii="Times New Roman" w:hAnsi="Times New Roman"/>
                <w:color w:val="000000"/>
                <w:sz w:val="24"/>
              </w:rPr>
              <w:t xml:space="preserve"> 18.01</w:t>
            </w:r>
            <w:r w:rsidR="00E512A4">
              <w:rPr>
                <w:rFonts w:ascii="Times New Roman" w:hAnsi="Times New Roman"/>
                <w:color w:val="000000"/>
                <w:sz w:val="24"/>
              </w:rPr>
              <w:t>.202</w:t>
            </w:r>
            <w:r>
              <w:rPr>
                <w:rFonts w:ascii="Times New Roman" w:hAnsi="Times New Roman"/>
                <w:color w:val="000000"/>
                <w:sz w:val="24"/>
              </w:rPr>
              <w:t>4</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78" w:history="1">
              <w:r>
                <w:rPr>
                  <w:rStyle w:val="aff8"/>
                  <w:rFonts w:ascii="Times New Roman" w:hAnsi="Times New Roman"/>
                  <w:color w:val="0000FF"/>
                </w:rPr>
                <w:t>https://m.edsoo.ru/f5eaf78e</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3</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FE73A5" w:rsidRDefault="0077215A" w:rsidP="00E512A4">
            <w:pPr>
              <w:spacing w:after="0" w:line="276" w:lineRule="auto"/>
            </w:pPr>
            <w:r>
              <w:rPr>
                <w:rFonts w:ascii="Times New Roman" w:hAnsi="Times New Roman"/>
                <w:color w:val="000000"/>
                <w:sz w:val="24"/>
              </w:rPr>
              <w:t>Безопасность в социальных сетях</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7F21D3" w:rsidP="00E512A4">
            <w:pPr>
              <w:spacing w:after="0" w:line="276" w:lineRule="auto"/>
              <w:ind w:left="135"/>
              <w:rPr>
                <w:lang w:val="en-US"/>
              </w:rPr>
            </w:pPr>
            <w:r>
              <w:rPr>
                <w:rFonts w:ascii="Times New Roman" w:hAnsi="Times New Roman"/>
                <w:color w:val="000000"/>
                <w:sz w:val="24"/>
              </w:rPr>
              <w:t xml:space="preserve"> 25.01.2024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79" w:history="1">
              <w:r>
                <w:rPr>
                  <w:rStyle w:val="aff8"/>
                  <w:rFonts w:ascii="Times New Roman" w:hAnsi="Times New Roman"/>
                  <w:color w:val="0000FF"/>
                </w:rPr>
                <w:t>https://m.edsoo.ru/f5eaf946</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4</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rFonts w:ascii="Times New Roman" w:hAnsi="Times New Roman"/>
                <w:b/>
                <w:color w:val="000000"/>
                <w:sz w:val="24"/>
              </w:rPr>
            </w:pPr>
            <w:r w:rsidRPr="001E08CA">
              <w:rPr>
                <w:rFonts w:ascii="Times New Roman" w:hAnsi="Times New Roman"/>
                <w:b/>
                <w:color w:val="000000"/>
                <w:sz w:val="24"/>
              </w:rPr>
              <w:t xml:space="preserve">Модуль "Безопасность в </w:t>
            </w:r>
            <w:r w:rsidR="00B3391F">
              <w:rPr>
                <w:rFonts w:ascii="Times New Roman" w:hAnsi="Times New Roman"/>
                <w:b/>
                <w:color w:val="000000"/>
                <w:sz w:val="24"/>
              </w:rPr>
              <w:t>быту</w:t>
            </w:r>
            <w:r w:rsidRPr="001E08CA">
              <w:rPr>
                <w:rFonts w:ascii="Times New Roman" w:hAnsi="Times New Roman"/>
                <w:b/>
                <w:color w:val="000000"/>
                <w:sz w:val="24"/>
              </w:rPr>
              <w:t>".</w:t>
            </w:r>
          </w:p>
          <w:p w:rsidR="00E512A4" w:rsidRDefault="005F3057" w:rsidP="005F3057">
            <w:pPr>
              <w:spacing w:after="0" w:line="276" w:lineRule="auto"/>
            </w:pPr>
            <w:r>
              <w:rPr>
                <w:rFonts w:ascii="Times New Roman" w:hAnsi="Times New Roman"/>
                <w:color w:val="000000"/>
                <w:sz w:val="24"/>
              </w:rPr>
              <w:t>Пожарная безопасность в помещениях</w:t>
            </w:r>
            <w:r w:rsidR="00F33BE7">
              <w:rPr>
                <w:rFonts w:ascii="Times New Roman" w:hAnsi="Times New Roman"/>
                <w:color w:val="000000"/>
                <w:sz w:val="24"/>
              </w:rPr>
              <w:t>.</w:t>
            </w:r>
            <w:r w:rsidR="007F21D3">
              <w:rPr>
                <w:rFonts w:ascii="Times New Roman" w:hAnsi="Times New Roman"/>
                <w:color w:val="000000"/>
                <w:sz w:val="24"/>
              </w:rPr>
              <w:t xml:space="preserve"> </w:t>
            </w:r>
            <w:r w:rsidR="00F33BE7">
              <w:rPr>
                <w:rFonts w:ascii="Times New Roman" w:hAnsi="Times New Roman"/>
                <w:color w:val="000000"/>
                <w:sz w:val="24"/>
              </w:rPr>
              <w:t>Электробезопасность в повседневной жизни</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7F21D3" w:rsidP="00E512A4">
            <w:pPr>
              <w:spacing w:after="0" w:line="276" w:lineRule="auto"/>
              <w:ind w:left="135"/>
              <w:rPr>
                <w:lang w:val="en-US"/>
              </w:rPr>
            </w:pPr>
            <w:r>
              <w:rPr>
                <w:rFonts w:ascii="Times New Roman" w:hAnsi="Times New Roman"/>
                <w:color w:val="000000"/>
                <w:sz w:val="24"/>
              </w:rPr>
              <w:t xml:space="preserve"> 01.02.2024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0" w:history="1">
              <w:r>
                <w:rPr>
                  <w:rStyle w:val="aff8"/>
                  <w:rFonts w:ascii="Times New Roman" w:hAnsi="Times New Roman"/>
                  <w:color w:val="0000FF"/>
                </w:rPr>
                <w:t>https://m.edsoo.ru/f5eafef0</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5</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97528F" w:rsidP="00E512A4">
            <w:pPr>
              <w:spacing w:after="0" w:line="276" w:lineRule="auto"/>
            </w:pPr>
            <w:r>
              <w:rPr>
                <w:rFonts w:ascii="Times New Roman" w:hAnsi="Times New Roman"/>
                <w:color w:val="000000"/>
                <w:sz w:val="24"/>
              </w:rPr>
              <w:t>Средства бытовой химии</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1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7F21D3" w:rsidP="00E512A4">
            <w:pPr>
              <w:spacing w:after="0" w:line="276" w:lineRule="auto"/>
              <w:ind w:left="135"/>
              <w:rPr>
                <w:lang w:val="en-US"/>
              </w:rPr>
            </w:pPr>
            <w:r>
              <w:rPr>
                <w:rFonts w:ascii="Times New Roman" w:hAnsi="Times New Roman"/>
                <w:color w:val="000000"/>
                <w:sz w:val="24"/>
              </w:rPr>
              <w:t xml:space="preserve"> 08.02.2024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1" w:history="1">
              <w:r>
                <w:rPr>
                  <w:rStyle w:val="aff8"/>
                  <w:rFonts w:ascii="Times New Roman" w:hAnsi="Times New Roman"/>
                  <w:color w:val="0000FF"/>
                </w:rPr>
                <w:t>https://m.edsoo.ru/f5eafd42</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6</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97528F" w:rsidP="0097528F">
            <w:pPr>
              <w:spacing w:after="0" w:line="276" w:lineRule="auto"/>
              <w:rPr>
                <w:rFonts w:ascii="Times New Roman" w:hAnsi="Times New Roman"/>
                <w:b/>
                <w:color w:val="000000"/>
                <w:sz w:val="24"/>
              </w:rPr>
            </w:pPr>
            <w:r w:rsidRPr="0097528F">
              <w:rPr>
                <w:rFonts w:ascii="Times New Roman" w:hAnsi="Times New Roman"/>
                <w:b/>
                <w:color w:val="000000"/>
                <w:sz w:val="24"/>
              </w:rPr>
              <w:t>Модуль "Безопасность на транспорте".</w:t>
            </w:r>
          </w:p>
          <w:p w:rsidR="0097528F" w:rsidRPr="0097528F" w:rsidRDefault="0097528F" w:rsidP="0097528F">
            <w:pPr>
              <w:spacing w:after="0" w:line="276" w:lineRule="auto"/>
            </w:pPr>
            <w:r w:rsidRPr="0097528F">
              <w:rPr>
                <w:rFonts w:ascii="Times New Roman" w:hAnsi="Times New Roman"/>
                <w:color w:val="000000"/>
                <w:sz w:val="24"/>
              </w:rPr>
              <w:t>Ситуации</w:t>
            </w:r>
            <w:r>
              <w:rPr>
                <w:rFonts w:ascii="Times New Roman" w:hAnsi="Times New Roman"/>
                <w:color w:val="000000"/>
                <w:sz w:val="24"/>
              </w:rPr>
              <w:t xml:space="preserve">, связанные с железнодорожным транспортом </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7F21D3" w:rsidP="00E512A4">
            <w:pPr>
              <w:spacing w:after="0" w:line="276" w:lineRule="auto"/>
              <w:ind w:left="135"/>
              <w:rPr>
                <w:lang w:val="en-US"/>
              </w:rPr>
            </w:pPr>
            <w:r>
              <w:rPr>
                <w:rFonts w:ascii="Times New Roman" w:hAnsi="Times New Roman"/>
                <w:color w:val="000000"/>
                <w:sz w:val="24"/>
              </w:rPr>
              <w:t xml:space="preserve"> 15.02.2024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2" w:history="1">
              <w:r>
                <w:rPr>
                  <w:rStyle w:val="aff8"/>
                  <w:rFonts w:ascii="Times New Roman" w:hAnsi="Times New Roman"/>
                  <w:color w:val="0000FF"/>
                </w:rPr>
                <w:t>https://m.edsoo.ru/f5eb0210</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7</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97528F" w:rsidRDefault="0097528F" w:rsidP="00E512A4">
            <w:pPr>
              <w:spacing w:after="0" w:line="276" w:lineRule="auto"/>
            </w:pPr>
            <w:r w:rsidRPr="0097528F">
              <w:rPr>
                <w:rFonts w:ascii="Times New Roman" w:hAnsi="Times New Roman"/>
                <w:color w:val="000000"/>
                <w:sz w:val="24"/>
              </w:rPr>
              <w:t>Безопасность</w:t>
            </w:r>
            <w:r>
              <w:rPr>
                <w:rFonts w:ascii="Times New Roman" w:hAnsi="Times New Roman"/>
                <w:color w:val="000000"/>
                <w:sz w:val="24"/>
              </w:rPr>
              <w:t xml:space="preserve"> в метрополитене</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7F21D3" w:rsidP="00E512A4">
            <w:pPr>
              <w:spacing w:after="0" w:line="276" w:lineRule="auto"/>
              <w:ind w:left="135"/>
              <w:rPr>
                <w:lang w:val="en-US"/>
              </w:rPr>
            </w:pPr>
            <w:r>
              <w:rPr>
                <w:rFonts w:ascii="Times New Roman" w:hAnsi="Times New Roman"/>
                <w:color w:val="000000"/>
                <w:sz w:val="24"/>
              </w:rPr>
              <w:t xml:space="preserve"> 22.02.2024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3" w:history="1">
              <w:r>
                <w:rPr>
                  <w:rStyle w:val="aff8"/>
                  <w:rFonts w:ascii="Times New Roman" w:hAnsi="Times New Roman"/>
                  <w:color w:val="0000FF"/>
                </w:rPr>
                <w:t>https://m.edsoo.ru/f5eb0c10</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8</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97528F" w:rsidRDefault="0097528F" w:rsidP="0097528F">
            <w:pPr>
              <w:spacing w:after="0" w:line="276" w:lineRule="auto"/>
              <w:rPr>
                <w:rFonts w:ascii="Times New Roman" w:hAnsi="Times New Roman"/>
                <w:b/>
                <w:color w:val="000000"/>
                <w:sz w:val="24"/>
              </w:rPr>
            </w:pPr>
            <w:r w:rsidRPr="0097528F">
              <w:rPr>
                <w:rFonts w:ascii="Times New Roman" w:hAnsi="Times New Roman"/>
                <w:b/>
                <w:color w:val="000000"/>
                <w:sz w:val="24"/>
              </w:rPr>
              <w:t>Модуль " Безопасность в общественных местах ".</w:t>
            </w:r>
          </w:p>
          <w:p w:rsidR="0097528F" w:rsidRPr="0097528F" w:rsidRDefault="0097528F" w:rsidP="0097528F">
            <w:pPr>
              <w:spacing w:after="0" w:line="276" w:lineRule="auto"/>
              <w:rPr>
                <w:rFonts w:ascii="Times New Roman" w:hAnsi="Times New Roman"/>
                <w:color w:val="000000"/>
                <w:sz w:val="24"/>
              </w:rPr>
            </w:pPr>
            <w:r w:rsidRPr="0097528F">
              <w:rPr>
                <w:rFonts w:ascii="Times New Roman" w:hAnsi="Times New Roman"/>
                <w:color w:val="000000"/>
                <w:sz w:val="24"/>
              </w:rPr>
              <w:t>Как</w:t>
            </w:r>
            <w:r>
              <w:rPr>
                <w:rFonts w:ascii="Times New Roman" w:hAnsi="Times New Roman"/>
                <w:color w:val="000000"/>
                <w:sz w:val="24"/>
              </w:rPr>
              <w:t xml:space="preserve"> избежать </w:t>
            </w:r>
            <w:r>
              <w:rPr>
                <w:rFonts w:ascii="Times New Roman" w:hAnsi="Times New Roman"/>
                <w:color w:val="000000"/>
                <w:sz w:val="24"/>
              </w:rPr>
              <w:lastRenderedPageBreak/>
              <w:t>встречи с преступником и с наркоторговцем</w:t>
            </w:r>
          </w:p>
          <w:p w:rsidR="00E512A4" w:rsidRDefault="00E512A4" w:rsidP="00E512A4">
            <w:pPr>
              <w:spacing w:after="0" w:line="276" w:lineRule="auto"/>
            </w:pP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lastRenderedPageBreak/>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7F21D3" w:rsidP="00E512A4">
            <w:pPr>
              <w:spacing w:after="0" w:line="276" w:lineRule="auto"/>
              <w:ind w:left="135"/>
              <w:rPr>
                <w:lang w:val="en-US"/>
              </w:rPr>
            </w:pPr>
            <w:r>
              <w:rPr>
                <w:rFonts w:ascii="Times New Roman" w:hAnsi="Times New Roman"/>
                <w:color w:val="000000"/>
                <w:sz w:val="24"/>
              </w:rPr>
              <w:t xml:space="preserve"> 29.02.2024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4" w:history="1">
              <w:r>
                <w:rPr>
                  <w:rStyle w:val="aff8"/>
                  <w:rFonts w:ascii="Times New Roman" w:hAnsi="Times New Roman"/>
                  <w:color w:val="0000FF"/>
                </w:rPr>
                <w:t>https://m.edsoo.ru/f5eb0c10</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lastRenderedPageBreak/>
              <w:t>9</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97528F" w:rsidP="00E512A4">
            <w:pPr>
              <w:spacing w:after="0" w:line="276" w:lineRule="auto"/>
              <w:rPr>
                <w:rFonts w:ascii="Times New Roman" w:hAnsi="Times New Roman"/>
                <w:b/>
                <w:color w:val="000000"/>
                <w:sz w:val="24"/>
              </w:rPr>
            </w:pPr>
            <w:r w:rsidRPr="0097528F">
              <w:rPr>
                <w:rFonts w:ascii="Times New Roman" w:hAnsi="Times New Roman"/>
                <w:b/>
                <w:color w:val="000000"/>
                <w:sz w:val="24"/>
              </w:rPr>
              <w:t>Модуль " Основы противодействия экстремизму и терроризму».</w:t>
            </w:r>
          </w:p>
          <w:p w:rsidR="0097528F" w:rsidRPr="0097528F" w:rsidRDefault="0097528F" w:rsidP="00E512A4">
            <w:pPr>
              <w:spacing w:after="0" w:line="276" w:lineRule="auto"/>
            </w:pPr>
            <w:r w:rsidRPr="0097528F">
              <w:rPr>
                <w:rFonts w:ascii="Times New Roman" w:hAnsi="Times New Roman"/>
                <w:color w:val="000000"/>
                <w:sz w:val="24"/>
              </w:rPr>
              <w:t>Как государство борется с терроризмом</w:t>
            </w:r>
            <w:r>
              <w:rPr>
                <w:rFonts w:ascii="Times New Roman" w:hAnsi="Times New Roman"/>
                <w:color w:val="000000"/>
                <w:sz w:val="24"/>
              </w:rPr>
              <w:t>. Особенности  современного терроризма</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7F21D3" w:rsidP="00E512A4">
            <w:pPr>
              <w:spacing w:after="0" w:line="276" w:lineRule="auto"/>
              <w:ind w:left="135"/>
              <w:rPr>
                <w:lang w:val="en-US"/>
              </w:rPr>
            </w:pPr>
            <w:r>
              <w:rPr>
                <w:rFonts w:ascii="Times New Roman" w:hAnsi="Times New Roman"/>
                <w:color w:val="000000"/>
                <w:sz w:val="24"/>
              </w:rPr>
              <w:t xml:space="preserve"> 07.03.2024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5" w:history="1">
              <w:r>
                <w:rPr>
                  <w:rStyle w:val="aff8"/>
                  <w:rFonts w:ascii="Times New Roman" w:hAnsi="Times New Roman"/>
                  <w:color w:val="0000FF"/>
                </w:rPr>
                <w:t>https://m.edsoo.ru/f5eb14e4</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10</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F90B19" w:rsidRDefault="00442C49" w:rsidP="00E512A4">
            <w:pPr>
              <w:spacing w:after="0" w:line="276" w:lineRule="auto"/>
              <w:rPr>
                <w:rFonts w:ascii="Times New Roman" w:hAnsi="Times New Roman" w:cs="Times New Roman"/>
                <w:sz w:val="24"/>
                <w:szCs w:val="24"/>
              </w:rPr>
            </w:pPr>
            <w:r w:rsidRPr="00F90B19">
              <w:rPr>
                <w:rFonts w:ascii="Times New Roman" w:hAnsi="Times New Roman" w:cs="Times New Roman"/>
                <w:sz w:val="24"/>
                <w:szCs w:val="24"/>
              </w:rPr>
              <w:t>Как не стать пособником</w:t>
            </w:r>
            <w:r w:rsidR="00F90B19" w:rsidRPr="00F90B19">
              <w:rPr>
                <w:rFonts w:ascii="Times New Roman" w:hAnsi="Times New Roman" w:cs="Times New Roman"/>
                <w:sz w:val="24"/>
                <w:szCs w:val="24"/>
              </w:rPr>
              <w:t xml:space="preserve"> тер</w:t>
            </w:r>
            <w:r w:rsidR="00F90B19">
              <w:rPr>
                <w:rFonts w:ascii="Times New Roman" w:hAnsi="Times New Roman" w:cs="Times New Roman"/>
                <w:sz w:val="24"/>
                <w:szCs w:val="24"/>
              </w:rPr>
              <w:t>р</w:t>
            </w:r>
            <w:r w:rsidR="00F90B19" w:rsidRPr="00F90B19">
              <w:rPr>
                <w:rFonts w:ascii="Times New Roman" w:hAnsi="Times New Roman" w:cs="Times New Roman"/>
                <w:sz w:val="24"/>
                <w:szCs w:val="24"/>
              </w:rPr>
              <w:t>ори</w:t>
            </w:r>
            <w:r w:rsidR="00F90B19">
              <w:rPr>
                <w:rFonts w:ascii="Times New Roman" w:hAnsi="Times New Roman" w:cs="Times New Roman"/>
                <w:sz w:val="24"/>
                <w:szCs w:val="24"/>
              </w:rPr>
              <w:t>с</w:t>
            </w:r>
            <w:r w:rsidR="00F90B19" w:rsidRPr="00F90B19">
              <w:rPr>
                <w:rFonts w:ascii="Times New Roman" w:hAnsi="Times New Roman" w:cs="Times New Roman"/>
                <w:sz w:val="24"/>
                <w:szCs w:val="24"/>
              </w:rPr>
              <w:t>тов</w:t>
            </w:r>
            <w:r w:rsidR="00F90B19">
              <w:rPr>
                <w:rFonts w:ascii="Times New Roman" w:hAnsi="Times New Roman" w:cs="Times New Roman"/>
                <w:sz w:val="24"/>
                <w:szCs w:val="24"/>
              </w:rPr>
              <w:t>. Формирование антитеррористического поведения</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B4765F"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B4765F" w:rsidRDefault="00E512A4" w:rsidP="00E512A4">
            <w:pPr>
              <w:spacing w:after="0" w:line="276" w:lineRule="auto"/>
              <w:ind w:left="135"/>
              <w:jc w:val="cente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B4765F" w:rsidRDefault="00E512A4" w:rsidP="00E512A4">
            <w:pPr>
              <w:spacing w:after="0" w:line="276" w:lineRule="auto"/>
              <w:ind w:left="135"/>
              <w:jc w:val="cente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B4765F" w:rsidRDefault="007F21D3" w:rsidP="00E512A4">
            <w:pPr>
              <w:spacing w:after="0" w:line="276" w:lineRule="auto"/>
              <w:ind w:left="135"/>
            </w:pPr>
            <w:r>
              <w:rPr>
                <w:rFonts w:ascii="Times New Roman" w:hAnsi="Times New Roman"/>
                <w:color w:val="000000"/>
                <w:sz w:val="24"/>
              </w:rPr>
              <w:t xml:space="preserve"> 14.03.2024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6" w:history="1">
              <w:r>
                <w:rPr>
                  <w:rStyle w:val="aff8"/>
                  <w:rFonts w:ascii="Times New Roman" w:hAnsi="Times New Roman"/>
                  <w:color w:val="0000FF"/>
                </w:rPr>
                <w:t>https://m.edsoo.ru/f5eb0efe</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B4765F" w:rsidRDefault="00E512A4" w:rsidP="00E512A4">
            <w:pPr>
              <w:spacing w:after="0" w:line="276" w:lineRule="auto"/>
            </w:pPr>
            <w:r>
              <w:rPr>
                <w:rFonts w:ascii="Times New Roman" w:hAnsi="Times New Roman"/>
                <w:color w:val="000000"/>
                <w:sz w:val="24"/>
              </w:rPr>
              <w:t>11</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F90B19" w:rsidRDefault="00F90B19" w:rsidP="00F90B19">
            <w:pPr>
              <w:spacing w:after="0" w:line="276" w:lineRule="auto"/>
              <w:rPr>
                <w:rFonts w:ascii="Times New Roman" w:hAnsi="Times New Roman"/>
                <w:b/>
                <w:color w:val="000000"/>
                <w:sz w:val="24"/>
              </w:rPr>
            </w:pPr>
            <w:r w:rsidRPr="001E08CA">
              <w:rPr>
                <w:rFonts w:ascii="Times New Roman" w:hAnsi="Times New Roman"/>
                <w:b/>
                <w:color w:val="000000"/>
                <w:sz w:val="24"/>
              </w:rPr>
              <w:t>Модуль "Безопасность в природной среде ".</w:t>
            </w:r>
          </w:p>
          <w:p w:rsidR="00F90B19" w:rsidRPr="00F90B19" w:rsidRDefault="00F90B19" w:rsidP="00F90B19">
            <w:pPr>
              <w:spacing w:after="0" w:line="276" w:lineRule="auto"/>
              <w:rPr>
                <w:rFonts w:ascii="Times New Roman" w:hAnsi="Times New Roman"/>
                <w:color w:val="000000"/>
                <w:sz w:val="24"/>
              </w:rPr>
            </w:pPr>
            <w:r w:rsidRPr="00F90B19">
              <w:rPr>
                <w:rFonts w:ascii="Times New Roman" w:hAnsi="Times New Roman"/>
                <w:color w:val="000000"/>
                <w:sz w:val="24"/>
              </w:rPr>
              <w:t>Чрезвычайные ситуации геологического происхождения.</w:t>
            </w:r>
            <w:r>
              <w:rPr>
                <w:rFonts w:ascii="Times New Roman" w:hAnsi="Times New Roman"/>
                <w:color w:val="000000"/>
                <w:sz w:val="24"/>
              </w:rPr>
              <w:t xml:space="preserve"> </w:t>
            </w:r>
            <w:r w:rsidRPr="00F90B19">
              <w:rPr>
                <w:rFonts w:ascii="Times New Roman" w:hAnsi="Times New Roman"/>
                <w:color w:val="000000"/>
                <w:sz w:val="24"/>
              </w:rPr>
              <w:t>Землетрясение</w:t>
            </w:r>
            <w:r>
              <w:rPr>
                <w:rFonts w:ascii="Times New Roman" w:hAnsi="Times New Roman"/>
                <w:color w:val="000000"/>
                <w:sz w:val="24"/>
              </w:rPr>
              <w:t>, извержение вулканов, оползни, обвалы</w:t>
            </w:r>
          </w:p>
          <w:p w:rsidR="00E512A4" w:rsidRPr="00B4765F" w:rsidRDefault="00E512A4" w:rsidP="00E512A4">
            <w:pPr>
              <w:spacing w:after="0" w:line="276" w:lineRule="auto"/>
              <w:rPr>
                <w:rFonts w:ascii="Times New Roman" w:hAnsi="Times New Roman" w:cs="Times New Roman"/>
                <w:sz w:val="24"/>
                <w:szCs w:val="24"/>
              </w:rPr>
            </w:pP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F90B19"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F90B19" w:rsidRDefault="00E512A4" w:rsidP="00E512A4">
            <w:pPr>
              <w:spacing w:after="0" w:line="276" w:lineRule="auto"/>
              <w:ind w:left="135"/>
              <w:jc w:val="cente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7F21D3" w:rsidP="00E512A4">
            <w:pPr>
              <w:spacing w:after="0" w:line="276" w:lineRule="auto"/>
              <w:ind w:left="135"/>
              <w:rPr>
                <w:lang w:val="en-US"/>
              </w:rPr>
            </w:pPr>
            <w:r>
              <w:rPr>
                <w:rFonts w:ascii="Times New Roman" w:hAnsi="Times New Roman"/>
                <w:color w:val="000000"/>
                <w:sz w:val="24"/>
              </w:rPr>
              <w:t xml:space="preserve"> 21.03.2024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7" w:history="1">
              <w:r>
                <w:rPr>
                  <w:rStyle w:val="aff8"/>
                  <w:rFonts w:ascii="Times New Roman" w:hAnsi="Times New Roman"/>
                  <w:color w:val="0000FF"/>
                </w:rPr>
                <w:t>https://m.edsoo.ru/f5eb1ac0</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12</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B4765F" w:rsidRDefault="00F90B19" w:rsidP="00F90B19">
            <w:pPr>
              <w:spacing w:after="0" w:line="276" w:lineRule="auto"/>
              <w:rPr>
                <w:rFonts w:ascii="Times New Roman" w:hAnsi="Times New Roman" w:cs="Times New Roman"/>
                <w:sz w:val="24"/>
                <w:szCs w:val="24"/>
              </w:rPr>
            </w:pPr>
            <w:r>
              <w:rPr>
                <w:rFonts w:ascii="Times New Roman" w:hAnsi="Times New Roman" w:cs="Times New Roman"/>
                <w:sz w:val="24"/>
                <w:szCs w:val="24"/>
              </w:rPr>
              <w:t>Защита населения от Ч.С геологического, метеорологического и гидрологического происхождения</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CC0CC6" w:rsidP="00E512A4">
            <w:pPr>
              <w:spacing w:after="0" w:line="276" w:lineRule="auto"/>
              <w:ind w:left="135"/>
              <w:rPr>
                <w:lang w:val="en-US"/>
              </w:rPr>
            </w:pPr>
            <w:r>
              <w:rPr>
                <w:rFonts w:ascii="Times New Roman" w:hAnsi="Times New Roman"/>
                <w:color w:val="000000"/>
                <w:sz w:val="24"/>
              </w:rPr>
              <w:t xml:space="preserve"> 04.04.2024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8" w:history="1">
              <w:r>
                <w:rPr>
                  <w:rStyle w:val="aff8"/>
                  <w:rFonts w:ascii="Times New Roman" w:hAnsi="Times New Roman"/>
                  <w:color w:val="0000FF"/>
                </w:rPr>
                <w:t>https://m.edsoo.ru/f5eb1da4</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13</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B4765F" w:rsidRDefault="00F90B19" w:rsidP="00E512A4">
            <w:pPr>
              <w:spacing w:after="0" w:line="276" w:lineRule="auto"/>
              <w:rPr>
                <w:rFonts w:ascii="Times New Roman" w:hAnsi="Times New Roman" w:cs="Times New Roman"/>
                <w:sz w:val="24"/>
                <w:szCs w:val="24"/>
              </w:rPr>
            </w:pPr>
            <w:r>
              <w:rPr>
                <w:rFonts w:ascii="Times New Roman" w:hAnsi="Times New Roman" w:cs="Times New Roman"/>
                <w:sz w:val="24"/>
                <w:szCs w:val="24"/>
              </w:rPr>
              <w:t>Степные, тростниковые, лесные и торфяные пожары. Защита населения от лесных и торфяных пожаров</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F90B19"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F90B19" w:rsidRDefault="00E512A4" w:rsidP="00E512A4">
            <w:pPr>
              <w:spacing w:after="0" w:line="276" w:lineRule="auto"/>
              <w:ind w:left="135"/>
              <w:jc w:val="cente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F90B19" w:rsidRDefault="00E512A4" w:rsidP="00E512A4">
            <w:pPr>
              <w:spacing w:after="0" w:line="276" w:lineRule="auto"/>
              <w:ind w:left="135"/>
              <w:jc w:val="center"/>
            </w:pPr>
            <w:r>
              <w:rPr>
                <w:rFonts w:ascii="Times New Roman" w:hAnsi="Times New Roman"/>
                <w:color w:val="000000"/>
                <w:sz w:val="24"/>
              </w:rPr>
              <w:t xml:space="preserve"> 1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F90B19" w:rsidRDefault="00CC0CC6" w:rsidP="00E512A4">
            <w:pPr>
              <w:spacing w:after="0" w:line="276" w:lineRule="auto"/>
              <w:ind w:left="135"/>
            </w:pPr>
            <w:r>
              <w:rPr>
                <w:rFonts w:ascii="Times New Roman" w:hAnsi="Times New Roman"/>
                <w:color w:val="000000"/>
                <w:sz w:val="24"/>
              </w:rPr>
              <w:t xml:space="preserve"> 11.04.2024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89" w:history="1">
              <w:r>
                <w:rPr>
                  <w:rStyle w:val="aff8"/>
                  <w:rFonts w:ascii="Times New Roman" w:hAnsi="Times New Roman"/>
                  <w:color w:val="0000FF"/>
                </w:rPr>
                <w:t>https://m.edsoo.ru/f5eb209c</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t>14</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F90B19" w:rsidRDefault="00F90B19" w:rsidP="00E512A4">
            <w:pPr>
              <w:spacing w:after="0" w:line="276" w:lineRule="auto"/>
              <w:rPr>
                <w:rFonts w:ascii="Times New Roman" w:hAnsi="Times New Roman" w:cs="Times New Roman"/>
                <w:sz w:val="24"/>
                <w:szCs w:val="24"/>
              </w:rPr>
            </w:pPr>
            <w:r w:rsidRPr="00F90B19">
              <w:rPr>
                <w:rFonts w:ascii="Times New Roman" w:hAnsi="Times New Roman" w:cs="Times New Roman"/>
                <w:sz w:val="24"/>
                <w:szCs w:val="24"/>
              </w:rPr>
              <w:t>Эпидемии,</w:t>
            </w:r>
            <w:r>
              <w:rPr>
                <w:rFonts w:ascii="Times New Roman" w:hAnsi="Times New Roman" w:cs="Times New Roman"/>
                <w:sz w:val="24"/>
                <w:szCs w:val="24"/>
              </w:rPr>
              <w:t xml:space="preserve"> </w:t>
            </w:r>
            <w:r w:rsidRPr="00F90B19">
              <w:rPr>
                <w:rFonts w:ascii="Times New Roman" w:hAnsi="Times New Roman" w:cs="Times New Roman"/>
                <w:sz w:val="24"/>
                <w:szCs w:val="24"/>
              </w:rPr>
              <w:lastRenderedPageBreak/>
              <w:t>эпизоотии,</w:t>
            </w:r>
            <w:r>
              <w:rPr>
                <w:rFonts w:ascii="Times New Roman" w:hAnsi="Times New Roman" w:cs="Times New Roman"/>
                <w:sz w:val="24"/>
                <w:szCs w:val="24"/>
              </w:rPr>
              <w:t xml:space="preserve"> </w:t>
            </w:r>
            <w:r w:rsidRPr="00F90B19">
              <w:rPr>
                <w:rFonts w:ascii="Times New Roman" w:hAnsi="Times New Roman" w:cs="Times New Roman"/>
                <w:sz w:val="24"/>
                <w:szCs w:val="24"/>
              </w:rPr>
              <w:t>эпифитотии</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lastRenderedPageBreak/>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CC0CC6" w:rsidP="00E512A4">
            <w:pPr>
              <w:spacing w:after="0" w:line="276" w:lineRule="auto"/>
              <w:ind w:left="135"/>
              <w:rPr>
                <w:lang w:val="en-US"/>
              </w:rPr>
            </w:pPr>
            <w:r>
              <w:rPr>
                <w:rFonts w:ascii="Times New Roman" w:hAnsi="Times New Roman"/>
                <w:color w:val="000000"/>
                <w:sz w:val="24"/>
              </w:rPr>
              <w:t xml:space="preserve"> 18.04.2024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90" w:history="1">
              <w:r>
                <w:rPr>
                  <w:rStyle w:val="aff8"/>
                  <w:rFonts w:ascii="Times New Roman" w:hAnsi="Times New Roman"/>
                  <w:color w:val="0000FF"/>
                </w:rPr>
                <w:t>https://m.edsoo.ru/f5eb222c</w:t>
              </w:r>
            </w:hyperlink>
          </w:p>
        </w:tc>
      </w:tr>
      <w:tr w:rsidR="000435A6" w:rsidTr="005E0D43">
        <w:trPr>
          <w:trHeight w:val="1443"/>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rPr>
                <w:lang w:val="en-US"/>
              </w:rPr>
            </w:pPr>
            <w:r>
              <w:rPr>
                <w:rFonts w:ascii="Times New Roman" w:hAnsi="Times New Roman"/>
                <w:color w:val="000000"/>
                <w:sz w:val="24"/>
              </w:rPr>
              <w:lastRenderedPageBreak/>
              <w:t>15</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B4765F" w:rsidRDefault="00F90B19" w:rsidP="00E512A4">
            <w:pPr>
              <w:spacing w:after="0" w:line="276" w:lineRule="auto"/>
              <w:rPr>
                <w:rFonts w:ascii="Times New Roman" w:hAnsi="Times New Roman" w:cs="Times New Roman"/>
                <w:sz w:val="24"/>
                <w:szCs w:val="24"/>
              </w:rPr>
            </w:pPr>
            <w:r>
              <w:rPr>
                <w:rFonts w:ascii="Times New Roman" w:hAnsi="Times New Roman" w:cs="Times New Roman"/>
                <w:sz w:val="24"/>
                <w:szCs w:val="24"/>
              </w:rPr>
              <w:t>Защита населения от Ч.С биолого-социального происхождения</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pPr>
            <w:r>
              <w:rPr>
                <w:rFonts w:ascii="Times New Roman" w:hAnsi="Times New Roman"/>
                <w:color w:val="000000"/>
                <w:sz w:val="24"/>
              </w:rPr>
              <w:t xml:space="preserve"> 0</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CC0CC6" w:rsidP="00E512A4">
            <w:pPr>
              <w:spacing w:after="0" w:line="276" w:lineRule="auto"/>
              <w:ind w:left="135"/>
            </w:pPr>
            <w:r>
              <w:rPr>
                <w:rFonts w:ascii="Times New Roman" w:hAnsi="Times New Roman"/>
                <w:color w:val="000000"/>
                <w:sz w:val="24"/>
              </w:rPr>
              <w:t xml:space="preserve"> 25.04.2024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91" w:history="1">
              <w:r>
                <w:rPr>
                  <w:rStyle w:val="aff8"/>
                  <w:rFonts w:ascii="Times New Roman" w:hAnsi="Times New Roman"/>
                  <w:color w:val="0000FF"/>
                </w:rPr>
                <w:t>https://m.edsoo.ru/f5eb23a8</w:t>
              </w:r>
            </w:hyperlink>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pPr>
            <w:r>
              <w:rPr>
                <w:rFonts w:ascii="Times New Roman" w:hAnsi="Times New Roman"/>
                <w:color w:val="000000"/>
                <w:sz w:val="24"/>
              </w:rPr>
              <w:t>16</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0435A6" w:rsidRPr="000435A6" w:rsidRDefault="000435A6" w:rsidP="000435A6">
            <w:pPr>
              <w:spacing w:after="0" w:line="276" w:lineRule="auto"/>
              <w:rPr>
                <w:rFonts w:ascii="Times New Roman" w:hAnsi="Times New Roman"/>
                <w:b/>
                <w:color w:val="000000"/>
                <w:sz w:val="24"/>
              </w:rPr>
            </w:pPr>
            <w:r w:rsidRPr="000435A6">
              <w:rPr>
                <w:rFonts w:ascii="Times New Roman" w:hAnsi="Times New Roman"/>
                <w:b/>
                <w:color w:val="000000"/>
                <w:sz w:val="24"/>
              </w:rPr>
              <w:t>Модуль " Основы медицинских знаний ".</w:t>
            </w:r>
          </w:p>
          <w:p w:rsidR="000435A6" w:rsidRDefault="000435A6" w:rsidP="000435A6">
            <w:pPr>
              <w:spacing w:after="0" w:line="276" w:lineRule="auto"/>
              <w:rPr>
                <w:rFonts w:ascii="Times New Roman" w:hAnsi="Times New Roman"/>
                <w:color w:val="000000"/>
                <w:sz w:val="24"/>
              </w:rPr>
            </w:pPr>
            <w:r>
              <w:rPr>
                <w:rFonts w:ascii="Times New Roman" w:hAnsi="Times New Roman"/>
                <w:color w:val="000000"/>
                <w:sz w:val="24"/>
              </w:rPr>
              <w:t xml:space="preserve">Важность своевременного оказания первой помощи. Первая помощь при </w:t>
            </w:r>
            <w:proofErr w:type="spellStart"/>
            <w:r>
              <w:rPr>
                <w:rFonts w:ascii="Times New Roman" w:hAnsi="Times New Roman"/>
                <w:color w:val="000000"/>
                <w:sz w:val="24"/>
              </w:rPr>
              <w:t>электротравмах</w:t>
            </w:r>
            <w:proofErr w:type="spellEnd"/>
          </w:p>
          <w:p w:rsidR="00E512A4" w:rsidRPr="00BB4206" w:rsidRDefault="00E512A4" w:rsidP="00E512A4">
            <w:pPr>
              <w:spacing w:after="0" w:line="276" w:lineRule="auto"/>
              <w:rPr>
                <w:rFonts w:ascii="Times New Roman" w:hAnsi="Times New Roman" w:cs="Times New Roman"/>
                <w:sz w:val="24"/>
                <w:szCs w:val="24"/>
              </w:rPr>
            </w:pP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5E0D43"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CC0CC6" w:rsidRDefault="00CC0CC6" w:rsidP="00E512A4">
            <w:pPr>
              <w:spacing w:after="0" w:line="276" w:lineRule="auto"/>
              <w:ind w:left="135"/>
            </w:pPr>
            <w:r>
              <w:rPr>
                <w:rFonts w:ascii="Times New Roman" w:hAnsi="Times New Roman"/>
                <w:color w:val="000000"/>
                <w:sz w:val="24"/>
              </w:rPr>
              <w:t xml:space="preserve"> 02.05.2024</w:t>
            </w:r>
            <w:r w:rsidR="00E512A4">
              <w:rPr>
                <w:rFonts w:ascii="Times New Roman" w:hAnsi="Times New Roman"/>
                <w:color w:val="000000"/>
                <w:sz w:val="24"/>
              </w:rPr>
              <w:t xml:space="preserve"> </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CC0CC6" w:rsidRDefault="00E512A4" w:rsidP="00E512A4">
            <w:pPr>
              <w:spacing w:after="0" w:line="276" w:lineRule="auto"/>
              <w:ind w:left="135"/>
            </w:pPr>
          </w:p>
        </w:tc>
      </w:tr>
      <w:tr w:rsidR="000435A6" w:rsidTr="005E0D43">
        <w:trPr>
          <w:trHeight w:val="144"/>
        </w:trPr>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CC0CC6" w:rsidRDefault="00E512A4" w:rsidP="00E512A4">
            <w:pPr>
              <w:spacing w:after="0" w:line="276" w:lineRule="auto"/>
            </w:pPr>
            <w:r>
              <w:rPr>
                <w:rFonts w:ascii="Times New Roman" w:hAnsi="Times New Roman"/>
                <w:color w:val="000000"/>
                <w:sz w:val="24"/>
              </w:rPr>
              <w:t>17</w:t>
            </w:r>
          </w:p>
        </w:tc>
        <w:tc>
          <w:tcPr>
            <w:tcW w:w="241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0435A6" w:rsidRDefault="00E512A4" w:rsidP="000435A6">
            <w:pPr>
              <w:spacing w:after="0" w:line="276" w:lineRule="auto"/>
              <w:rPr>
                <w:rFonts w:ascii="Times New Roman" w:hAnsi="Times New Roman" w:cs="Times New Roman"/>
                <w:sz w:val="24"/>
                <w:szCs w:val="24"/>
              </w:rPr>
            </w:pPr>
            <w:r w:rsidRPr="00BB4206">
              <w:rPr>
                <w:rFonts w:ascii="Times New Roman" w:hAnsi="Times New Roman" w:cs="Times New Roman"/>
                <w:sz w:val="24"/>
                <w:szCs w:val="24"/>
              </w:rPr>
              <w:t xml:space="preserve">Первая помощь при </w:t>
            </w:r>
            <w:r w:rsidR="000435A6">
              <w:rPr>
                <w:rFonts w:ascii="Times New Roman" w:hAnsi="Times New Roman" w:cs="Times New Roman"/>
                <w:sz w:val="24"/>
                <w:szCs w:val="24"/>
              </w:rPr>
              <w:t>кровотечении, ушибах, переломах. Транспортировка пострадавших.</w:t>
            </w:r>
          </w:p>
          <w:p w:rsidR="00E512A4" w:rsidRPr="00BB4206" w:rsidRDefault="00E512A4" w:rsidP="000435A6">
            <w:pPr>
              <w:spacing w:after="0" w:line="276" w:lineRule="auto"/>
              <w:rPr>
                <w:rFonts w:ascii="Times New Roman" w:hAnsi="Times New Roman" w:cs="Times New Roman"/>
                <w:sz w:val="24"/>
                <w:szCs w:val="24"/>
              </w:rPr>
            </w:pPr>
            <w:r w:rsidRPr="00BB4206">
              <w:rPr>
                <w:rFonts w:ascii="Times New Roman" w:hAnsi="Times New Roman" w:cs="Times New Roman"/>
                <w:sz w:val="24"/>
                <w:szCs w:val="24"/>
              </w:rPr>
              <w:t>Итоговый урок</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Pr="00CC0CC6" w:rsidRDefault="005E0D43" w:rsidP="00E512A4">
            <w:pPr>
              <w:spacing w:after="0" w:line="276" w:lineRule="auto"/>
              <w:ind w:left="135"/>
              <w:jc w:val="center"/>
            </w:pPr>
            <w:r>
              <w:t>2</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CC0CC6" w:rsidRDefault="00E512A4" w:rsidP="00E512A4">
            <w:pPr>
              <w:spacing w:after="0" w:line="276" w:lineRule="auto"/>
              <w:ind w:left="135"/>
              <w:jc w:val="cente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CC0CC6" w:rsidRDefault="00E512A4" w:rsidP="00E512A4">
            <w:pPr>
              <w:spacing w:after="0" w:line="276" w:lineRule="auto"/>
              <w:ind w:left="135"/>
              <w:jc w:val="center"/>
            </w:pPr>
            <w:r>
              <w:rPr>
                <w:rFonts w:ascii="Times New Roman" w:hAnsi="Times New Roman"/>
                <w:color w:val="000000"/>
                <w:sz w:val="24"/>
              </w:rPr>
              <w:t xml:space="preserve"> 1 </w:t>
            </w:r>
          </w:p>
        </w:tc>
        <w:tc>
          <w:tcPr>
            <w:tcW w:w="155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Pr="00CC0CC6" w:rsidRDefault="00E512A4" w:rsidP="00E512A4">
            <w:pPr>
              <w:spacing w:after="0" w:line="276" w:lineRule="auto"/>
              <w:ind w:left="135"/>
            </w:pPr>
            <w:r>
              <w:rPr>
                <w:rFonts w:ascii="Times New Roman" w:hAnsi="Times New Roman"/>
                <w:color w:val="000000"/>
                <w:sz w:val="24"/>
              </w:rPr>
              <w:t xml:space="preserve">  </w:t>
            </w:r>
            <w:r w:rsidR="00CC0CC6">
              <w:rPr>
                <w:rFonts w:ascii="Times New Roman" w:hAnsi="Times New Roman"/>
                <w:color w:val="000000"/>
                <w:sz w:val="24"/>
              </w:rPr>
              <w:t>16.05.24</w:t>
            </w:r>
          </w:p>
        </w:tc>
        <w:tc>
          <w:tcPr>
            <w:tcW w:w="4267"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 xml:space="preserve">Библиотека ЦОК </w:t>
            </w:r>
            <w:hyperlink r:id="rId92" w:history="1">
              <w:r>
                <w:rPr>
                  <w:rStyle w:val="aff8"/>
                  <w:rFonts w:ascii="Times New Roman" w:hAnsi="Times New Roman"/>
                  <w:color w:val="0000FF"/>
                </w:rPr>
                <w:t>https://m.edsoo.ru/f5eb3078</w:t>
              </w:r>
            </w:hyperlink>
          </w:p>
        </w:tc>
      </w:tr>
      <w:tr w:rsidR="000435A6" w:rsidTr="009A7822">
        <w:trPr>
          <w:trHeight w:val="144"/>
        </w:trPr>
        <w:tc>
          <w:tcPr>
            <w:tcW w:w="3119" w:type="dxa"/>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pPr>
            <w:r>
              <w:rPr>
                <w:rFonts w:ascii="Times New Roman" w:hAnsi="Times New Roman"/>
                <w:color w:val="000000"/>
                <w:sz w:val="24"/>
              </w:rPr>
              <w:t>ОБЩЕЕ КОЛИЧЕСТВО ЧАСОВ ПО ПРОГРАММЕ</w:t>
            </w:r>
          </w:p>
        </w:tc>
        <w:tc>
          <w:tcPr>
            <w:tcW w:w="709"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5E0D43">
            <w:pPr>
              <w:spacing w:after="0" w:line="276" w:lineRule="auto"/>
              <w:ind w:left="135"/>
              <w:jc w:val="center"/>
              <w:rPr>
                <w:lang w:val="en-US"/>
              </w:rPr>
            </w:pPr>
            <w:r>
              <w:rPr>
                <w:rFonts w:ascii="Times New Roman" w:hAnsi="Times New Roman"/>
                <w:color w:val="000000"/>
                <w:sz w:val="24"/>
              </w:rPr>
              <w:t xml:space="preserve"> </w:t>
            </w:r>
            <w:r w:rsidR="005E0D43">
              <w:rPr>
                <w:rFonts w:ascii="Times New Roman" w:hAnsi="Times New Roman"/>
                <w:color w:val="000000"/>
                <w:sz w:val="24"/>
              </w:rPr>
              <w:t>34</w:t>
            </w:r>
          </w:p>
        </w:tc>
        <w:tc>
          <w:tcPr>
            <w:tcW w:w="850"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0 </w:t>
            </w:r>
          </w:p>
        </w:tc>
        <w:tc>
          <w:tcPr>
            <w:tcW w:w="851" w:type="dxa"/>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hideMark/>
          </w:tcPr>
          <w:p w:rsidR="00E512A4" w:rsidRDefault="00E512A4" w:rsidP="00E512A4">
            <w:pPr>
              <w:spacing w:after="0" w:line="276" w:lineRule="auto"/>
              <w:ind w:left="135"/>
              <w:jc w:val="center"/>
              <w:rPr>
                <w:lang w:val="en-US"/>
              </w:rPr>
            </w:pPr>
            <w:r>
              <w:rPr>
                <w:rFonts w:ascii="Times New Roman" w:hAnsi="Times New Roman"/>
                <w:color w:val="000000"/>
                <w:sz w:val="24"/>
              </w:rPr>
              <w:t xml:space="preserve"> 3</w:t>
            </w:r>
          </w:p>
        </w:tc>
        <w:tc>
          <w:tcPr>
            <w:tcW w:w="5826" w:type="dxa"/>
            <w:gridSpan w:val="2"/>
            <w:tcBorders>
              <w:top w:val="single" w:sz="2" w:space="0" w:color="auto"/>
              <w:left w:val="single" w:sz="2" w:space="0" w:color="auto"/>
              <w:bottom w:val="single" w:sz="2" w:space="0" w:color="auto"/>
              <w:right w:val="single" w:sz="2" w:space="0" w:color="auto"/>
            </w:tcBorders>
            <w:tcMar>
              <w:top w:w="50" w:type="dxa"/>
              <w:left w:w="100" w:type="dxa"/>
              <w:bottom w:w="0" w:type="dxa"/>
              <w:right w:w="108" w:type="dxa"/>
            </w:tcMar>
            <w:vAlign w:val="center"/>
          </w:tcPr>
          <w:p w:rsidR="00E512A4" w:rsidRDefault="00E512A4" w:rsidP="00E512A4">
            <w:pPr>
              <w:spacing w:after="200" w:line="276" w:lineRule="auto"/>
              <w:rPr>
                <w:lang w:val="en-US"/>
              </w:rPr>
            </w:pPr>
          </w:p>
        </w:tc>
      </w:tr>
    </w:tbl>
    <w:p w:rsidR="00E512A4" w:rsidRDefault="00E512A4" w:rsidP="005B1616">
      <w:pPr>
        <w:spacing w:after="0"/>
      </w:pPr>
    </w:p>
    <w:p w:rsidR="00C4580F" w:rsidRDefault="00C4580F"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9A7822" w:rsidRDefault="009A7822" w:rsidP="005B1616">
      <w:pPr>
        <w:spacing w:after="0"/>
      </w:pPr>
    </w:p>
    <w:p w:rsidR="00C4580F" w:rsidRPr="001458E4" w:rsidRDefault="00C4580F" w:rsidP="005B1616">
      <w:pPr>
        <w:spacing w:after="0"/>
        <w:rPr>
          <w:b/>
        </w:rPr>
      </w:pPr>
    </w:p>
    <w:p w:rsidR="00C4580F" w:rsidRPr="001458E4" w:rsidRDefault="00C4580F" w:rsidP="00C4580F">
      <w:pPr>
        <w:spacing w:after="0"/>
        <w:ind w:left="120"/>
        <w:rPr>
          <w:b/>
          <w:sz w:val="24"/>
          <w:szCs w:val="24"/>
        </w:rPr>
      </w:pPr>
      <w:r w:rsidRPr="001458E4">
        <w:rPr>
          <w:rFonts w:ascii="Times New Roman" w:hAnsi="Times New Roman"/>
          <w:b/>
          <w:color w:val="000000"/>
          <w:sz w:val="24"/>
          <w:szCs w:val="24"/>
        </w:rPr>
        <w:t>УЧЕБНО-МЕТОДИЧЕСКОЕ ОБЕСПЕЧЕНИЕ ОБРАЗОВАТЕЛЬНОГО ПРОЦЕССА</w:t>
      </w:r>
    </w:p>
    <w:p w:rsidR="00C4580F" w:rsidRPr="001458E4" w:rsidRDefault="00C4580F" w:rsidP="00C4580F">
      <w:pPr>
        <w:spacing w:after="0" w:line="480" w:lineRule="auto"/>
        <w:ind w:left="120"/>
        <w:rPr>
          <w:rFonts w:ascii="Times New Roman" w:hAnsi="Times New Roman"/>
          <w:b/>
          <w:color w:val="000000"/>
          <w:sz w:val="24"/>
          <w:szCs w:val="24"/>
        </w:rPr>
      </w:pPr>
      <w:r w:rsidRPr="001458E4">
        <w:rPr>
          <w:rFonts w:ascii="Times New Roman" w:hAnsi="Times New Roman"/>
          <w:b/>
          <w:color w:val="000000"/>
          <w:sz w:val="24"/>
          <w:szCs w:val="24"/>
        </w:rPr>
        <w:t>ОБЯЗАТЕЛЬНЫЕ УЧЕБНЫЕ МАТЕРИАЛЫ ДЛЯ УЧЕНИКА</w:t>
      </w:r>
    </w:p>
    <w:p w:rsidR="00C4580F" w:rsidRPr="001458E4" w:rsidRDefault="00C4580F" w:rsidP="00C4580F">
      <w:pPr>
        <w:spacing w:after="0" w:line="480" w:lineRule="auto"/>
        <w:ind w:left="120"/>
        <w:rPr>
          <w:rFonts w:ascii="Times New Roman" w:hAnsi="Times New Roman" w:cs="Times New Roman"/>
          <w:color w:val="000000"/>
          <w:sz w:val="24"/>
          <w:szCs w:val="24"/>
        </w:rPr>
      </w:pPr>
      <w:r w:rsidRPr="001458E4">
        <w:rPr>
          <w:rFonts w:ascii="Times New Roman" w:hAnsi="Times New Roman" w:cs="Times New Roman"/>
          <w:color w:val="000000"/>
          <w:sz w:val="24"/>
          <w:szCs w:val="24"/>
        </w:rPr>
        <w:t xml:space="preserve">Основы безопасности жизнедеятельности: 5 класс: учебник: / </w:t>
      </w:r>
      <w:r w:rsidR="008E6F6B" w:rsidRPr="001458E4">
        <w:rPr>
          <w:rFonts w:ascii="Times New Roman" w:hAnsi="Times New Roman" w:cs="Times New Roman"/>
          <w:color w:val="000000"/>
          <w:sz w:val="24"/>
          <w:szCs w:val="24"/>
        </w:rPr>
        <w:t>Б.О.Хренников, Н.В.Гололобов, Л.И.Льняная, М.В. Маслов; под ред. С.Н.Егорова .-</w:t>
      </w:r>
      <w:r w:rsidRPr="001458E4">
        <w:rPr>
          <w:rFonts w:ascii="Times New Roman" w:hAnsi="Times New Roman" w:cs="Times New Roman"/>
          <w:color w:val="000000"/>
          <w:sz w:val="24"/>
          <w:szCs w:val="24"/>
        </w:rPr>
        <w:t>2-е изд., стер</w:t>
      </w:r>
      <w:proofErr w:type="gramStart"/>
      <w:r w:rsidRPr="001458E4">
        <w:rPr>
          <w:rFonts w:ascii="Times New Roman" w:hAnsi="Times New Roman" w:cs="Times New Roman"/>
          <w:color w:val="000000"/>
          <w:sz w:val="24"/>
          <w:szCs w:val="24"/>
        </w:rPr>
        <w:t>.-</w:t>
      </w:r>
      <w:proofErr w:type="gramEnd"/>
      <w:r w:rsidRPr="001458E4">
        <w:rPr>
          <w:rFonts w:ascii="Times New Roman" w:hAnsi="Times New Roman" w:cs="Times New Roman"/>
          <w:color w:val="000000"/>
          <w:sz w:val="24"/>
          <w:szCs w:val="24"/>
        </w:rPr>
        <w:t>Москва:Просвещение,2022</w:t>
      </w:r>
      <w:r w:rsidR="008E6F6B" w:rsidRPr="001458E4">
        <w:rPr>
          <w:rFonts w:ascii="Times New Roman" w:hAnsi="Times New Roman" w:cs="Times New Roman"/>
          <w:color w:val="000000"/>
          <w:sz w:val="24"/>
          <w:szCs w:val="24"/>
        </w:rPr>
        <w:t>.</w:t>
      </w:r>
    </w:p>
    <w:p w:rsidR="008E6F6B" w:rsidRPr="001458E4" w:rsidRDefault="008E6F6B" w:rsidP="008E6F6B">
      <w:pPr>
        <w:spacing w:after="0" w:line="480" w:lineRule="auto"/>
        <w:ind w:left="120"/>
        <w:rPr>
          <w:rFonts w:ascii="Times New Roman" w:hAnsi="Times New Roman" w:cs="Times New Roman"/>
          <w:color w:val="000000"/>
          <w:sz w:val="24"/>
          <w:szCs w:val="24"/>
        </w:rPr>
      </w:pPr>
      <w:r w:rsidRPr="001458E4">
        <w:rPr>
          <w:rFonts w:ascii="Times New Roman" w:hAnsi="Times New Roman" w:cs="Times New Roman"/>
          <w:color w:val="000000"/>
          <w:sz w:val="24"/>
          <w:szCs w:val="24"/>
        </w:rPr>
        <w:t>Основы безопасности жизнедеятельности: 6 класс: учебник: / Б.О.Хренников, Н.В.Гололобов, Л.И.Льняная, М.В. Маслов; под ред. С.Н.Егорова .-2-е изд., стер</w:t>
      </w:r>
      <w:proofErr w:type="gramStart"/>
      <w:r w:rsidRPr="001458E4">
        <w:rPr>
          <w:rFonts w:ascii="Times New Roman" w:hAnsi="Times New Roman" w:cs="Times New Roman"/>
          <w:color w:val="000000"/>
          <w:sz w:val="24"/>
          <w:szCs w:val="24"/>
        </w:rPr>
        <w:t>.-</w:t>
      </w:r>
      <w:proofErr w:type="gramEnd"/>
      <w:r w:rsidRPr="001458E4">
        <w:rPr>
          <w:rFonts w:ascii="Times New Roman" w:hAnsi="Times New Roman" w:cs="Times New Roman"/>
          <w:color w:val="000000"/>
          <w:sz w:val="24"/>
          <w:szCs w:val="24"/>
        </w:rPr>
        <w:t>Москва:Просвещение,2023.</w:t>
      </w:r>
    </w:p>
    <w:p w:rsidR="00C4580F" w:rsidRPr="001458E4" w:rsidRDefault="008E6F6B" w:rsidP="00C4580F">
      <w:pPr>
        <w:spacing w:after="0" w:line="480" w:lineRule="auto"/>
        <w:ind w:left="120"/>
        <w:rPr>
          <w:rFonts w:ascii="Times New Roman" w:hAnsi="Times New Roman" w:cs="Times New Roman"/>
          <w:sz w:val="24"/>
          <w:szCs w:val="24"/>
        </w:rPr>
      </w:pPr>
      <w:r w:rsidRPr="001458E4">
        <w:rPr>
          <w:rFonts w:ascii="Times New Roman" w:hAnsi="Times New Roman" w:cs="Times New Roman"/>
          <w:color w:val="000000"/>
          <w:sz w:val="24"/>
          <w:szCs w:val="24"/>
        </w:rPr>
        <w:t>Основы безопасности жизнедеятельности: 7 класс: учебник: / Б.О.Хренников, Н.В.Гололобов, Л.И.Льняная, М.В. Маслов; под ред. С.Н.Егорова .-2-е изд., стер</w:t>
      </w:r>
      <w:proofErr w:type="gramStart"/>
      <w:r w:rsidRPr="001458E4">
        <w:rPr>
          <w:rFonts w:ascii="Times New Roman" w:hAnsi="Times New Roman" w:cs="Times New Roman"/>
          <w:color w:val="000000"/>
          <w:sz w:val="24"/>
          <w:szCs w:val="24"/>
        </w:rPr>
        <w:t>.-</w:t>
      </w:r>
      <w:proofErr w:type="gramEnd"/>
      <w:r w:rsidRPr="001458E4">
        <w:rPr>
          <w:rFonts w:ascii="Times New Roman" w:hAnsi="Times New Roman" w:cs="Times New Roman"/>
          <w:color w:val="000000"/>
          <w:sz w:val="24"/>
          <w:szCs w:val="24"/>
        </w:rPr>
        <w:t>Москва:Просвещение,2023.</w:t>
      </w:r>
      <w:r w:rsidR="00C4580F" w:rsidRPr="001458E4">
        <w:rPr>
          <w:rFonts w:ascii="Times New Roman" w:hAnsi="Times New Roman" w:cs="Times New Roman"/>
          <w:color w:val="000000"/>
          <w:sz w:val="24"/>
          <w:szCs w:val="24"/>
        </w:rPr>
        <w:t>‌‌</w:t>
      </w:r>
    </w:p>
    <w:p w:rsidR="00C4580F" w:rsidRPr="001458E4" w:rsidRDefault="00C4580F" w:rsidP="00C4580F">
      <w:pPr>
        <w:spacing w:after="0"/>
        <w:ind w:left="120"/>
        <w:rPr>
          <w:rFonts w:ascii="Times New Roman" w:hAnsi="Times New Roman" w:cs="Times New Roman"/>
          <w:sz w:val="24"/>
          <w:szCs w:val="24"/>
        </w:rPr>
      </w:pPr>
      <w:r w:rsidRPr="001458E4">
        <w:rPr>
          <w:rFonts w:ascii="Times New Roman" w:hAnsi="Times New Roman" w:cs="Times New Roman"/>
          <w:color w:val="000000"/>
          <w:sz w:val="24"/>
          <w:szCs w:val="24"/>
        </w:rPr>
        <w:t>​</w:t>
      </w:r>
    </w:p>
    <w:p w:rsidR="00C4580F" w:rsidRPr="001458E4" w:rsidRDefault="00C4580F" w:rsidP="00C4580F">
      <w:pPr>
        <w:spacing w:after="0" w:line="480" w:lineRule="auto"/>
        <w:ind w:left="120"/>
        <w:rPr>
          <w:rFonts w:ascii="Times New Roman" w:hAnsi="Times New Roman" w:cs="Times New Roman"/>
          <w:b/>
          <w:sz w:val="24"/>
          <w:szCs w:val="24"/>
        </w:rPr>
      </w:pPr>
      <w:r w:rsidRPr="001458E4">
        <w:rPr>
          <w:rFonts w:ascii="Times New Roman" w:hAnsi="Times New Roman" w:cs="Times New Roman"/>
          <w:b/>
          <w:color w:val="000000"/>
          <w:sz w:val="24"/>
          <w:szCs w:val="24"/>
        </w:rPr>
        <w:t>МЕТОДИЧЕСКИЕ МАТЕРИАЛЫ ДЛЯ УЧИТЕЛЯ</w:t>
      </w:r>
    </w:p>
    <w:p w:rsidR="001458E4" w:rsidRDefault="00C4580F" w:rsidP="001458E4">
      <w:pPr>
        <w:spacing w:after="0" w:line="480" w:lineRule="auto"/>
        <w:ind w:left="120"/>
        <w:rPr>
          <w:rFonts w:ascii="Times New Roman" w:hAnsi="Times New Roman" w:cs="Times New Roman"/>
          <w:color w:val="000000"/>
          <w:sz w:val="24"/>
          <w:szCs w:val="24"/>
        </w:rPr>
      </w:pPr>
      <w:r w:rsidRPr="001458E4">
        <w:rPr>
          <w:rFonts w:ascii="Times New Roman" w:hAnsi="Times New Roman" w:cs="Times New Roman"/>
          <w:color w:val="000000"/>
          <w:sz w:val="24"/>
          <w:szCs w:val="24"/>
        </w:rPr>
        <w:t xml:space="preserve">​‌‌​ </w:t>
      </w:r>
      <w:r w:rsidR="001458E4" w:rsidRPr="001458E4">
        <w:rPr>
          <w:rFonts w:ascii="Times New Roman" w:hAnsi="Times New Roman" w:cs="Times New Roman"/>
          <w:color w:val="000000"/>
          <w:sz w:val="24"/>
          <w:szCs w:val="24"/>
        </w:rPr>
        <w:t>Основы безопасности жизнедеятельности: 5 класс: учебник: / Б.О.Хренников, Н.В.Гололобов, Л.И.Льняная, М.В. Маслов; под ред. С.Н.Егорова .-2-е изд., стер</w:t>
      </w:r>
      <w:proofErr w:type="gramStart"/>
      <w:r w:rsidR="001458E4" w:rsidRPr="001458E4">
        <w:rPr>
          <w:rFonts w:ascii="Times New Roman" w:hAnsi="Times New Roman" w:cs="Times New Roman"/>
          <w:color w:val="000000"/>
          <w:sz w:val="24"/>
          <w:szCs w:val="24"/>
        </w:rPr>
        <w:t>.-</w:t>
      </w:r>
      <w:proofErr w:type="gramEnd"/>
      <w:r w:rsidR="001458E4" w:rsidRPr="001458E4">
        <w:rPr>
          <w:rFonts w:ascii="Times New Roman" w:hAnsi="Times New Roman" w:cs="Times New Roman"/>
          <w:color w:val="000000"/>
          <w:sz w:val="24"/>
          <w:szCs w:val="24"/>
        </w:rPr>
        <w:t>Москва:Просвещение,2022.</w:t>
      </w:r>
    </w:p>
    <w:p w:rsidR="00F46984" w:rsidRPr="001458E4" w:rsidRDefault="00F46984" w:rsidP="00F46984">
      <w:pPr>
        <w:shd w:val="clear" w:color="auto" w:fill="F7FDF7"/>
        <w:spacing w:after="0" w:line="240" w:lineRule="auto"/>
        <w:rPr>
          <w:rFonts w:ascii="Times New Roman" w:hAnsi="Times New Roman" w:cs="Times New Roman"/>
          <w:color w:val="000000"/>
          <w:sz w:val="24"/>
          <w:szCs w:val="24"/>
        </w:rPr>
      </w:pPr>
      <w:r>
        <w:rPr>
          <w:rFonts w:ascii="Times New Roman" w:eastAsia="Times New Roman" w:hAnsi="Times New Roman" w:cs="Times New Roman"/>
          <w:sz w:val="24"/>
          <w:szCs w:val="24"/>
          <w:lang w:eastAsia="ru-RU"/>
        </w:rPr>
        <w:t xml:space="preserve">   </w:t>
      </w:r>
    </w:p>
    <w:p w:rsidR="001458E4" w:rsidRPr="001458E4" w:rsidRDefault="001458E4" w:rsidP="001458E4">
      <w:pPr>
        <w:spacing w:after="0" w:line="480" w:lineRule="auto"/>
        <w:ind w:left="120"/>
        <w:rPr>
          <w:rFonts w:ascii="Times New Roman" w:hAnsi="Times New Roman" w:cs="Times New Roman"/>
          <w:color w:val="000000"/>
          <w:sz w:val="24"/>
          <w:szCs w:val="24"/>
        </w:rPr>
      </w:pPr>
      <w:r w:rsidRPr="001458E4">
        <w:rPr>
          <w:rFonts w:ascii="Times New Roman" w:hAnsi="Times New Roman" w:cs="Times New Roman"/>
          <w:color w:val="000000"/>
          <w:sz w:val="24"/>
          <w:szCs w:val="24"/>
        </w:rPr>
        <w:t>Основы безопасности жизнедеятельности: 6 класс: учебник: / Б.О.Хренников, Н.В.Гололобов, Л.И.Льняная, М.В. Маслов; под ред. С.Н.Егорова .-2-е изд., стер</w:t>
      </w:r>
      <w:proofErr w:type="gramStart"/>
      <w:r w:rsidRPr="001458E4">
        <w:rPr>
          <w:rFonts w:ascii="Times New Roman" w:hAnsi="Times New Roman" w:cs="Times New Roman"/>
          <w:color w:val="000000"/>
          <w:sz w:val="24"/>
          <w:szCs w:val="24"/>
        </w:rPr>
        <w:t>.-</w:t>
      </w:r>
      <w:proofErr w:type="gramEnd"/>
      <w:r w:rsidRPr="001458E4">
        <w:rPr>
          <w:rFonts w:ascii="Times New Roman" w:hAnsi="Times New Roman" w:cs="Times New Roman"/>
          <w:color w:val="000000"/>
          <w:sz w:val="24"/>
          <w:szCs w:val="24"/>
        </w:rPr>
        <w:t>Москва:Просвещение,2023.</w:t>
      </w:r>
    </w:p>
    <w:p w:rsidR="001458E4" w:rsidRDefault="001458E4" w:rsidP="001458E4">
      <w:pPr>
        <w:spacing w:after="0" w:line="480" w:lineRule="auto"/>
        <w:ind w:left="120"/>
        <w:rPr>
          <w:rFonts w:ascii="Times New Roman" w:hAnsi="Times New Roman" w:cs="Times New Roman"/>
          <w:color w:val="000000"/>
          <w:sz w:val="24"/>
          <w:szCs w:val="24"/>
        </w:rPr>
      </w:pPr>
      <w:r w:rsidRPr="001458E4">
        <w:rPr>
          <w:rFonts w:ascii="Times New Roman" w:hAnsi="Times New Roman" w:cs="Times New Roman"/>
          <w:color w:val="000000"/>
          <w:sz w:val="24"/>
          <w:szCs w:val="24"/>
        </w:rPr>
        <w:t>Основы безопасности жизнедеятельности: 7 класс: учебник: / Б.О.Хренников, Н.В.Гололобов, Л.И.Льняная, М.В. Маслов; под ред. С.Н.Егорова .-2-е изд., стер</w:t>
      </w:r>
      <w:proofErr w:type="gramStart"/>
      <w:r w:rsidRPr="001458E4">
        <w:rPr>
          <w:rFonts w:ascii="Times New Roman" w:hAnsi="Times New Roman" w:cs="Times New Roman"/>
          <w:color w:val="000000"/>
          <w:sz w:val="24"/>
          <w:szCs w:val="24"/>
        </w:rPr>
        <w:t>.-</w:t>
      </w:r>
      <w:proofErr w:type="gramEnd"/>
      <w:r w:rsidRPr="001458E4">
        <w:rPr>
          <w:rFonts w:ascii="Times New Roman" w:hAnsi="Times New Roman" w:cs="Times New Roman"/>
          <w:color w:val="000000"/>
          <w:sz w:val="24"/>
          <w:szCs w:val="24"/>
        </w:rPr>
        <w:t>Москва:Просвещение,2023.</w:t>
      </w:r>
    </w:p>
    <w:p w:rsidR="00F46984" w:rsidRDefault="00F46984" w:rsidP="00F46984">
      <w:pPr>
        <w:shd w:val="clear" w:color="auto" w:fill="F7FDF7"/>
        <w:spacing w:after="0" w:line="240" w:lineRule="auto"/>
        <w:rPr>
          <w:rFonts w:ascii="Times New Roman" w:eastAsia="Times New Roman" w:hAnsi="Times New Roman" w:cs="Times New Roman"/>
          <w:sz w:val="24"/>
          <w:szCs w:val="24"/>
          <w:lang w:eastAsia="ru-RU"/>
        </w:rPr>
      </w:pPr>
      <w:r w:rsidRPr="008A11C7">
        <w:rPr>
          <w:rFonts w:ascii="Times New Roman" w:eastAsia="Times New Roman" w:hAnsi="Times New Roman" w:cs="Times New Roman"/>
          <w:sz w:val="24"/>
          <w:szCs w:val="24"/>
          <w:lang w:eastAsia="ru-RU"/>
        </w:rPr>
        <w:t>Нормативно-правовые документы</w:t>
      </w:r>
      <w:r w:rsidRPr="008A11C7">
        <w:rPr>
          <w:rFonts w:ascii="Times New Roman" w:eastAsia="Times New Roman" w:hAnsi="Times New Roman" w:cs="Times New Roman"/>
          <w:sz w:val="24"/>
          <w:szCs w:val="24"/>
          <w:lang w:eastAsia="ru-RU"/>
        </w:rPr>
        <w:br/>
        <w:t>Закон «Об образовании» (последняя редакция).</w:t>
      </w:r>
      <w:r w:rsidRPr="008A11C7">
        <w:rPr>
          <w:rFonts w:ascii="Times New Roman" w:eastAsia="Times New Roman" w:hAnsi="Times New Roman" w:cs="Times New Roman"/>
          <w:sz w:val="24"/>
          <w:szCs w:val="24"/>
          <w:lang w:eastAsia="ru-RU"/>
        </w:rPr>
        <w:br/>
        <w:t>Конституция Российской Федерации (последняя редакция).</w:t>
      </w:r>
      <w:r w:rsidRPr="008A11C7">
        <w:rPr>
          <w:rFonts w:ascii="Times New Roman" w:eastAsia="Times New Roman" w:hAnsi="Times New Roman" w:cs="Times New Roman"/>
          <w:sz w:val="24"/>
          <w:szCs w:val="24"/>
          <w:lang w:eastAsia="ru-RU"/>
        </w:rPr>
        <w:br/>
        <w:t>Концепция противодействия терроризму в Российской Федерации (утв. Презид</w:t>
      </w:r>
      <w:r>
        <w:rPr>
          <w:rFonts w:ascii="Times New Roman" w:eastAsia="Times New Roman" w:hAnsi="Times New Roman" w:cs="Times New Roman"/>
          <w:sz w:val="24"/>
          <w:szCs w:val="24"/>
          <w:lang w:eastAsia="ru-RU"/>
        </w:rPr>
        <w:t>ентом Российской Федерации 5 ок</w:t>
      </w:r>
      <w:r w:rsidRPr="008A11C7">
        <w:rPr>
          <w:rFonts w:ascii="Times New Roman" w:eastAsia="Times New Roman" w:hAnsi="Times New Roman" w:cs="Times New Roman"/>
          <w:sz w:val="24"/>
          <w:szCs w:val="24"/>
          <w:lang w:eastAsia="ru-RU"/>
        </w:rPr>
        <w:t>тября 2009 г.).</w:t>
      </w:r>
      <w:r w:rsidRPr="008A11C7">
        <w:rPr>
          <w:rFonts w:ascii="Times New Roman" w:eastAsia="Times New Roman" w:hAnsi="Times New Roman" w:cs="Times New Roman"/>
          <w:sz w:val="24"/>
          <w:szCs w:val="24"/>
          <w:lang w:eastAsia="ru-RU"/>
        </w:rPr>
        <w:br/>
        <w:t>Положение о Национа</w:t>
      </w:r>
      <w:r>
        <w:rPr>
          <w:rFonts w:ascii="Times New Roman" w:eastAsia="Times New Roman" w:hAnsi="Times New Roman" w:cs="Times New Roman"/>
          <w:sz w:val="24"/>
          <w:szCs w:val="24"/>
          <w:lang w:eastAsia="ru-RU"/>
        </w:rPr>
        <w:t>льном антитеррористическом коми</w:t>
      </w:r>
      <w:r w:rsidRPr="008A11C7">
        <w:rPr>
          <w:rFonts w:ascii="Times New Roman" w:eastAsia="Times New Roman" w:hAnsi="Times New Roman" w:cs="Times New Roman"/>
          <w:sz w:val="24"/>
          <w:szCs w:val="24"/>
          <w:lang w:eastAsia="ru-RU"/>
        </w:rPr>
        <w:t xml:space="preserve">тете (утв. Указом Президента </w:t>
      </w:r>
      <w:r w:rsidRPr="008A11C7">
        <w:rPr>
          <w:rFonts w:ascii="Times New Roman" w:eastAsia="Times New Roman" w:hAnsi="Times New Roman" w:cs="Times New Roman"/>
          <w:sz w:val="24"/>
          <w:szCs w:val="24"/>
          <w:lang w:eastAsia="ru-RU"/>
        </w:rPr>
        <w:lastRenderedPageBreak/>
        <w:t>Российской Федерации от 15 февраля 2006 г. № 116).</w:t>
      </w:r>
      <w:r w:rsidRPr="008A11C7">
        <w:rPr>
          <w:rFonts w:ascii="Times New Roman" w:eastAsia="Times New Roman" w:hAnsi="Times New Roman" w:cs="Times New Roman"/>
          <w:sz w:val="24"/>
          <w:szCs w:val="24"/>
          <w:lang w:eastAsia="ru-RU"/>
        </w:rPr>
        <w:br/>
        <w:t xml:space="preserve">Постановление Правительства Российской Федерации </w:t>
      </w:r>
      <w:proofErr w:type="gramStart"/>
      <w:r w:rsidRPr="008A11C7">
        <w:rPr>
          <w:rFonts w:ascii="Times New Roman" w:eastAsia="Times New Roman" w:hAnsi="Times New Roman" w:cs="Times New Roman"/>
          <w:sz w:val="24"/>
          <w:szCs w:val="24"/>
          <w:lang w:eastAsia="ru-RU"/>
        </w:rPr>
        <w:t>-О</w:t>
      </w:r>
      <w:proofErr w:type="gramEnd"/>
      <w:r w:rsidRPr="008A11C7">
        <w:rPr>
          <w:rFonts w:ascii="Times New Roman" w:eastAsia="Times New Roman" w:hAnsi="Times New Roman" w:cs="Times New Roman"/>
          <w:sz w:val="24"/>
          <w:szCs w:val="24"/>
          <w:lang w:eastAsia="ru-RU"/>
        </w:rPr>
        <w:t xml:space="preserve"> единой государственн</w:t>
      </w:r>
      <w:r>
        <w:rPr>
          <w:rFonts w:ascii="Times New Roman" w:eastAsia="Times New Roman" w:hAnsi="Times New Roman" w:cs="Times New Roman"/>
          <w:sz w:val="24"/>
          <w:szCs w:val="24"/>
          <w:lang w:eastAsia="ru-RU"/>
        </w:rPr>
        <w:t>ой системе предупреждения и лик</w:t>
      </w:r>
      <w:r w:rsidRPr="008A11C7">
        <w:rPr>
          <w:rFonts w:ascii="Times New Roman" w:eastAsia="Times New Roman" w:hAnsi="Times New Roman" w:cs="Times New Roman"/>
          <w:sz w:val="24"/>
          <w:szCs w:val="24"/>
          <w:lang w:eastAsia="ru-RU"/>
        </w:rPr>
        <w:t>видации чрезвычайных ситуаций» (последняя редакция).</w:t>
      </w:r>
      <w:r w:rsidRPr="008A11C7">
        <w:rPr>
          <w:rFonts w:ascii="Times New Roman" w:eastAsia="Times New Roman" w:hAnsi="Times New Roman" w:cs="Times New Roman"/>
          <w:sz w:val="24"/>
          <w:szCs w:val="24"/>
          <w:lang w:eastAsia="ru-RU"/>
        </w:rPr>
        <w:br/>
        <w:t>Постановление Правительства Российской Федерации «О классификации чрезвычайных сит</w:t>
      </w:r>
      <w:r>
        <w:rPr>
          <w:rFonts w:ascii="Times New Roman" w:eastAsia="Times New Roman" w:hAnsi="Times New Roman" w:cs="Times New Roman"/>
          <w:sz w:val="24"/>
          <w:szCs w:val="24"/>
          <w:lang w:eastAsia="ru-RU"/>
        </w:rPr>
        <w:t>уаций природного и тех</w:t>
      </w:r>
      <w:r w:rsidRPr="008A11C7">
        <w:rPr>
          <w:rFonts w:ascii="Times New Roman" w:eastAsia="Times New Roman" w:hAnsi="Times New Roman" w:cs="Times New Roman"/>
          <w:sz w:val="24"/>
          <w:szCs w:val="24"/>
          <w:lang w:eastAsia="ru-RU"/>
        </w:rPr>
        <w:t>ногенного характера* (от 21 мая 2007 г. № 304).</w:t>
      </w:r>
      <w:r w:rsidRPr="008A11C7">
        <w:rPr>
          <w:rFonts w:ascii="Times New Roman" w:eastAsia="Times New Roman" w:hAnsi="Times New Roman" w:cs="Times New Roman"/>
          <w:sz w:val="24"/>
          <w:szCs w:val="24"/>
          <w:lang w:eastAsia="ru-RU"/>
        </w:rPr>
        <w:br/>
        <w:t>Правила дорожного движения Российской Федерации (последняя редакция).</w:t>
      </w:r>
      <w:r w:rsidRPr="008A11C7">
        <w:rPr>
          <w:rFonts w:ascii="Times New Roman" w:eastAsia="Times New Roman" w:hAnsi="Times New Roman" w:cs="Times New Roman"/>
          <w:sz w:val="24"/>
          <w:szCs w:val="24"/>
          <w:lang w:eastAsia="ru-RU"/>
        </w:rPr>
        <w:br/>
        <w:t>Семейный кодекс Рос</w:t>
      </w:r>
      <w:r>
        <w:rPr>
          <w:rFonts w:ascii="Times New Roman" w:eastAsia="Times New Roman" w:hAnsi="Times New Roman" w:cs="Times New Roman"/>
          <w:sz w:val="24"/>
          <w:szCs w:val="24"/>
          <w:lang w:eastAsia="ru-RU"/>
        </w:rPr>
        <w:t>сийской Федерации (последняя ре</w:t>
      </w:r>
      <w:r w:rsidRPr="008A11C7">
        <w:rPr>
          <w:rFonts w:ascii="Times New Roman" w:eastAsia="Times New Roman" w:hAnsi="Times New Roman" w:cs="Times New Roman"/>
          <w:sz w:val="24"/>
          <w:szCs w:val="24"/>
          <w:lang w:eastAsia="ru-RU"/>
        </w:rPr>
        <w:t>дакция).</w:t>
      </w:r>
      <w:r w:rsidRPr="008A11C7">
        <w:rPr>
          <w:rFonts w:ascii="Times New Roman" w:eastAsia="Times New Roman" w:hAnsi="Times New Roman" w:cs="Times New Roman"/>
          <w:sz w:val="24"/>
          <w:szCs w:val="24"/>
          <w:lang w:eastAsia="ru-RU"/>
        </w:rPr>
        <w:br/>
        <w:t xml:space="preserve">Стратегия национальной безопасности Российской </w:t>
      </w:r>
      <w:proofErr w:type="spellStart"/>
      <w:r w:rsidRPr="008A11C7">
        <w:rPr>
          <w:rFonts w:ascii="Times New Roman" w:eastAsia="Times New Roman" w:hAnsi="Times New Roman" w:cs="Times New Roman"/>
          <w:sz w:val="24"/>
          <w:szCs w:val="24"/>
          <w:lang w:eastAsia="ru-RU"/>
        </w:rPr>
        <w:t>Феде¬рации</w:t>
      </w:r>
      <w:proofErr w:type="spellEnd"/>
      <w:r w:rsidRPr="008A11C7">
        <w:rPr>
          <w:rFonts w:ascii="Times New Roman" w:eastAsia="Times New Roman" w:hAnsi="Times New Roman" w:cs="Times New Roman"/>
          <w:sz w:val="24"/>
          <w:szCs w:val="24"/>
          <w:lang w:eastAsia="ru-RU"/>
        </w:rPr>
        <w:t xml:space="preserve"> до 2020 г. (утв. Ук</w:t>
      </w:r>
      <w:r>
        <w:rPr>
          <w:rFonts w:ascii="Times New Roman" w:eastAsia="Times New Roman" w:hAnsi="Times New Roman" w:cs="Times New Roman"/>
          <w:sz w:val="24"/>
          <w:szCs w:val="24"/>
          <w:lang w:eastAsia="ru-RU"/>
        </w:rPr>
        <w:t>азом Президента Российской Феде</w:t>
      </w:r>
      <w:r w:rsidRPr="008A11C7">
        <w:rPr>
          <w:rFonts w:ascii="Times New Roman" w:eastAsia="Times New Roman" w:hAnsi="Times New Roman" w:cs="Times New Roman"/>
          <w:sz w:val="24"/>
          <w:szCs w:val="24"/>
          <w:lang w:eastAsia="ru-RU"/>
        </w:rPr>
        <w:t>рации от 12 мая 2009 г. № 537).</w:t>
      </w:r>
      <w:r w:rsidRPr="008A11C7">
        <w:rPr>
          <w:rFonts w:ascii="Times New Roman" w:eastAsia="Times New Roman" w:hAnsi="Times New Roman" w:cs="Times New Roman"/>
          <w:sz w:val="24"/>
          <w:szCs w:val="24"/>
          <w:lang w:eastAsia="ru-RU"/>
        </w:rPr>
        <w:br/>
        <w:t>Стратегия государственной антинаркотической политики Российской Федерации до 2020 г. (утв. Указом Президента Российской Федерации от 9 июня 2010 г. № 690).</w:t>
      </w:r>
      <w:r w:rsidRPr="008A11C7">
        <w:rPr>
          <w:rFonts w:ascii="Times New Roman" w:eastAsia="Times New Roman" w:hAnsi="Times New Roman" w:cs="Times New Roman"/>
          <w:sz w:val="24"/>
          <w:szCs w:val="24"/>
          <w:lang w:eastAsia="ru-RU"/>
        </w:rPr>
        <w:br/>
        <w:t>Уголовный кодекс Рос</w:t>
      </w:r>
      <w:r>
        <w:rPr>
          <w:rFonts w:ascii="Times New Roman" w:eastAsia="Times New Roman" w:hAnsi="Times New Roman" w:cs="Times New Roman"/>
          <w:sz w:val="24"/>
          <w:szCs w:val="24"/>
          <w:lang w:eastAsia="ru-RU"/>
        </w:rPr>
        <w:t>сийской Федерации (</w:t>
      </w:r>
      <w:proofErr w:type="gramStart"/>
      <w:r>
        <w:rPr>
          <w:rFonts w:ascii="Times New Roman" w:eastAsia="Times New Roman" w:hAnsi="Times New Roman" w:cs="Times New Roman"/>
          <w:sz w:val="24"/>
          <w:szCs w:val="24"/>
          <w:lang w:eastAsia="ru-RU"/>
        </w:rPr>
        <w:t>последняя</w:t>
      </w:r>
      <w:proofErr w:type="gramEnd"/>
      <w:r>
        <w:rPr>
          <w:rFonts w:ascii="Times New Roman" w:eastAsia="Times New Roman" w:hAnsi="Times New Roman" w:cs="Times New Roman"/>
          <w:sz w:val="24"/>
          <w:szCs w:val="24"/>
          <w:lang w:eastAsia="ru-RU"/>
        </w:rPr>
        <w:t xml:space="preserve"> ре</w:t>
      </w:r>
      <w:r w:rsidRPr="008A11C7">
        <w:rPr>
          <w:rFonts w:ascii="Times New Roman" w:eastAsia="Times New Roman" w:hAnsi="Times New Roman" w:cs="Times New Roman"/>
          <w:sz w:val="24"/>
          <w:szCs w:val="24"/>
          <w:lang w:eastAsia="ru-RU"/>
        </w:rPr>
        <w:t>дакции).</w:t>
      </w:r>
      <w:r w:rsidRPr="008A11C7">
        <w:rPr>
          <w:rFonts w:ascii="Times New Roman" w:eastAsia="Times New Roman" w:hAnsi="Times New Roman" w:cs="Times New Roman"/>
          <w:sz w:val="24"/>
          <w:szCs w:val="24"/>
          <w:lang w:eastAsia="ru-RU"/>
        </w:rPr>
        <w:br/>
        <w:t>Указ Президента Росси</w:t>
      </w:r>
      <w:r>
        <w:rPr>
          <w:rFonts w:ascii="Times New Roman" w:eastAsia="Times New Roman" w:hAnsi="Times New Roman" w:cs="Times New Roman"/>
          <w:sz w:val="24"/>
          <w:szCs w:val="24"/>
          <w:lang w:eastAsia="ru-RU"/>
        </w:rPr>
        <w:t>йской Федерации «О мерах по про</w:t>
      </w:r>
      <w:r w:rsidRPr="008A11C7">
        <w:rPr>
          <w:rFonts w:ascii="Times New Roman" w:eastAsia="Times New Roman" w:hAnsi="Times New Roman" w:cs="Times New Roman"/>
          <w:sz w:val="24"/>
          <w:szCs w:val="24"/>
          <w:lang w:eastAsia="ru-RU"/>
        </w:rPr>
        <w:t>тиводействию терроризму» (от 15 февраля 2006 г. № 116).</w:t>
      </w:r>
      <w:r w:rsidRPr="008A11C7">
        <w:rPr>
          <w:rFonts w:ascii="Times New Roman" w:eastAsia="Times New Roman" w:hAnsi="Times New Roman" w:cs="Times New Roman"/>
          <w:sz w:val="24"/>
          <w:szCs w:val="24"/>
          <w:lang w:eastAsia="ru-RU"/>
        </w:rPr>
        <w:br/>
        <w:t>Федеральный закон «Об аварийно-спасательных службах и статусе спасателя» (последняя редакция).</w:t>
      </w:r>
      <w:r w:rsidRPr="008A11C7">
        <w:rPr>
          <w:rFonts w:ascii="Times New Roman" w:eastAsia="Times New Roman" w:hAnsi="Times New Roman" w:cs="Times New Roman"/>
          <w:sz w:val="24"/>
          <w:szCs w:val="24"/>
          <w:lang w:eastAsia="ru-RU"/>
        </w:rPr>
        <w:br/>
        <w:t>Федеральный закон «О безопасности» (последняя редакция)</w:t>
      </w:r>
      <w:r w:rsidRPr="008A11C7">
        <w:rPr>
          <w:rFonts w:ascii="Times New Roman" w:eastAsia="Times New Roman" w:hAnsi="Times New Roman" w:cs="Times New Roman"/>
          <w:sz w:val="24"/>
          <w:szCs w:val="24"/>
          <w:lang w:eastAsia="ru-RU"/>
        </w:rPr>
        <w:br/>
        <w:t>Федеральный закон «О гражданской обороне» (последняя редакция).</w:t>
      </w:r>
      <w:r w:rsidRPr="008A11C7">
        <w:rPr>
          <w:rFonts w:ascii="Times New Roman" w:eastAsia="Times New Roman" w:hAnsi="Times New Roman" w:cs="Times New Roman"/>
          <w:sz w:val="24"/>
          <w:szCs w:val="24"/>
          <w:lang w:eastAsia="ru-RU"/>
        </w:rPr>
        <w:br/>
        <w:t>Федеральный закон «О защите населения и территорий от чрезвычайных ситуаций пр</w:t>
      </w:r>
      <w:r>
        <w:rPr>
          <w:rFonts w:ascii="Times New Roman" w:eastAsia="Times New Roman" w:hAnsi="Times New Roman" w:cs="Times New Roman"/>
          <w:sz w:val="24"/>
          <w:szCs w:val="24"/>
          <w:lang w:eastAsia="ru-RU"/>
        </w:rPr>
        <w:t>иродного и техногенного характе</w:t>
      </w:r>
      <w:r w:rsidRPr="008A11C7">
        <w:rPr>
          <w:rFonts w:ascii="Times New Roman" w:eastAsia="Times New Roman" w:hAnsi="Times New Roman" w:cs="Times New Roman"/>
          <w:sz w:val="24"/>
          <w:szCs w:val="24"/>
          <w:lang w:eastAsia="ru-RU"/>
        </w:rPr>
        <w:t>ра» (последняя редакция)</w:t>
      </w:r>
      <w:r w:rsidRPr="008A11C7">
        <w:rPr>
          <w:rFonts w:ascii="Times New Roman" w:eastAsia="Times New Roman" w:hAnsi="Times New Roman" w:cs="Times New Roman"/>
          <w:sz w:val="24"/>
          <w:szCs w:val="24"/>
          <w:lang w:eastAsia="ru-RU"/>
        </w:rPr>
        <w:br/>
        <w:t xml:space="preserve">Федеральный закон «О </w:t>
      </w:r>
      <w:r>
        <w:rPr>
          <w:rFonts w:ascii="Times New Roman" w:eastAsia="Times New Roman" w:hAnsi="Times New Roman" w:cs="Times New Roman"/>
          <w:sz w:val="24"/>
          <w:szCs w:val="24"/>
          <w:lang w:eastAsia="ru-RU"/>
        </w:rPr>
        <w:t>наркотических средствах и психо</w:t>
      </w:r>
      <w:r w:rsidRPr="008A11C7">
        <w:rPr>
          <w:rFonts w:ascii="Times New Roman" w:eastAsia="Times New Roman" w:hAnsi="Times New Roman" w:cs="Times New Roman"/>
          <w:sz w:val="24"/>
          <w:szCs w:val="24"/>
          <w:lang w:eastAsia="ru-RU"/>
        </w:rPr>
        <w:t>тропных веществах* (последняя редакция).</w:t>
      </w:r>
      <w:r w:rsidRPr="008A11C7">
        <w:rPr>
          <w:rFonts w:ascii="Times New Roman" w:eastAsia="Times New Roman" w:hAnsi="Times New Roman" w:cs="Times New Roman"/>
          <w:sz w:val="24"/>
          <w:szCs w:val="24"/>
          <w:lang w:eastAsia="ru-RU"/>
        </w:rPr>
        <w:br/>
        <w:t>Федеральный закон *0</w:t>
      </w:r>
      <w:r>
        <w:rPr>
          <w:rFonts w:ascii="Times New Roman" w:eastAsia="Times New Roman" w:hAnsi="Times New Roman" w:cs="Times New Roman"/>
          <w:sz w:val="24"/>
          <w:szCs w:val="24"/>
          <w:lang w:eastAsia="ru-RU"/>
        </w:rPr>
        <w:t xml:space="preserve"> пожарной безопасности» (послед</w:t>
      </w:r>
      <w:r w:rsidRPr="008A11C7">
        <w:rPr>
          <w:rFonts w:ascii="Times New Roman" w:eastAsia="Times New Roman" w:hAnsi="Times New Roman" w:cs="Times New Roman"/>
          <w:sz w:val="24"/>
          <w:szCs w:val="24"/>
          <w:lang w:eastAsia="ru-RU"/>
        </w:rPr>
        <w:t>няя редакция)</w:t>
      </w:r>
      <w:r w:rsidRPr="008A11C7">
        <w:rPr>
          <w:rFonts w:ascii="Times New Roman" w:eastAsia="Times New Roman" w:hAnsi="Times New Roman" w:cs="Times New Roman"/>
          <w:sz w:val="24"/>
          <w:szCs w:val="24"/>
          <w:lang w:eastAsia="ru-RU"/>
        </w:rPr>
        <w:br/>
        <w:t>Федеральный закон *0 противодействии терроризму» (последняя редакция).</w:t>
      </w:r>
      <w:r w:rsidRPr="008A11C7">
        <w:rPr>
          <w:rFonts w:ascii="Times New Roman" w:eastAsia="Times New Roman" w:hAnsi="Times New Roman" w:cs="Times New Roman"/>
          <w:sz w:val="24"/>
          <w:szCs w:val="24"/>
          <w:lang w:eastAsia="ru-RU"/>
        </w:rPr>
        <w:br/>
        <w:t>Федеральный закон «О противодействии экстремистской деятельности» (последняя редакция).</w:t>
      </w:r>
      <w:r w:rsidRPr="008A11C7">
        <w:rPr>
          <w:rFonts w:ascii="Times New Roman" w:eastAsia="Times New Roman" w:hAnsi="Times New Roman" w:cs="Times New Roman"/>
          <w:sz w:val="24"/>
          <w:szCs w:val="24"/>
          <w:lang w:eastAsia="ru-RU"/>
        </w:rPr>
        <w:br/>
        <w:t>Федеральный закон »0 физической культуре и спорте в Российской Федерации» (последняя редакция).</w:t>
      </w:r>
    </w:p>
    <w:p w:rsidR="00C4580F" w:rsidRPr="001458E4" w:rsidRDefault="00C4580F" w:rsidP="00C4580F">
      <w:pPr>
        <w:spacing w:after="0"/>
        <w:ind w:left="120"/>
        <w:rPr>
          <w:rFonts w:ascii="Times New Roman" w:hAnsi="Times New Roman" w:cs="Times New Roman"/>
          <w:sz w:val="24"/>
          <w:szCs w:val="24"/>
        </w:rPr>
      </w:pPr>
    </w:p>
    <w:p w:rsidR="00C4580F" w:rsidRPr="008E3173" w:rsidRDefault="00C4580F" w:rsidP="00C4580F">
      <w:pPr>
        <w:spacing w:after="0" w:line="480" w:lineRule="auto"/>
        <w:ind w:left="120"/>
        <w:rPr>
          <w:rFonts w:ascii="Times New Roman" w:hAnsi="Times New Roman" w:cs="Times New Roman"/>
          <w:color w:val="000000"/>
          <w:sz w:val="24"/>
          <w:szCs w:val="24"/>
        </w:rPr>
      </w:pPr>
      <w:r w:rsidRPr="001458E4">
        <w:rPr>
          <w:rFonts w:ascii="Times New Roman" w:hAnsi="Times New Roman" w:cs="Times New Roman"/>
          <w:b/>
          <w:color w:val="000000"/>
          <w:sz w:val="24"/>
          <w:szCs w:val="24"/>
        </w:rPr>
        <w:t>ЦИФРОВЫЕ ОБРАЗОВАТЕЛЬНЫЕ РЕСУРСЫ И РЕСУРСЫ СЕТИ ИНТЕРНЕТ</w:t>
      </w:r>
    </w:p>
    <w:p w:rsidR="00C4580F" w:rsidRPr="001458E4" w:rsidRDefault="00C4580F" w:rsidP="001458E4">
      <w:pPr>
        <w:spacing w:after="0" w:line="480" w:lineRule="auto"/>
        <w:ind w:left="120"/>
        <w:rPr>
          <w:rFonts w:ascii="Times New Roman" w:hAnsi="Times New Roman" w:cs="Times New Roman"/>
          <w:sz w:val="24"/>
          <w:szCs w:val="24"/>
        </w:rPr>
      </w:pPr>
      <w:r w:rsidRPr="001458E4">
        <w:rPr>
          <w:rFonts w:ascii="Times New Roman" w:hAnsi="Times New Roman" w:cs="Times New Roman"/>
          <w:color w:val="000000"/>
          <w:sz w:val="24"/>
          <w:szCs w:val="24"/>
        </w:rPr>
        <w:t xml:space="preserve">Библиотека ЦОК </w:t>
      </w:r>
      <w:hyperlink r:id="rId93">
        <w:r w:rsidRPr="001458E4">
          <w:rPr>
            <w:rFonts w:ascii="Times New Roman" w:hAnsi="Times New Roman" w:cs="Times New Roman"/>
            <w:color w:val="0000FF"/>
            <w:sz w:val="24"/>
            <w:szCs w:val="24"/>
            <w:u w:val="single"/>
          </w:rPr>
          <w:t>https://m.edsoo.ru/f5eb644e</w:t>
        </w:r>
      </w:hyperlink>
    </w:p>
    <w:p w:rsidR="00FC78D6" w:rsidRDefault="001458E4" w:rsidP="00FC78D6">
      <w:pPr>
        <w:spacing w:after="0"/>
      </w:pPr>
      <w:r>
        <w:rPr>
          <w:rFonts w:ascii="Times New Roman" w:hAnsi="Times New Roman" w:cs="Times New Roman"/>
          <w:color w:val="000000"/>
          <w:sz w:val="24"/>
          <w:szCs w:val="24"/>
        </w:rPr>
        <w:t xml:space="preserve">  </w:t>
      </w:r>
      <w:r w:rsidRPr="001458E4">
        <w:rPr>
          <w:rFonts w:ascii="Times New Roman" w:hAnsi="Times New Roman" w:cs="Times New Roman"/>
          <w:color w:val="000000"/>
          <w:sz w:val="24"/>
          <w:szCs w:val="24"/>
        </w:rPr>
        <w:t xml:space="preserve">Библиотека ЦОК </w:t>
      </w:r>
      <w:hyperlink r:id="rId94" w:history="1">
        <w:r w:rsidRPr="001458E4">
          <w:rPr>
            <w:rStyle w:val="aff8"/>
            <w:rFonts w:ascii="Times New Roman" w:hAnsi="Times New Roman" w:cs="Times New Roman"/>
            <w:color w:val="0000FF"/>
            <w:sz w:val="24"/>
            <w:szCs w:val="24"/>
          </w:rPr>
          <w:t>https://m.edsoo.ru/f5eb3078</w:t>
        </w:r>
      </w:hyperlink>
    </w:p>
    <w:p w:rsidR="00FC78D6" w:rsidRDefault="00FC78D6" w:rsidP="00FC78D6">
      <w:pPr>
        <w:spacing w:after="0"/>
      </w:pPr>
    </w:p>
    <w:p w:rsidR="00C50DF8" w:rsidRPr="007C6537" w:rsidRDefault="0064295D" w:rsidP="00FC78D6">
      <w:pPr>
        <w:spacing w:after="0"/>
        <w:rPr>
          <w:rFonts w:ascii="Times New Roman" w:eastAsia="Times New Roman" w:hAnsi="Times New Roman" w:cs="Times New Roman"/>
          <w:sz w:val="24"/>
          <w:szCs w:val="24"/>
          <w:lang w:eastAsia="ru-RU"/>
        </w:rPr>
      </w:pPr>
      <w:hyperlink r:id="rId95" w:history="1"/>
      <w:r w:rsidR="00C50DF8" w:rsidRPr="008A11C7">
        <w:rPr>
          <w:rFonts w:ascii="Times New Roman" w:eastAsia="Times New Roman" w:hAnsi="Times New Roman" w:cs="Times New Roman"/>
          <w:b/>
          <w:bCs/>
          <w:caps/>
          <w:color w:val="000000"/>
          <w:kern w:val="36"/>
          <w:sz w:val="24"/>
          <w:szCs w:val="24"/>
          <w:lang w:eastAsia="ru-RU"/>
        </w:rPr>
        <w:t>МАТЕРИАЛЬНО-ТЕХНИЧЕСКОЕ ОБЕСПЕЧЕНИЕ ОБРАЗОВАТЕЛЬНОГО ПРОЦЕССА</w:t>
      </w:r>
    </w:p>
    <w:p w:rsidR="00C50DF8" w:rsidRPr="008A11C7" w:rsidRDefault="00C50DF8" w:rsidP="00C50DF8">
      <w:pPr>
        <w:shd w:val="clear" w:color="auto" w:fill="FFFFFF"/>
        <w:spacing w:before="240" w:after="120" w:line="240" w:lineRule="atLeast"/>
        <w:outlineLvl w:val="1"/>
        <w:rPr>
          <w:rFonts w:ascii="Times New Roman" w:eastAsia="Times New Roman" w:hAnsi="Times New Roman" w:cs="Times New Roman"/>
          <w:b/>
          <w:bCs/>
          <w:caps/>
          <w:color w:val="000000"/>
          <w:sz w:val="24"/>
          <w:szCs w:val="24"/>
          <w:lang w:eastAsia="ru-RU"/>
        </w:rPr>
      </w:pPr>
      <w:r w:rsidRPr="008A11C7">
        <w:rPr>
          <w:rFonts w:ascii="Times New Roman" w:eastAsia="Times New Roman" w:hAnsi="Times New Roman" w:cs="Times New Roman"/>
          <w:b/>
          <w:bCs/>
          <w:caps/>
          <w:color w:val="000000"/>
          <w:sz w:val="24"/>
          <w:szCs w:val="24"/>
          <w:lang w:eastAsia="ru-RU"/>
        </w:rPr>
        <w:t>УЧЕБНОЕ ОБОРУДОВАНИЕ</w:t>
      </w:r>
    </w:p>
    <w:p w:rsidR="007C6537" w:rsidRDefault="00C50DF8" w:rsidP="00C50DF8">
      <w:pPr>
        <w:shd w:val="clear" w:color="auto" w:fill="F7FDF7"/>
        <w:spacing w:after="0" w:line="240" w:lineRule="auto"/>
        <w:rPr>
          <w:rFonts w:ascii="Times New Roman" w:eastAsia="Times New Roman" w:hAnsi="Times New Roman" w:cs="Times New Roman"/>
          <w:color w:val="000000"/>
          <w:sz w:val="24"/>
          <w:szCs w:val="24"/>
          <w:lang w:eastAsia="ru-RU"/>
        </w:rPr>
      </w:pPr>
      <w:r w:rsidRPr="008A11C7">
        <w:rPr>
          <w:rFonts w:ascii="Times New Roman" w:eastAsia="Times New Roman" w:hAnsi="Times New Roman" w:cs="Times New Roman"/>
          <w:color w:val="000000"/>
          <w:sz w:val="24"/>
          <w:szCs w:val="24"/>
          <w:lang w:eastAsia="ru-RU"/>
        </w:rPr>
        <w:t>1. Бинт.</w:t>
      </w:r>
      <w:r w:rsidRPr="008A11C7">
        <w:rPr>
          <w:rFonts w:ascii="Times New Roman" w:eastAsia="Times New Roman" w:hAnsi="Times New Roman" w:cs="Times New Roman"/>
          <w:color w:val="000000"/>
          <w:sz w:val="24"/>
          <w:szCs w:val="24"/>
          <w:lang w:eastAsia="ru-RU"/>
        </w:rPr>
        <w:br/>
        <w:t>2. Компас.</w:t>
      </w:r>
      <w:r w:rsidRPr="008A11C7">
        <w:rPr>
          <w:rFonts w:ascii="Times New Roman" w:eastAsia="Times New Roman" w:hAnsi="Times New Roman" w:cs="Times New Roman"/>
          <w:color w:val="000000"/>
          <w:sz w:val="24"/>
          <w:szCs w:val="24"/>
          <w:lang w:eastAsia="ru-RU"/>
        </w:rPr>
        <w:br/>
        <w:t>3. Кровоостанавливающий жгут</w:t>
      </w:r>
      <w:r w:rsidRPr="008A11C7">
        <w:rPr>
          <w:rFonts w:ascii="Times New Roman" w:eastAsia="Times New Roman" w:hAnsi="Times New Roman" w:cs="Times New Roman"/>
          <w:color w:val="000000"/>
          <w:sz w:val="24"/>
          <w:szCs w:val="24"/>
          <w:lang w:eastAsia="ru-RU"/>
        </w:rPr>
        <w:br/>
      </w:r>
      <w:r w:rsidR="00F46984">
        <w:rPr>
          <w:rFonts w:ascii="Times New Roman" w:eastAsia="Times New Roman" w:hAnsi="Times New Roman" w:cs="Times New Roman"/>
          <w:color w:val="000000"/>
          <w:sz w:val="24"/>
          <w:szCs w:val="24"/>
          <w:lang w:eastAsia="ru-RU"/>
        </w:rPr>
        <w:t>4</w:t>
      </w:r>
      <w:r w:rsidRPr="008A11C7">
        <w:rPr>
          <w:rFonts w:ascii="Times New Roman" w:eastAsia="Times New Roman" w:hAnsi="Times New Roman" w:cs="Times New Roman"/>
          <w:color w:val="000000"/>
          <w:sz w:val="24"/>
          <w:szCs w:val="24"/>
          <w:lang w:eastAsia="ru-RU"/>
        </w:rPr>
        <w:t>. Плакаты по ОБЖ.</w:t>
      </w:r>
      <w:r w:rsidRPr="008A11C7">
        <w:rPr>
          <w:rFonts w:ascii="Times New Roman" w:eastAsia="Times New Roman" w:hAnsi="Times New Roman" w:cs="Times New Roman"/>
          <w:color w:val="000000"/>
          <w:sz w:val="24"/>
          <w:szCs w:val="24"/>
          <w:lang w:eastAsia="ru-RU"/>
        </w:rPr>
        <w:br/>
      </w:r>
      <w:r w:rsidR="00F46984">
        <w:rPr>
          <w:rFonts w:ascii="Times New Roman" w:eastAsia="Times New Roman" w:hAnsi="Times New Roman" w:cs="Times New Roman"/>
          <w:color w:val="000000"/>
          <w:sz w:val="24"/>
          <w:szCs w:val="24"/>
          <w:lang w:eastAsia="ru-RU"/>
        </w:rPr>
        <w:t>5</w:t>
      </w:r>
      <w:r w:rsidRPr="008A11C7">
        <w:rPr>
          <w:rFonts w:ascii="Times New Roman" w:eastAsia="Times New Roman" w:hAnsi="Times New Roman" w:cs="Times New Roman"/>
          <w:color w:val="000000"/>
          <w:sz w:val="24"/>
          <w:szCs w:val="24"/>
          <w:lang w:eastAsia="ru-RU"/>
        </w:rPr>
        <w:t>. Противогазы.</w:t>
      </w:r>
      <w:r w:rsidRPr="008A11C7">
        <w:rPr>
          <w:rFonts w:ascii="Times New Roman" w:eastAsia="Times New Roman" w:hAnsi="Times New Roman" w:cs="Times New Roman"/>
          <w:color w:val="000000"/>
          <w:sz w:val="24"/>
          <w:szCs w:val="24"/>
          <w:lang w:eastAsia="ru-RU"/>
        </w:rPr>
        <w:br/>
      </w:r>
      <w:r w:rsidR="00F46984">
        <w:rPr>
          <w:rFonts w:ascii="Times New Roman" w:eastAsia="Times New Roman" w:hAnsi="Times New Roman" w:cs="Times New Roman"/>
          <w:color w:val="000000"/>
          <w:sz w:val="24"/>
          <w:szCs w:val="24"/>
          <w:lang w:eastAsia="ru-RU"/>
        </w:rPr>
        <w:t>6</w:t>
      </w:r>
      <w:r w:rsidRPr="008A11C7">
        <w:rPr>
          <w:rFonts w:ascii="Times New Roman" w:eastAsia="Times New Roman" w:hAnsi="Times New Roman" w:cs="Times New Roman"/>
          <w:color w:val="000000"/>
          <w:sz w:val="24"/>
          <w:szCs w:val="24"/>
          <w:lang w:eastAsia="ru-RU"/>
        </w:rPr>
        <w:t>. Флаг России.</w:t>
      </w:r>
    </w:p>
    <w:p w:rsidR="00C50DF8" w:rsidRPr="008A11C7" w:rsidRDefault="00C50DF8" w:rsidP="00C50DF8">
      <w:pPr>
        <w:shd w:val="clear" w:color="auto" w:fill="FFFFFF"/>
        <w:spacing w:before="240" w:after="120" w:line="240" w:lineRule="atLeast"/>
        <w:outlineLvl w:val="1"/>
        <w:rPr>
          <w:rFonts w:ascii="Times New Roman" w:eastAsia="Times New Roman" w:hAnsi="Times New Roman" w:cs="Times New Roman"/>
          <w:b/>
          <w:bCs/>
          <w:caps/>
          <w:color w:val="000000"/>
          <w:sz w:val="24"/>
          <w:szCs w:val="24"/>
          <w:lang w:eastAsia="ru-RU"/>
        </w:rPr>
      </w:pPr>
      <w:r w:rsidRPr="008A11C7">
        <w:rPr>
          <w:rFonts w:ascii="Times New Roman" w:eastAsia="Times New Roman" w:hAnsi="Times New Roman" w:cs="Times New Roman"/>
          <w:b/>
          <w:bCs/>
          <w:caps/>
          <w:color w:val="000000"/>
          <w:sz w:val="24"/>
          <w:szCs w:val="24"/>
          <w:lang w:eastAsia="ru-RU"/>
        </w:rPr>
        <w:t>ОБОРУДОВАНИЕ ДЛЯ ПРОВЕДЕНИЯ ПРАКТИЧЕСКИХ РАБОТ</w:t>
      </w:r>
    </w:p>
    <w:p w:rsidR="00C50DF8" w:rsidRDefault="00C50DF8" w:rsidP="007C6537">
      <w:pPr>
        <w:shd w:val="clear" w:color="auto" w:fill="F7FDF7"/>
        <w:spacing w:line="240" w:lineRule="auto"/>
        <w:rPr>
          <w:rFonts w:ascii="Times New Roman" w:eastAsia="Times New Roman" w:hAnsi="Times New Roman" w:cs="Times New Roman"/>
          <w:color w:val="000000"/>
          <w:sz w:val="24"/>
          <w:szCs w:val="24"/>
          <w:lang w:eastAsia="ru-RU"/>
        </w:rPr>
      </w:pPr>
      <w:r w:rsidRPr="008A11C7">
        <w:rPr>
          <w:rFonts w:ascii="Times New Roman" w:eastAsia="Times New Roman" w:hAnsi="Times New Roman" w:cs="Times New Roman"/>
          <w:color w:val="000000"/>
          <w:sz w:val="24"/>
          <w:szCs w:val="24"/>
          <w:lang w:eastAsia="ru-RU"/>
        </w:rPr>
        <w:t>1.Персональный компьютер</w:t>
      </w:r>
      <w:r w:rsidRPr="008A11C7">
        <w:rPr>
          <w:rFonts w:ascii="Times New Roman" w:eastAsia="Times New Roman" w:hAnsi="Times New Roman" w:cs="Times New Roman"/>
          <w:color w:val="000000"/>
          <w:sz w:val="24"/>
          <w:szCs w:val="24"/>
          <w:lang w:eastAsia="ru-RU"/>
        </w:rPr>
        <w:br/>
      </w:r>
      <w:r w:rsidR="00F46984">
        <w:rPr>
          <w:rFonts w:ascii="Times New Roman" w:eastAsia="Times New Roman" w:hAnsi="Times New Roman" w:cs="Times New Roman"/>
          <w:color w:val="000000"/>
          <w:sz w:val="24"/>
          <w:szCs w:val="24"/>
          <w:lang w:eastAsia="ru-RU"/>
        </w:rPr>
        <w:t>2</w:t>
      </w:r>
      <w:r w:rsidRPr="008A11C7">
        <w:rPr>
          <w:rFonts w:ascii="Times New Roman" w:eastAsia="Times New Roman" w:hAnsi="Times New Roman" w:cs="Times New Roman"/>
          <w:color w:val="000000"/>
          <w:sz w:val="24"/>
          <w:szCs w:val="24"/>
          <w:lang w:eastAsia="ru-RU"/>
        </w:rPr>
        <w:t>. Ко</w:t>
      </w:r>
      <w:r w:rsidR="00F46984">
        <w:rPr>
          <w:rFonts w:ascii="Times New Roman" w:eastAsia="Times New Roman" w:hAnsi="Times New Roman" w:cs="Times New Roman"/>
          <w:color w:val="000000"/>
          <w:sz w:val="24"/>
          <w:szCs w:val="24"/>
          <w:lang w:eastAsia="ru-RU"/>
        </w:rPr>
        <w:t>нституция Российской Федерации</w:t>
      </w:r>
      <w:r w:rsidR="00F46984">
        <w:rPr>
          <w:rFonts w:ascii="Times New Roman" w:eastAsia="Times New Roman" w:hAnsi="Times New Roman" w:cs="Times New Roman"/>
          <w:color w:val="000000"/>
          <w:sz w:val="24"/>
          <w:szCs w:val="24"/>
          <w:lang w:eastAsia="ru-RU"/>
        </w:rPr>
        <w:br/>
        <w:t>3</w:t>
      </w:r>
      <w:r w:rsidRPr="008A11C7">
        <w:rPr>
          <w:rFonts w:ascii="Times New Roman" w:eastAsia="Times New Roman" w:hAnsi="Times New Roman" w:cs="Times New Roman"/>
          <w:color w:val="000000"/>
          <w:sz w:val="24"/>
          <w:szCs w:val="24"/>
          <w:lang w:eastAsia="ru-RU"/>
        </w:rPr>
        <w:t>. ФЗ «О воинской обязанности и военной службе»</w:t>
      </w:r>
      <w:r w:rsidRPr="008A11C7">
        <w:rPr>
          <w:rFonts w:ascii="Times New Roman" w:eastAsia="Times New Roman" w:hAnsi="Times New Roman" w:cs="Times New Roman"/>
          <w:color w:val="000000"/>
          <w:sz w:val="24"/>
          <w:szCs w:val="24"/>
          <w:lang w:eastAsia="ru-RU"/>
        </w:rPr>
        <w:br/>
      </w:r>
      <w:r w:rsidR="00F46984">
        <w:rPr>
          <w:rFonts w:ascii="Times New Roman" w:eastAsia="Times New Roman" w:hAnsi="Times New Roman" w:cs="Times New Roman"/>
          <w:color w:val="000000"/>
          <w:sz w:val="24"/>
          <w:szCs w:val="24"/>
          <w:lang w:eastAsia="ru-RU"/>
        </w:rPr>
        <w:t>4</w:t>
      </w:r>
      <w:r w:rsidR="00420EB7">
        <w:rPr>
          <w:rFonts w:ascii="Times New Roman" w:eastAsia="Times New Roman" w:hAnsi="Times New Roman" w:cs="Times New Roman"/>
          <w:color w:val="000000"/>
          <w:sz w:val="24"/>
          <w:szCs w:val="24"/>
          <w:lang w:eastAsia="ru-RU"/>
        </w:rPr>
        <w:t>. Видеофильмы по ОБЖ</w:t>
      </w:r>
    </w:p>
    <w:p w:rsidR="006D348E" w:rsidRDefault="006D348E" w:rsidP="007C6537">
      <w:pPr>
        <w:shd w:val="clear" w:color="auto" w:fill="F7FDF7"/>
        <w:spacing w:line="240" w:lineRule="auto"/>
        <w:rPr>
          <w:rFonts w:ascii="Times New Roman" w:eastAsia="Times New Roman" w:hAnsi="Times New Roman" w:cs="Times New Roman"/>
          <w:color w:val="000000"/>
          <w:sz w:val="24"/>
          <w:szCs w:val="24"/>
          <w:lang w:eastAsia="ru-RU"/>
        </w:rPr>
      </w:pPr>
    </w:p>
    <w:p w:rsidR="006D348E" w:rsidRDefault="006D348E" w:rsidP="007C6537">
      <w:pPr>
        <w:shd w:val="clear" w:color="auto" w:fill="F7FDF7"/>
        <w:spacing w:line="240" w:lineRule="auto"/>
        <w:rPr>
          <w:rFonts w:ascii="Times New Roman" w:eastAsia="Times New Roman" w:hAnsi="Times New Roman" w:cs="Times New Roman"/>
          <w:color w:val="000000"/>
          <w:sz w:val="24"/>
          <w:szCs w:val="24"/>
          <w:lang w:eastAsia="ru-RU"/>
        </w:rPr>
      </w:pPr>
    </w:p>
    <w:p w:rsidR="006D348E" w:rsidRDefault="006D348E" w:rsidP="007C6537">
      <w:pPr>
        <w:shd w:val="clear" w:color="auto" w:fill="F7FDF7"/>
        <w:spacing w:line="240" w:lineRule="auto"/>
        <w:rPr>
          <w:rFonts w:ascii="Times New Roman" w:eastAsia="Times New Roman" w:hAnsi="Times New Roman" w:cs="Times New Roman"/>
          <w:color w:val="000000"/>
          <w:sz w:val="24"/>
          <w:szCs w:val="24"/>
          <w:lang w:eastAsia="ru-RU"/>
        </w:rPr>
      </w:pPr>
    </w:p>
    <w:p w:rsidR="006D348E" w:rsidRDefault="006D348E" w:rsidP="007C6537">
      <w:pPr>
        <w:shd w:val="clear" w:color="auto" w:fill="F7FDF7"/>
        <w:spacing w:line="240" w:lineRule="auto"/>
        <w:rPr>
          <w:rFonts w:ascii="Times New Roman" w:eastAsia="Times New Roman" w:hAnsi="Times New Roman" w:cs="Times New Roman"/>
          <w:color w:val="000000"/>
          <w:sz w:val="24"/>
          <w:szCs w:val="24"/>
          <w:lang w:eastAsia="ru-RU"/>
        </w:rPr>
      </w:pPr>
    </w:p>
    <w:p w:rsidR="006D348E" w:rsidRPr="006D348E" w:rsidRDefault="006D348E" w:rsidP="006D348E">
      <w:pPr>
        <w:rPr>
          <w:rFonts w:ascii="Times New Roman" w:eastAsia="Batang" w:hAnsi="Times New Roman" w:cs="Times New Roman"/>
          <w:b/>
          <w:sz w:val="28"/>
          <w:szCs w:val="28"/>
        </w:rPr>
      </w:pPr>
      <w:r w:rsidRPr="006D348E">
        <w:rPr>
          <w:rFonts w:ascii="Times New Roman" w:eastAsia="Batang" w:hAnsi="Times New Roman" w:cs="Times New Roman"/>
          <w:b/>
          <w:sz w:val="28"/>
          <w:szCs w:val="28"/>
        </w:rPr>
        <w:t>Планируемые результаты изучения учебного предмета «Основы безопасности жизнедеятельности»</w:t>
      </w:r>
    </w:p>
    <w:p w:rsidR="006D348E" w:rsidRPr="006D348E" w:rsidRDefault="006D348E" w:rsidP="006D348E">
      <w:pPr>
        <w:rPr>
          <w:rFonts w:ascii="Times New Roman" w:hAnsi="Times New Roman" w:cs="Times New Roman"/>
          <w:b/>
          <w:sz w:val="24"/>
          <w:szCs w:val="24"/>
        </w:rPr>
      </w:pPr>
      <w:r w:rsidRPr="006D348E">
        <w:rPr>
          <w:rFonts w:ascii="Times New Roman" w:eastAsia="Batang" w:hAnsi="Times New Roman" w:cs="Times New Roman"/>
          <w:b/>
          <w:sz w:val="24"/>
          <w:szCs w:val="24"/>
        </w:rPr>
        <w:t xml:space="preserve">В результате обучения  </w:t>
      </w:r>
      <w:proofErr w:type="gramStart"/>
      <w:r w:rsidRPr="006D348E">
        <w:rPr>
          <w:rFonts w:ascii="Times New Roman" w:eastAsia="Batang" w:hAnsi="Times New Roman" w:cs="Times New Roman"/>
          <w:b/>
          <w:sz w:val="24"/>
          <w:szCs w:val="24"/>
        </w:rPr>
        <w:t>обучающийся</w:t>
      </w:r>
      <w:proofErr w:type="gramEnd"/>
      <w:r w:rsidRPr="006D348E">
        <w:rPr>
          <w:rFonts w:ascii="Times New Roman" w:eastAsia="Batang" w:hAnsi="Times New Roman" w:cs="Times New Roman"/>
          <w:b/>
          <w:sz w:val="24"/>
          <w:szCs w:val="24"/>
        </w:rPr>
        <w:t xml:space="preserve"> 5 класса научится:</w:t>
      </w:r>
      <w:r w:rsidRPr="006D348E">
        <w:rPr>
          <w:rFonts w:ascii="Times New Roman" w:hAnsi="Times New Roman" w:cs="Times New Roman"/>
          <w:b/>
          <w:sz w:val="24"/>
          <w:szCs w:val="24"/>
        </w:rPr>
        <w:t xml:space="preserve"> </w:t>
      </w:r>
    </w:p>
    <w:p w:rsidR="006D348E" w:rsidRPr="006D348E" w:rsidRDefault="006D348E" w:rsidP="006D348E">
      <w:pPr>
        <w:pStyle w:val="ae"/>
        <w:numPr>
          <w:ilvl w:val="0"/>
          <w:numId w:val="38"/>
        </w:numPr>
        <w:spacing w:after="0" w:line="240" w:lineRule="auto"/>
        <w:rPr>
          <w:rFonts w:ascii="Times New Roman" w:hAnsi="Times New Roman" w:cs="Times New Roman"/>
          <w:sz w:val="24"/>
          <w:szCs w:val="24"/>
          <w:lang w:val="ru-RU"/>
        </w:rPr>
      </w:pPr>
      <w:r w:rsidRPr="006D348E">
        <w:rPr>
          <w:rFonts w:ascii="Times New Roman" w:hAnsi="Times New Roman" w:cs="Times New Roman"/>
          <w:sz w:val="24"/>
          <w:szCs w:val="24"/>
          <w:lang w:val="ru-RU"/>
        </w:rPr>
        <w:t>правилам безопасного поведения на улицах и дорогах;</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правилам пожарной безопасности и поведения при пожарах;</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правилам безопасного поведения на воде;</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о возможных аварийных ситуациях в жилище (образовательном учреждении), причинах их возникновения и правилах поведения;</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 xml:space="preserve">правилам поведения в </w:t>
      </w:r>
      <w:proofErr w:type="gramStart"/>
      <w:r w:rsidRPr="006D348E">
        <w:rPr>
          <w:rFonts w:ascii="Times New Roman" w:hAnsi="Times New Roman" w:cs="Times New Roman"/>
          <w:sz w:val="24"/>
          <w:szCs w:val="24"/>
          <w:lang w:val="ru-RU"/>
        </w:rPr>
        <w:t>криминогенных ситуациях</w:t>
      </w:r>
      <w:proofErr w:type="gramEnd"/>
      <w:r w:rsidRPr="006D348E">
        <w:rPr>
          <w:rFonts w:ascii="Times New Roman" w:hAnsi="Times New Roman" w:cs="Times New Roman"/>
          <w:sz w:val="24"/>
          <w:szCs w:val="24"/>
          <w:lang w:val="ru-RU"/>
        </w:rPr>
        <w:t>;</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rPr>
      </w:pPr>
      <w:proofErr w:type="spellStart"/>
      <w:r w:rsidRPr="006D348E">
        <w:rPr>
          <w:rFonts w:ascii="Times New Roman" w:hAnsi="Times New Roman" w:cs="Times New Roman"/>
          <w:sz w:val="24"/>
          <w:szCs w:val="24"/>
        </w:rPr>
        <w:t>правилам</w:t>
      </w:r>
      <w:proofErr w:type="spellEnd"/>
      <w:r w:rsidRPr="006D348E">
        <w:rPr>
          <w:rFonts w:ascii="Times New Roman" w:hAnsi="Times New Roman" w:cs="Times New Roman"/>
          <w:sz w:val="24"/>
          <w:szCs w:val="24"/>
        </w:rPr>
        <w:t xml:space="preserve"> </w:t>
      </w:r>
      <w:proofErr w:type="spellStart"/>
      <w:r w:rsidRPr="006D348E">
        <w:rPr>
          <w:rFonts w:ascii="Times New Roman" w:hAnsi="Times New Roman" w:cs="Times New Roman"/>
          <w:sz w:val="24"/>
          <w:szCs w:val="24"/>
        </w:rPr>
        <w:t>поведения</w:t>
      </w:r>
      <w:proofErr w:type="spellEnd"/>
      <w:r w:rsidRPr="006D348E">
        <w:rPr>
          <w:rFonts w:ascii="Times New Roman" w:hAnsi="Times New Roman" w:cs="Times New Roman"/>
          <w:sz w:val="24"/>
          <w:szCs w:val="24"/>
        </w:rPr>
        <w:t xml:space="preserve"> </w:t>
      </w:r>
      <w:proofErr w:type="spellStart"/>
      <w:r w:rsidRPr="006D348E">
        <w:rPr>
          <w:rFonts w:ascii="Times New Roman" w:hAnsi="Times New Roman" w:cs="Times New Roman"/>
          <w:sz w:val="24"/>
          <w:szCs w:val="24"/>
        </w:rPr>
        <w:t>на</w:t>
      </w:r>
      <w:proofErr w:type="spellEnd"/>
      <w:r w:rsidRPr="006D348E">
        <w:rPr>
          <w:rFonts w:ascii="Times New Roman" w:hAnsi="Times New Roman" w:cs="Times New Roman"/>
          <w:sz w:val="24"/>
          <w:szCs w:val="24"/>
        </w:rPr>
        <w:t xml:space="preserve"> </w:t>
      </w:r>
      <w:proofErr w:type="spellStart"/>
      <w:r w:rsidRPr="006D348E">
        <w:rPr>
          <w:rFonts w:ascii="Times New Roman" w:hAnsi="Times New Roman" w:cs="Times New Roman"/>
          <w:sz w:val="24"/>
          <w:szCs w:val="24"/>
        </w:rPr>
        <w:t>природе</w:t>
      </w:r>
      <w:proofErr w:type="spellEnd"/>
      <w:r w:rsidRPr="006D348E">
        <w:rPr>
          <w:rFonts w:ascii="Times New Roman" w:hAnsi="Times New Roman" w:cs="Times New Roman"/>
          <w:sz w:val="24"/>
          <w:szCs w:val="24"/>
        </w:rPr>
        <w:t>;</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правилам поведения при нарушении экологического равновесия в местах проживания;</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о возможных чрезвычайных ситуациях природного и техногенного характера, наиболее вероятных для данного района, способах оповещения о них и правилах безопасного поведения;</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об основных мероприятиях ГО по защите населения от последствий чрезвычайных ситуаций;</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об основных хронических неинфекционных заболеваниях, их причинах и связи с образом жизни;</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об инфекционных заболеваниях и основных принципах их профилактики;</w:t>
      </w:r>
    </w:p>
    <w:p w:rsidR="006D348E" w:rsidRPr="006D348E" w:rsidRDefault="006D348E" w:rsidP="006D348E">
      <w:pPr>
        <w:pStyle w:val="ae"/>
        <w:numPr>
          <w:ilvl w:val="0"/>
          <w:numId w:val="38"/>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основные правила поведения в повседневной жизни дома, на улице, в школе и во время занятий спортом с целью предупреждения травматизма;</w:t>
      </w:r>
    </w:p>
    <w:p w:rsidR="006D348E" w:rsidRPr="006D348E" w:rsidRDefault="006D348E" w:rsidP="006D348E">
      <w:pPr>
        <w:jc w:val="both"/>
        <w:rPr>
          <w:rFonts w:ascii="Times New Roman" w:hAnsi="Times New Roman" w:cs="Times New Roman"/>
          <w:sz w:val="24"/>
          <w:szCs w:val="24"/>
        </w:rPr>
      </w:pPr>
      <w:r w:rsidRPr="006D348E">
        <w:rPr>
          <w:rFonts w:ascii="Times New Roman" w:hAnsi="Times New Roman" w:cs="Times New Roman"/>
          <w:sz w:val="24"/>
          <w:szCs w:val="24"/>
        </w:rPr>
        <w:t>владеть навыками:</w:t>
      </w:r>
    </w:p>
    <w:p w:rsidR="006D348E" w:rsidRPr="006D348E" w:rsidRDefault="006D348E" w:rsidP="006D348E">
      <w:pPr>
        <w:pStyle w:val="ae"/>
        <w:numPr>
          <w:ilvl w:val="0"/>
          <w:numId w:val="39"/>
        </w:numPr>
        <w:spacing w:after="0" w:line="240" w:lineRule="auto"/>
        <w:jc w:val="both"/>
        <w:rPr>
          <w:rFonts w:ascii="Times New Roman" w:hAnsi="Times New Roman" w:cs="Times New Roman"/>
          <w:sz w:val="24"/>
          <w:szCs w:val="24"/>
        </w:rPr>
      </w:pPr>
      <w:proofErr w:type="spellStart"/>
      <w:r w:rsidRPr="006D348E">
        <w:rPr>
          <w:rFonts w:ascii="Times New Roman" w:hAnsi="Times New Roman" w:cs="Times New Roman"/>
          <w:sz w:val="24"/>
          <w:szCs w:val="24"/>
        </w:rPr>
        <w:t>безопасного</w:t>
      </w:r>
      <w:proofErr w:type="spellEnd"/>
      <w:r w:rsidRPr="006D348E">
        <w:rPr>
          <w:rFonts w:ascii="Times New Roman" w:hAnsi="Times New Roman" w:cs="Times New Roman"/>
          <w:sz w:val="24"/>
          <w:szCs w:val="24"/>
        </w:rPr>
        <w:t xml:space="preserve"> </w:t>
      </w:r>
      <w:proofErr w:type="spellStart"/>
      <w:r w:rsidRPr="006D348E">
        <w:rPr>
          <w:rFonts w:ascii="Times New Roman" w:hAnsi="Times New Roman" w:cs="Times New Roman"/>
          <w:sz w:val="24"/>
          <w:szCs w:val="24"/>
        </w:rPr>
        <w:t>поведения</w:t>
      </w:r>
      <w:proofErr w:type="spellEnd"/>
      <w:r w:rsidRPr="006D348E">
        <w:rPr>
          <w:rFonts w:ascii="Times New Roman" w:hAnsi="Times New Roman" w:cs="Times New Roman"/>
          <w:sz w:val="24"/>
          <w:szCs w:val="24"/>
        </w:rPr>
        <w:t xml:space="preserve"> </w:t>
      </w:r>
      <w:proofErr w:type="spellStart"/>
      <w:r w:rsidRPr="006D348E">
        <w:rPr>
          <w:rFonts w:ascii="Times New Roman" w:hAnsi="Times New Roman" w:cs="Times New Roman"/>
          <w:sz w:val="24"/>
          <w:szCs w:val="24"/>
        </w:rPr>
        <w:t>на</w:t>
      </w:r>
      <w:proofErr w:type="spellEnd"/>
      <w:r w:rsidRPr="006D348E">
        <w:rPr>
          <w:rFonts w:ascii="Times New Roman" w:hAnsi="Times New Roman" w:cs="Times New Roman"/>
          <w:sz w:val="24"/>
          <w:szCs w:val="24"/>
        </w:rPr>
        <w:t xml:space="preserve"> </w:t>
      </w:r>
      <w:proofErr w:type="spellStart"/>
      <w:r w:rsidRPr="006D348E">
        <w:rPr>
          <w:rFonts w:ascii="Times New Roman" w:hAnsi="Times New Roman" w:cs="Times New Roman"/>
          <w:sz w:val="24"/>
          <w:szCs w:val="24"/>
        </w:rPr>
        <w:t>дорогах</w:t>
      </w:r>
      <w:proofErr w:type="spellEnd"/>
      <w:r w:rsidRPr="006D348E">
        <w:rPr>
          <w:rFonts w:ascii="Times New Roman" w:hAnsi="Times New Roman" w:cs="Times New Roman"/>
          <w:sz w:val="24"/>
          <w:szCs w:val="24"/>
        </w:rPr>
        <w:t>;</w:t>
      </w:r>
    </w:p>
    <w:p w:rsidR="006D348E" w:rsidRPr="006D348E" w:rsidRDefault="006D348E" w:rsidP="006D348E">
      <w:pPr>
        <w:pStyle w:val="ae"/>
        <w:numPr>
          <w:ilvl w:val="0"/>
          <w:numId w:val="39"/>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действовать при возникновении пожара в жилище и использовать подручные средства для ликвидации очагов возгорания;</w:t>
      </w:r>
    </w:p>
    <w:p w:rsidR="006D348E" w:rsidRPr="006D348E" w:rsidRDefault="006D348E" w:rsidP="006D348E">
      <w:pPr>
        <w:pStyle w:val="ae"/>
        <w:numPr>
          <w:ilvl w:val="0"/>
          <w:numId w:val="39"/>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соблюдать правила поведения на воде и оказывать помощь утопающему;</w:t>
      </w:r>
    </w:p>
    <w:p w:rsidR="006D348E" w:rsidRPr="006D348E" w:rsidRDefault="006D348E" w:rsidP="006D348E">
      <w:pPr>
        <w:pStyle w:val="ae"/>
        <w:numPr>
          <w:ilvl w:val="0"/>
          <w:numId w:val="39"/>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оказывать первую медицинскую помощь при ожогах, отморожениях, ушибах, кровотечениях;</w:t>
      </w:r>
    </w:p>
    <w:p w:rsidR="006D348E" w:rsidRPr="006D348E" w:rsidRDefault="006D348E" w:rsidP="006D348E">
      <w:pPr>
        <w:pStyle w:val="ae"/>
        <w:numPr>
          <w:ilvl w:val="0"/>
          <w:numId w:val="39"/>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 xml:space="preserve">правильно вести себя в </w:t>
      </w:r>
      <w:proofErr w:type="gramStart"/>
      <w:r w:rsidRPr="006D348E">
        <w:rPr>
          <w:rFonts w:ascii="Times New Roman" w:hAnsi="Times New Roman" w:cs="Times New Roman"/>
          <w:sz w:val="24"/>
          <w:szCs w:val="24"/>
          <w:lang w:val="ru-RU"/>
        </w:rPr>
        <w:t>криминогенных ситуациях</w:t>
      </w:r>
      <w:proofErr w:type="gramEnd"/>
      <w:r w:rsidRPr="006D348E">
        <w:rPr>
          <w:rFonts w:ascii="Times New Roman" w:hAnsi="Times New Roman" w:cs="Times New Roman"/>
          <w:sz w:val="24"/>
          <w:szCs w:val="24"/>
          <w:lang w:val="ru-RU"/>
        </w:rPr>
        <w:t xml:space="preserve"> и в местах большого скопления людей;</w:t>
      </w:r>
    </w:p>
    <w:p w:rsidR="006D348E" w:rsidRPr="006D348E" w:rsidRDefault="006D348E" w:rsidP="006D348E">
      <w:pPr>
        <w:pStyle w:val="ae"/>
        <w:jc w:val="both"/>
        <w:rPr>
          <w:rFonts w:ascii="Times New Roman" w:hAnsi="Times New Roman" w:cs="Times New Roman"/>
          <w:b/>
          <w:sz w:val="24"/>
          <w:szCs w:val="24"/>
          <w:lang w:val="ru-RU"/>
        </w:rPr>
      </w:pPr>
      <w:r w:rsidRPr="006D348E">
        <w:rPr>
          <w:rFonts w:ascii="Times New Roman" w:hAnsi="Times New Roman" w:cs="Times New Roman"/>
          <w:b/>
          <w:sz w:val="24"/>
          <w:szCs w:val="24"/>
          <w:lang w:val="ru-RU"/>
        </w:rPr>
        <w:t xml:space="preserve">и получит возможность научиться использовать приобретённые знания и умения в практической деятельности и повседневной жизни </w:t>
      </w:r>
      <w:proofErr w:type="gramStart"/>
      <w:r w:rsidRPr="006D348E">
        <w:rPr>
          <w:rFonts w:ascii="Times New Roman" w:hAnsi="Times New Roman" w:cs="Times New Roman"/>
          <w:b/>
          <w:sz w:val="24"/>
          <w:szCs w:val="24"/>
          <w:lang w:val="ru-RU"/>
        </w:rPr>
        <w:t>для</w:t>
      </w:r>
      <w:proofErr w:type="gramEnd"/>
      <w:r w:rsidRPr="006D348E">
        <w:rPr>
          <w:rFonts w:ascii="Times New Roman" w:hAnsi="Times New Roman" w:cs="Times New Roman"/>
          <w:b/>
          <w:sz w:val="24"/>
          <w:szCs w:val="24"/>
          <w:lang w:val="ru-RU"/>
        </w:rPr>
        <w:t>:</w:t>
      </w:r>
    </w:p>
    <w:p w:rsidR="006D348E" w:rsidRPr="006D348E" w:rsidRDefault="006D348E" w:rsidP="006D348E">
      <w:pPr>
        <w:pStyle w:val="ae"/>
        <w:numPr>
          <w:ilvl w:val="0"/>
          <w:numId w:val="40"/>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обеспечения личной безопасности на улицах и дорогах;</w:t>
      </w:r>
    </w:p>
    <w:p w:rsidR="006D348E" w:rsidRPr="006D348E" w:rsidRDefault="006D348E" w:rsidP="006D348E">
      <w:pPr>
        <w:pStyle w:val="ae"/>
        <w:numPr>
          <w:ilvl w:val="0"/>
          <w:numId w:val="40"/>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соблюдение мер предосторожности и правил поведения пассажиров в общественном транспорте;</w:t>
      </w:r>
    </w:p>
    <w:p w:rsidR="006D348E" w:rsidRPr="006D348E" w:rsidRDefault="006D348E" w:rsidP="006D348E">
      <w:pPr>
        <w:pStyle w:val="ae"/>
        <w:numPr>
          <w:ilvl w:val="0"/>
          <w:numId w:val="40"/>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пользования бытовыми приборами и инструментами;</w:t>
      </w:r>
    </w:p>
    <w:p w:rsidR="006D348E" w:rsidRPr="006D348E" w:rsidRDefault="006D348E" w:rsidP="006D348E">
      <w:pPr>
        <w:pStyle w:val="ae"/>
        <w:numPr>
          <w:ilvl w:val="0"/>
          <w:numId w:val="40"/>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проявление бдительности при угрозе террористического акта;</w:t>
      </w:r>
    </w:p>
    <w:p w:rsidR="006D348E" w:rsidRPr="006D348E" w:rsidRDefault="006D348E" w:rsidP="006D348E">
      <w:pPr>
        <w:pStyle w:val="ae"/>
        <w:numPr>
          <w:ilvl w:val="0"/>
          <w:numId w:val="40"/>
        </w:numPr>
        <w:spacing w:after="0" w:line="240" w:lineRule="auto"/>
        <w:jc w:val="both"/>
        <w:rPr>
          <w:rFonts w:ascii="Times New Roman" w:hAnsi="Times New Roman" w:cs="Times New Roman"/>
          <w:sz w:val="24"/>
          <w:szCs w:val="24"/>
          <w:lang w:val="ru-RU"/>
        </w:rPr>
      </w:pPr>
      <w:r w:rsidRPr="006D348E">
        <w:rPr>
          <w:rFonts w:ascii="Times New Roman" w:hAnsi="Times New Roman" w:cs="Times New Roman"/>
          <w:sz w:val="24"/>
          <w:szCs w:val="24"/>
          <w:lang w:val="ru-RU"/>
        </w:rPr>
        <w:t>обращения (вызова) в случае необходимости в соответствующие службы экстренной помощи.</w:t>
      </w:r>
    </w:p>
    <w:p w:rsidR="006D348E" w:rsidRPr="006D348E" w:rsidRDefault="006D348E" w:rsidP="006D348E">
      <w:pPr>
        <w:jc w:val="both"/>
        <w:rPr>
          <w:rFonts w:ascii="Times New Roman" w:hAnsi="Times New Roman" w:cs="Times New Roman"/>
          <w:sz w:val="24"/>
          <w:szCs w:val="24"/>
        </w:rPr>
      </w:pPr>
    </w:p>
    <w:p w:rsidR="00F54A74" w:rsidRPr="00F54A74" w:rsidRDefault="00F54A74" w:rsidP="00F54A74">
      <w:pPr>
        <w:jc w:val="center"/>
        <w:rPr>
          <w:rFonts w:ascii="Times New Roman" w:eastAsia="Batang" w:hAnsi="Times New Roman" w:cs="Times New Roman"/>
          <w:b/>
          <w:sz w:val="24"/>
          <w:szCs w:val="24"/>
        </w:rPr>
      </w:pPr>
      <w:r w:rsidRPr="00F54A74">
        <w:rPr>
          <w:rFonts w:ascii="Times New Roman" w:eastAsia="Batang" w:hAnsi="Times New Roman" w:cs="Times New Roman"/>
          <w:b/>
          <w:sz w:val="24"/>
          <w:szCs w:val="24"/>
        </w:rPr>
        <w:lastRenderedPageBreak/>
        <w:t>Планируемые результаты изучения учебного предмета «Основы безопасности жизнедеятельности»</w:t>
      </w:r>
    </w:p>
    <w:p w:rsidR="00F54A74" w:rsidRPr="00F54A74" w:rsidRDefault="00F54A74" w:rsidP="00F54A74">
      <w:pPr>
        <w:ind w:firstLine="720"/>
        <w:jc w:val="center"/>
        <w:rPr>
          <w:rFonts w:ascii="Times New Roman" w:eastAsia="Batang" w:hAnsi="Times New Roman" w:cs="Times New Roman"/>
          <w:b/>
          <w:sz w:val="24"/>
          <w:szCs w:val="24"/>
        </w:rPr>
      </w:pPr>
      <w:r w:rsidRPr="00F54A74">
        <w:rPr>
          <w:rFonts w:ascii="Times New Roman" w:eastAsia="Batang" w:hAnsi="Times New Roman" w:cs="Times New Roman"/>
          <w:b/>
          <w:sz w:val="24"/>
          <w:szCs w:val="24"/>
        </w:rPr>
        <w:t xml:space="preserve">В результате обучения </w:t>
      </w:r>
      <w:proofErr w:type="gramStart"/>
      <w:r w:rsidRPr="00F54A74">
        <w:rPr>
          <w:rFonts w:ascii="Times New Roman" w:eastAsia="Batang" w:hAnsi="Times New Roman" w:cs="Times New Roman"/>
          <w:b/>
          <w:sz w:val="24"/>
          <w:szCs w:val="24"/>
        </w:rPr>
        <w:t>обучающийся</w:t>
      </w:r>
      <w:proofErr w:type="gramEnd"/>
      <w:r w:rsidRPr="00F54A74">
        <w:rPr>
          <w:rFonts w:ascii="Times New Roman" w:eastAsia="Batang" w:hAnsi="Times New Roman" w:cs="Times New Roman"/>
          <w:b/>
          <w:sz w:val="24"/>
          <w:szCs w:val="24"/>
        </w:rPr>
        <w:t xml:space="preserve"> 6 класса научится:</w:t>
      </w:r>
    </w:p>
    <w:p w:rsidR="00F54A74" w:rsidRPr="00F54A74" w:rsidRDefault="00F54A74" w:rsidP="00F54A74">
      <w:pPr>
        <w:pStyle w:val="ae"/>
        <w:numPr>
          <w:ilvl w:val="0"/>
          <w:numId w:val="43"/>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правилам безопасного поведения на улицах и дорогах;</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правилам пожарной безопасности и поведения при пожарах;</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правилам безопасного поведения на воде;</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о возможных аварийных ситуациях в жилище (образовательном учреждении), причинах их возникновения и правилах поведения;</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 xml:space="preserve">правилам поведения в </w:t>
      </w:r>
      <w:proofErr w:type="gramStart"/>
      <w:r w:rsidRPr="00F54A74">
        <w:rPr>
          <w:rFonts w:ascii="Times New Roman" w:hAnsi="Times New Roman" w:cs="Times New Roman"/>
          <w:sz w:val="24"/>
          <w:szCs w:val="24"/>
          <w:lang w:val="ru-RU"/>
        </w:rPr>
        <w:t>криминогенных ситуациях</w:t>
      </w:r>
      <w:proofErr w:type="gramEnd"/>
      <w:r w:rsidRPr="00F54A74">
        <w:rPr>
          <w:rFonts w:ascii="Times New Roman" w:hAnsi="Times New Roman" w:cs="Times New Roman"/>
          <w:sz w:val="24"/>
          <w:szCs w:val="24"/>
          <w:lang w:val="ru-RU"/>
        </w:rPr>
        <w:t>;</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rPr>
      </w:pPr>
      <w:proofErr w:type="spellStart"/>
      <w:r w:rsidRPr="00F54A74">
        <w:rPr>
          <w:rFonts w:ascii="Times New Roman" w:hAnsi="Times New Roman" w:cs="Times New Roman"/>
          <w:sz w:val="24"/>
          <w:szCs w:val="24"/>
        </w:rPr>
        <w:t>правилам</w:t>
      </w:r>
      <w:proofErr w:type="spellEnd"/>
      <w:r w:rsidRPr="00F54A74">
        <w:rPr>
          <w:rFonts w:ascii="Times New Roman" w:hAnsi="Times New Roman" w:cs="Times New Roman"/>
          <w:sz w:val="24"/>
          <w:szCs w:val="24"/>
        </w:rPr>
        <w:t xml:space="preserve"> </w:t>
      </w:r>
      <w:proofErr w:type="spellStart"/>
      <w:r w:rsidRPr="00F54A74">
        <w:rPr>
          <w:rFonts w:ascii="Times New Roman" w:hAnsi="Times New Roman" w:cs="Times New Roman"/>
          <w:sz w:val="24"/>
          <w:szCs w:val="24"/>
        </w:rPr>
        <w:t>поведения</w:t>
      </w:r>
      <w:proofErr w:type="spellEnd"/>
      <w:r w:rsidRPr="00F54A74">
        <w:rPr>
          <w:rFonts w:ascii="Times New Roman" w:hAnsi="Times New Roman" w:cs="Times New Roman"/>
          <w:sz w:val="24"/>
          <w:szCs w:val="24"/>
        </w:rPr>
        <w:t xml:space="preserve"> </w:t>
      </w:r>
      <w:proofErr w:type="spellStart"/>
      <w:r w:rsidRPr="00F54A74">
        <w:rPr>
          <w:rFonts w:ascii="Times New Roman" w:hAnsi="Times New Roman" w:cs="Times New Roman"/>
          <w:sz w:val="24"/>
          <w:szCs w:val="24"/>
        </w:rPr>
        <w:t>на</w:t>
      </w:r>
      <w:proofErr w:type="spellEnd"/>
      <w:r w:rsidRPr="00F54A74">
        <w:rPr>
          <w:rFonts w:ascii="Times New Roman" w:hAnsi="Times New Roman" w:cs="Times New Roman"/>
          <w:sz w:val="24"/>
          <w:szCs w:val="24"/>
        </w:rPr>
        <w:t xml:space="preserve"> </w:t>
      </w:r>
      <w:proofErr w:type="spellStart"/>
      <w:r w:rsidRPr="00F54A74">
        <w:rPr>
          <w:rFonts w:ascii="Times New Roman" w:hAnsi="Times New Roman" w:cs="Times New Roman"/>
          <w:sz w:val="24"/>
          <w:szCs w:val="24"/>
        </w:rPr>
        <w:t>природе</w:t>
      </w:r>
      <w:proofErr w:type="spellEnd"/>
      <w:r w:rsidRPr="00F54A74">
        <w:rPr>
          <w:rFonts w:ascii="Times New Roman" w:hAnsi="Times New Roman" w:cs="Times New Roman"/>
          <w:sz w:val="24"/>
          <w:szCs w:val="24"/>
        </w:rPr>
        <w:t>;</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правилам поведения при нарушении экологического равновесия в местах проживания;</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о возможных чрезвычайных ситуациях природного и техногенного характера, наиболее вероятных для данного района, способах оповещения о них и правилах безопасного поведения;</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об основных мероприятиях ГО по защите населения от последствий чрезвычайных ситуаций;</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об основных хронических неинфекционных заболеваниях, их причинах и связи с образом жизни;</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об инфекционных заболеваниях и основных принципах их профилактики;</w:t>
      </w:r>
    </w:p>
    <w:p w:rsidR="00F54A74" w:rsidRPr="00F54A74" w:rsidRDefault="00F54A74" w:rsidP="00F54A74">
      <w:pPr>
        <w:pStyle w:val="ae"/>
        <w:numPr>
          <w:ilvl w:val="0"/>
          <w:numId w:val="38"/>
        </w:numPr>
        <w:spacing w:after="0" w:line="240" w:lineRule="auto"/>
        <w:jc w:val="both"/>
        <w:rPr>
          <w:rFonts w:ascii="Times New Roman" w:hAnsi="Times New Roman" w:cs="Times New Roman"/>
          <w:sz w:val="24"/>
          <w:szCs w:val="24"/>
          <w:lang w:val="ru-RU"/>
        </w:rPr>
      </w:pPr>
      <w:r w:rsidRPr="00F54A74">
        <w:rPr>
          <w:rFonts w:ascii="Times New Roman" w:hAnsi="Times New Roman" w:cs="Times New Roman"/>
          <w:sz w:val="24"/>
          <w:szCs w:val="24"/>
          <w:lang w:val="ru-RU"/>
        </w:rPr>
        <w:t>основные правила поведения в повседневной жизни дома, на улице, в школе и во время занятий спортом с целью предупреждения травматизма;</w:t>
      </w:r>
    </w:p>
    <w:p w:rsidR="00F54A74" w:rsidRPr="00F54A74" w:rsidRDefault="00F54A74" w:rsidP="00F54A74">
      <w:pPr>
        <w:pStyle w:val="ae"/>
        <w:jc w:val="center"/>
        <w:rPr>
          <w:rFonts w:ascii="Times New Roman" w:hAnsi="Times New Roman" w:cs="Times New Roman"/>
          <w:sz w:val="24"/>
          <w:szCs w:val="24"/>
          <w:lang w:val="ru-RU"/>
        </w:rPr>
      </w:pPr>
      <w:r w:rsidRPr="00F54A74">
        <w:rPr>
          <w:rFonts w:ascii="Times New Roman" w:hAnsi="Times New Roman" w:cs="Times New Roman"/>
          <w:b/>
          <w:sz w:val="24"/>
          <w:szCs w:val="24"/>
          <w:lang w:val="ru-RU"/>
        </w:rPr>
        <w:t xml:space="preserve">и получит возможность научиться использовать приобретённые знания и умения в практической деятельности и повседневной жизни </w:t>
      </w:r>
      <w:proofErr w:type="gramStart"/>
      <w:r w:rsidRPr="00F54A74">
        <w:rPr>
          <w:rFonts w:ascii="Times New Roman" w:hAnsi="Times New Roman" w:cs="Times New Roman"/>
          <w:b/>
          <w:sz w:val="24"/>
          <w:szCs w:val="24"/>
          <w:lang w:val="ru-RU"/>
        </w:rPr>
        <w:t>для</w:t>
      </w:r>
      <w:proofErr w:type="gramEnd"/>
      <w:r w:rsidRPr="00F54A74">
        <w:rPr>
          <w:rFonts w:ascii="Times New Roman" w:hAnsi="Times New Roman" w:cs="Times New Roman"/>
          <w:b/>
          <w:sz w:val="24"/>
          <w:szCs w:val="24"/>
          <w:lang w:val="ru-RU"/>
        </w:rPr>
        <w:t>:</w:t>
      </w:r>
    </w:p>
    <w:p w:rsidR="00F54A74" w:rsidRPr="00F54A74" w:rsidRDefault="00F54A74" w:rsidP="00F54A74">
      <w:pPr>
        <w:widowControl w:val="0"/>
        <w:numPr>
          <w:ilvl w:val="0"/>
          <w:numId w:val="41"/>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действовать при возникновении пожара в жилище и использовать подручные средства для ликвидации очагов возгорания;</w:t>
      </w:r>
    </w:p>
    <w:p w:rsidR="00F54A74" w:rsidRPr="00F54A74" w:rsidRDefault="00F54A74" w:rsidP="00F54A74">
      <w:pPr>
        <w:widowControl w:val="0"/>
        <w:numPr>
          <w:ilvl w:val="0"/>
          <w:numId w:val="41"/>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соблюдать правила поведения на воде и оказывать помощь утопающему;</w:t>
      </w:r>
    </w:p>
    <w:p w:rsidR="00F54A74" w:rsidRPr="00F54A74" w:rsidRDefault="00F54A74" w:rsidP="00F54A74">
      <w:pPr>
        <w:widowControl w:val="0"/>
        <w:numPr>
          <w:ilvl w:val="0"/>
          <w:numId w:val="41"/>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оказывать первую медицинскую помощь при ожогах, отморожениях, ушибах, кровотечениях;</w:t>
      </w:r>
    </w:p>
    <w:p w:rsidR="00F54A74" w:rsidRPr="00F54A74" w:rsidRDefault="00F54A74" w:rsidP="00F54A74">
      <w:pPr>
        <w:widowControl w:val="0"/>
        <w:numPr>
          <w:ilvl w:val="0"/>
          <w:numId w:val="41"/>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пользоваться средствами индивидуальной защиты (противогазом, респиратором, ватно-марлевой повязкой, домашней медицинской аптечкой) и средствами коллективной защиты;</w:t>
      </w:r>
    </w:p>
    <w:p w:rsidR="00F54A74" w:rsidRPr="00F54A74" w:rsidRDefault="00F54A74" w:rsidP="00F54A74">
      <w:pPr>
        <w:widowControl w:val="0"/>
        <w:numPr>
          <w:ilvl w:val="0"/>
          <w:numId w:val="41"/>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 xml:space="preserve">правильно вести себя в </w:t>
      </w:r>
      <w:proofErr w:type="gramStart"/>
      <w:r w:rsidRPr="00F54A74">
        <w:rPr>
          <w:rFonts w:ascii="Times New Roman" w:hAnsi="Times New Roman" w:cs="Times New Roman"/>
          <w:sz w:val="24"/>
          <w:szCs w:val="24"/>
        </w:rPr>
        <w:t>криминогенных ситуациях</w:t>
      </w:r>
      <w:proofErr w:type="gramEnd"/>
      <w:r w:rsidRPr="00F54A74">
        <w:rPr>
          <w:rFonts w:ascii="Times New Roman" w:hAnsi="Times New Roman" w:cs="Times New Roman"/>
          <w:sz w:val="24"/>
          <w:szCs w:val="24"/>
        </w:rPr>
        <w:t xml:space="preserve"> и в местах большого скопления людей;</w:t>
      </w:r>
    </w:p>
    <w:p w:rsidR="00F54A74" w:rsidRPr="00F54A74" w:rsidRDefault="00F54A74" w:rsidP="00F54A74">
      <w:pPr>
        <w:widowControl w:val="0"/>
        <w:numPr>
          <w:ilvl w:val="0"/>
          <w:numId w:val="41"/>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действовать по сигналу «Внимание всем!», комплектовать минимально необходимый набор документов, вещей и продуктов питания в случае эвакуации;</w:t>
      </w:r>
    </w:p>
    <w:p w:rsidR="00F54A74" w:rsidRPr="00F54A74" w:rsidRDefault="00F54A74" w:rsidP="00F54A74">
      <w:pPr>
        <w:widowControl w:val="0"/>
        <w:numPr>
          <w:ilvl w:val="0"/>
          <w:numId w:val="42"/>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обеспечения личной безопасности на улицах и дорогах;</w:t>
      </w:r>
    </w:p>
    <w:p w:rsidR="00F54A74" w:rsidRPr="00F54A74" w:rsidRDefault="00F54A74" w:rsidP="00F54A74">
      <w:pPr>
        <w:widowControl w:val="0"/>
        <w:numPr>
          <w:ilvl w:val="0"/>
          <w:numId w:val="42"/>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соблюдение мер предосторожности и правил поведения пассажиров в общественном транспорте;</w:t>
      </w:r>
    </w:p>
    <w:p w:rsidR="00F54A74" w:rsidRPr="00F54A74" w:rsidRDefault="00F54A74" w:rsidP="00F54A74">
      <w:pPr>
        <w:widowControl w:val="0"/>
        <w:numPr>
          <w:ilvl w:val="0"/>
          <w:numId w:val="42"/>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пользования бытовыми приборами и инструментами;</w:t>
      </w:r>
    </w:p>
    <w:p w:rsidR="00F54A74" w:rsidRPr="00F54A74" w:rsidRDefault="00F54A74" w:rsidP="00F54A74">
      <w:pPr>
        <w:widowControl w:val="0"/>
        <w:numPr>
          <w:ilvl w:val="0"/>
          <w:numId w:val="42"/>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проявление бдительности при угрозе террористического акта;</w:t>
      </w:r>
    </w:p>
    <w:p w:rsidR="00F54A74" w:rsidRPr="00F54A74" w:rsidRDefault="00F54A74" w:rsidP="00F54A74">
      <w:pPr>
        <w:widowControl w:val="0"/>
        <w:numPr>
          <w:ilvl w:val="0"/>
          <w:numId w:val="42"/>
        </w:numPr>
        <w:autoSpaceDE w:val="0"/>
        <w:autoSpaceDN w:val="0"/>
        <w:adjustRightInd w:val="0"/>
        <w:spacing w:after="0" w:line="240" w:lineRule="auto"/>
        <w:ind w:left="709"/>
        <w:jc w:val="both"/>
        <w:rPr>
          <w:rFonts w:ascii="Times New Roman" w:hAnsi="Times New Roman" w:cs="Times New Roman"/>
          <w:sz w:val="24"/>
          <w:szCs w:val="24"/>
        </w:rPr>
      </w:pPr>
      <w:r w:rsidRPr="00F54A74">
        <w:rPr>
          <w:rFonts w:ascii="Times New Roman" w:hAnsi="Times New Roman" w:cs="Times New Roman"/>
          <w:sz w:val="24"/>
          <w:szCs w:val="24"/>
        </w:rPr>
        <w:t>обращения (вызова) в случае необходимости в соответствующие службы экстренной помощи.</w:t>
      </w:r>
    </w:p>
    <w:p w:rsidR="006D348E" w:rsidRPr="00F54A74" w:rsidRDefault="006D348E" w:rsidP="006D348E">
      <w:pPr>
        <w:jc w:val="both"/>
        <w:rPr>
          <w:rFonts w:ascii="Times New Roman" w:hAnsi="Times New Roman" w:cs="Times New Roman"/>
          <w:sz w:val="24"/>
          <w:szCs w:val="24"/>
        </w:rPr>
      </w:pPr>
    </w:p>
    <w:p w:rsidR="003154AE" w:rsidRPr="00815CF0" w:rsidRDefault="003154AE" w:rsidP="003154AE">
      <w:pPr>
        <w:jc w:val="center"/>
        <w:rPr>
          <w:rFonts w:ascii="Times New Roman" w:eastAsia="Batang" w:hAnsi="Times New Roman" w:cs="Times New Roman"/>
          <w:b/>
          <w:sz w:val="24"/>
          <w:szCs w:val="24"/>
        </w:rPr>
      </w:pPr>
      <w:r w:rsidRPr="00815CF0">
        <w:rPr>
          <w:rFonts w:ascii="Times New Roman" w:eastAsia="Batang" w:hAnsi="Times New Roman" w:cs="Times New Roman"/>
          <w:b/>
          <w:sz w:val="24"/>
          <w:szCs w:val="24"/>
        </w:rPr>
        <w:t>Планируемые результаты изучения учебного предмета «Основы безопасности жизнедеятельности»</w:t>
      </w:r>
    </w:p>
    <w:p w:rsidR="003154AE" w:rsidRPr="00815CF0" w:rsidRDefault="003154AE" w:rsidP="003154AE">
      <w:pPr>
        <w:jc w:val="center"/>
        <w:rPr>
          <w:rFonts w:ascii="Times New Roman" w:eastAsia="Batang" w:hAnsi="Times New Roman" w:cs="Times New Roman"/>
          <w:b/>
          <w:sz w:val="24"/>
          <w:szCs w:val="24"/>
        </w:rPr>
      </w:pPr>
      <w:r w:rsidRPr="00815CF0">
        <w:rPr>
          <w:rFonts w:ascii="Times New Roman" w:eastAsia="Batang" w:hAnsi="Times New Roman" w:cs="Times New Roman"/>
          <w:b/>
          <w:sz w:val="24"/>
          <w:szCs w:val="24"/>
        </w:rPr>
        <w:t xml:space="preserve">В результате обучения </w:t>
      </w:r>
      <w:proofErr w:type="gramStart"/>
      <w:r w:rsidRPr="00815CF0">
        <w:rPr>
          <w:rFonts w:ascii="Times New Roman" w:eastAsia="Batang" w:hAnsi="Times New Roman" w:cs="Times New Roman"/>
          <w:b/>
          <w:sz w:val="24"/>
          <w:szCs w:val="24"/>
        </w:rPr>
        <w:t>обучающийся</w:t>
      </w:r>
      <w:proofErr w:type="gramEnd"/>
      <w:r w:rsidRPr="00815CF0">
        <w:rPr>
          <w:rFonts w:ascii="Times New Roman" w:eastAsia="Batang" w:hAnsi="Times New Roman" w:cs="Times New Roman"/>
          <w:b/>
          <w:sz w:val="24"/>
          <w:szCs w:val="24"/>
        </w:rPr>
        <w:t xml:space="preserve"> 7 класса научится:</w:t>
      </w:r>
    </w:p>
    <w:p w:rsidR="003154AE" w:rsidRPr="00815CF0" w:rsidRDefault="003154AE" w:rsidP="003154AE">
      <w:pPr>
        <w:pStyle w:val="ae"/>
        <w:numPr>
          <w:ilvl w:val="0"/>
          <w:numId w:val="46"/>
        </w:numPr>
        <w:spacing w:after="0" w:line="240" w:lineRule="auto"/>
        <w:ind w:left="709"/>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lastRenderedPageBreak/>
        <w:t>правилам безопасного поведения на улицах и дорогах;</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правилам пожарной безопасности и поведения при пожарах;</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правилам безопасного поведения на воде;</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о возможных аварийных ситуациях в жилище (образовательном учреждении), причинах их возникновения и правилах поведения;</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 xml:space="preserve">правилам поведения в </w:t>
      </w:r>
      <w:proofErr w:type="gramStart"/>
      <w:r w:rsidRPr="00815CF0">
        <w:rPr>
          <w:rFonts w:ascii="Times New Roman" w:hAnsi="Times New Roman" w:cs="Times New Roman"/>
          <w:sz w:val="24"/>
          <w:szCs w:val="24"/>
          <w:lang w:val="ru-RU"/>
        </w:rPr>
        <w:t>криминогенных ситуациях</w:t>
      </w:r>
      <w:proofErr w:type="gramEnd"/>
      <w:r w:rsidRPr="00815CF0">
        <w:rPr>
          <w:rFonts w:ascii="Times New Roman" w:hAnsi="Times New Roman" w:cs="Times New Roman"/>
          <w:sz w:val="24"/>
          <w:szCs w:val="24"/>
          <w:lang w:val="ru-RU"/>
        </w:rPr>
        <w:t>;</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rPr>
      </w:pPr>
      <w:proofErr w:type="spellStart"/>
      <w:r w:rsidRPr="00815CF0">
        <w:rPr>
          <w:rFonts w:ascii="Times New Roman" w:hAnsi="Times New Roman" w:cs="Times New Roman"/>
          <w:sz w:val="24"/>
          <w:szCs w:val="24"/>
        </w:rPr>
        <w:t>правилам</w:t>
      </w:r>
      <w:proofErr w:type="spellEnd"/>
      <w:r w:rsidRPr="00815CF0">
        <w:rPr>
          <w:rFonts w:ascii="Times New Roman" w:hAnsi="Times New Roman" w:cs="Times New Roman"/>
          <w:sz w:val="24"/>
          <w:szCs w:val="24"/>
        </w:rPr>
        <w:t xml:space="preserve"> </w:t>
      </w:r>
      <w:proofErr w:type="spellStart"/>
      <w:r w:rsidRPr="00815CF0">
        <w:rPr>
          <w:rFonts w:ascii="Times New Roman" w:hAnsi="Times New Roman" w:cs="Times New Roman"/>
          <w:sz w:val="24"/>
          <w:szCs w:val="24"/>
        </w:rPr>
        <w:t>поведения</w:t>
      </w:r>
      <w:proofErr w:type="spellEnd"/>
      <w:r w:rsidRPr="00815CF0">
        <w:rPr>
          <w:rFonts w:ascii="Times New Roman" w:hAnsi="Times New Roman" w:cs="Times New Roman"/>
          <w:sz w:val="24"/>
          <w:szCs w:val="24"/>
        </w:rPr>
        <w:t xml:space="preserve"> </w:t>
      </w:r>
      <w:proofErr w:type="spellStart"/>
      <w:r w:rsidRPr="00815CF0">
        <w:rPr>
          <w:rFonts w:ascii="Times New Roman" w:hAnsi="Times New Roman" w:cs="Times New Roman"/>
          <w:sz w:val="24"/>
          <w:szCs w:val="24"/>
        </w:rPr>
        <w:t>на</w:t>
      </w:r>
      <w:proofErr w:type="spellEnd"/>
      <w:r w:rsidRPr="00815CF0">
        <w:rPr>
          <w:rFonts w:ascii="Times New Roman" w:hAnsi="Times New Roman" w:cs="Times New Roman"/>
          <w:sz w:val="24"/>
          <w:szCs w:val="24"/>
        </w:rPr>
        <w:t xml:space="preserve"> </w:t>
      </w:r>
      <w:proofErr w:type="spellStart"/>
      <w:r w:rsidRPr="00815CF0">
        <w:rPr>
          <w:rFonts w:ascii="Times New Roman" w:hAnsi="Times New Roman" w:cs="Times New Roman"/>
          <w:sz w:val="24"/>
          <w:szCs w:val="24"/>
        </w:rPr>
        <w:t>природе</w:t>
      </w:r>
      <w:proofErr w:type="spellEnd"/>
      <w:r w:rsidRPr="00815CF0">
        <w:rPr>
          <w:rFonts w:ascii="Times New Roman" w:hAnsi="Times New Roman" w:cs="Times New Roman"/>
          <w:sz w:val="24"/>
          <w:szCs w:val="24"/>
        </w:rPr>
        <w:t>;</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правилам поведения при нарушении экологического равновесия в местах проживания;</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о возможных чрезвычайных ситуациях природного и техногенного характера, наиболее вероятных для данного района, способах оповещения о них и правилах безопасного поведения;</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об основных мероприятиях ГО по защите населения от последствий чрезвычайных ситуаций;</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об основных хронических неинфекционных заболеваниях, их причинах и связи с образом жизни;</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об инфекционных заболеваниях и основных принципах их профилактики;</w:t>
      </w:r>
    </w:p>
    <w:p w:rsidR="003154AE" w:rsidRPr="00815CF0" w:rsidRDefault="003154AE" w:rsidP="003154AE">
      <w:pPr>
        <w:pStyle w:val="ae"/>
        <w:numPr>
          <w:ilvl w:val="0"/>
          <w:numId w:val="38"/>
        </w:numPr>
        <w:spacing w:after="0" w:line="240" w:lineRule="auto"/>
        <w:jc w:val="both"/>
        <w:rPr>
          <w:rFonts w:ascii="Times New Roman" w:hAnsi="Times New Roman" w:cs="Times New Roman"/>
          <w:sz w:val="24"/>
          <w:szCs w:val="24"/>
          <w:lang w:val="ru-RU"/>
        </w:rPr>
      </w:pPr>
      <w:r w:rsidRPr="00815CF0">
        <w:rPr>
          <w:rFonts w:ascii="Times New Roman" w:hAnsi="Times New Roman" w:cs="Times New Roman"/>
          <w:sz w:val="24"/>
          <w:szCs w:val="24"/>
          <w:lang w:val="ru-RU"/>
        </w:rPr>
        <w:t>основные правила поведения в повседневной жизни дома, на улице, в школе и во время занятий спортом с целью предупреждения травматизма;</w:t>
      </w:r>
    </w:p>
    <w:p w:rsidR="003154AE" w:rsidRPr="00815CF0" w:rsidRDefault="003154AE" w:rsidP="003154AE">
      <w:pPr>
        <w:tabs>
          <w:tab w:val="left" w:pos="1540"/>
        </w:tabs>
        <w:jc w:val="both"/>
        <w:rPr>
          <w:rFonts w:ascii="Times New Roman" w:hAnsi="Times New Roman" w:cs="Times New Roman"/>
          <w:sz w:val="24"/>
          <w:szCs w:val="24"/>
        </w:rPr>
      </w:pPr>
      <w:r w:rsidRPr="00815CF0">
        <w:rPr>
          <w:rFonts w:ascii="Times New Roman" w:hAnsi="Times New Roman" w:cs="Times New Roman"/>
          <w:b/>
          <w:sz w:val="24"/>
          <w:szCs w:val="24"/>
        </w:rPr>
        <w:t>и получит возможность научиться:</w:t>
      </w:r>
    </w:p>
    <w:p w:rsidR="003154AE" w:rsidRPr="00815CF0" w:rsidRDefault="003154AE" w:rsidP="003154AE">
      <w:pPr>
        <w:numPr>
          <w:ilvl w:val="0"/>
          <w:numId w:val="44"/>
        </w:numPr>
        <w:tabs>
          <w:tab w:val="left" w:pos="709"/>
          <w:tab w:val="left" w:pos="1540"/>
        </w:tabs>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действовать при возникновении пожара в жилище и использовать подручные средства для ликвидации очагов возгорания;</w:t>
      </w:r>
    </w:p>
    <w:p w:rsidR="003154AE" w:rsidRPr="00815CF0" w:rsidRDefault="003154AE" w:rsidP="003154AE">
      <w:pPr>
        <w:numPr>
          <w:ilvl w:val="0"/>
          <w:numId w:val="44"/>
        </w:numPr>
        <w:tabs>
          <w:tab w:val="left" w:pos="709"/>
          <w:tab w:val="left" w:pos="1540"/>
        </w:tabs>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соблюдать правила поведения на воде и оказывать помощь утопающему;</w:t>
      </w:r>
    </w:p>
    <w:p w:rsidR="003154AE" w:rsidRPr="00815CF0" w:rsidRDefault="003154AE" w:rsidP="003154AE">
      <w:pPr>
        <w:numPr>
          <w:ilvl w:val="0"/>
          <w:numId w:val="44"/>
        </w:numPr>
        <w:tabs>
          <w:tab w:val="left" w:pos="709"/>
          <w:tab w:val="left" w:pos="1540"/>
        </w:tabs>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оказывать первую медицинскую помощь при ожогах, отморожениях, ушибах, кровотечениях;</w:t>
      </w:r>
    </w:p>
    <w:p w:rsidR="003154AE" w:rsidRPr="00815CF0" w:rsidRDefault="003154AE" w:rsidP="003154AE">
      <w:pPr>
        <w:numPr>
          <w:ilvl w:val="0"/>
          <w:numId w:val="44"/>
        </w:numPr>
        <w:tabs>
          <w:tab w:val="left" w:pos="709"/>
          <w:tab w:val="left" w:pos="1540"/>
        </w:tabs>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пользоваться средствами индивидуальной защиты (противогазом, респиратором, ватно-марлевой повязкой, домашней медицинской аптечкой) и средствами коллективной защиты;</w:t>
      </w:r>
    </w:p>
    <w:p w:rsidR="003154AE" w:rsidRPr="00815CF0" w:rsidRDefault="003154AE" w:rsidP="003154AE">
      <w:pPr>
        <w:numPr>
          <w:ilvl w:val="0"/>
          <w:numId w:val="44"/>
        </w:numPr>
        <w:tabs>
          <w:tab w:val="left" w:pos="709"/>
          <w:tab w:val="left" w:pos="1540"/>
        </w:tabs>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 xml:space="preserve">правильно вести себя в </w:t>
      </w:r>
      <w:proofErr w:type="gramStart"/>
      <w:r w:rsidRPr="00815CF0">
        <w:rPr>
          <w:rFonts w:ascii="Times New Roman" w:hAnsi="Times New Roman" w:cs="Times New Roman"/>
          <w:sz w:val="24"/>
          <w:szCs w:val="24"/>
        </w:rPr>
        <w:t>криминогенных ситуациях</w:t>
      </w:r>
      <w:proofErr w:type="gramEnd"/>
      <w:r w:rsidRPr="00815CF0">
        <w:rPr>
          <w:rFonts w:ascii="Times New Roman" w:hAnsi="Times New Roman" w:cs="Times New Roman"/>
          <w:sz w:val="24"/>
          <w:szCs w:val="24"/>
        </w:rPr>
        <w:t xml:space="preserve"> и в местах большого скопления людей;</w:t>
      </w:r>
    </w:p>
    <w:p w:rsidR="003154AE" w:rsidRPr="00815CF0" w:rsidRDefault="003154AE" w:rsidP="003154AE">
      <w:pPr>
        <w:numPr>
          <w:ilvl w:val="0"/>
          <w:numId w:val="44"/>
        </w:numPr>
        <w:tabs>
          <w:tab w:val="left" w:pos="709"/>
          <w:tab w:val="left" w:pos="1540"/>
        </w:tabs>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действовать по сигналу «Внимание всем!», комплектовать минимально необходимый набор документов, вещей и продуктов питания в случае эвакуации;</w:t>
      </w:r>
    </w:p>
    <w:p w:rsidR="003154AE" w:rsidRPr="00815CF0" w:rsidRDefault="003154AE" w:rsidP="003154AE">
      <w:pPr>
        <w:tabs>
          <w:tab w:val="left" w:pos="1540"/>
        </w:tabs>
        <w:jc w:val="both"/>
        <w:rPr>
          <w:rFonts w:ascii="Times New Roman" w:hAnsi="Times New Roman" w:cs="Times New Roman"/>
          <w:b/>
          <w:sz w:val="24"/>
          <w:szCs w:val="24"/>
        </w:rPr>
      </w:pPr>
      <w:r w:rsidRPr="00815CF0">
        <w:rPr>
          <w:rFonts w:ascii="Times New Roman" w:hAnsi="Times New Roman" w:cs="Times New Roman"/>
          <w:b/>
          <w:sz w:val="24"/>
          <w:szCs w:val="24"/>
        </w:rPr>
        <w:t xml:space="preserve">использовать приобретённые знания и умения в практической деятельности и повседневной жизни </w:t>
      </w:r>
      <w:proofErr w:type="gramStart"/>
      <w:r w:rsidRPr="00815CF0">
        <w:rPr>
          <w:rFonts w:ascii="Times New Roman" w:hAnsi="Times New Roman" w:cs="Times New Roman"/>
          <w:b/>
          <w:sz w:val="24"/>
          <w:szCs w:val="24"/>
        </w:rPr>
        <w:t>для</w:t>
      </w:r>
      <w:proofErr w:type="gramEnd"/>
      <w:r w:rsidRPr="00815CF0">
        <w:rPr>
          <w:rFonts w:ascii="Times New Roman" w:hAnsi="Times New Roman" w:cs="Times New Roman"/>
          <w:b/>
          <w:sz w:val="24"/>
          <w:szCs w:val="24"/>
        </w:rPr>
        <w:t>:</w:t>
      </w:r>
    </w:p>
    <w:p w:rsidR="003154AE" w:rsidRPr="00815CF0" w:rsidRDefault="003154AE" w:rsidP="003154AE">
      <w:pPr>
        <w:numPr>
          <w:ilvl w:val="0"/>
          <w:numId w:val="45"/>
        </w:numPr>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обеспечения личной безопасности на улицах и дорогах;</w:t>
      </w:r>
    </w:p>
    <w:p w:rsidR="003154AE" w:rsidRPr="00815CF0" w:rsidRDefault="003154AE" w:rsidP="003154AE">
      <w:pPr>
        <w:numPr>
          <w:ilvl w:val="0"/>
          <w:numId w:val="45"/>
        </w:numPr>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соблюдение мер предосторожности и правил поведения пассажиров в общественном транспорте;</w:t>
      </w:r>
    </w:p>
    <w:p w:rsidR="003154AE" w:rsidRPr="00815CF0" w:rsidRDefault="003154AE" w:rsidP="003154AE">
      <w:pPr>
        <w:numPr>
          <w:ilvl w:val="0"/>
          <w:numId w:val="45"/>
        </w:numPr>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пользования бытовыми приборами и инструментами;</w:t>
      </w:r>
    </w:p>
    <w:p w:rsidR="003154AE" w:rsidRPr="00815CF0" w:rsidRDefault="003154AE" w:rsidP="003154AE">
      <w:pPr>
        <w:numPr>
          <w:ilvl w:val="0"/>
          <w:numId w:val="45"/>
        </w:numPr>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проявление бдительности при угрозе террористического акта;</w:t>
      </w:r>
    </w:p>
    <w:p w:rsidR="003154AE" w:rsidRPr="00815CF0" w:rsidRDefault="003154AE" w:rsidP="003154AE">
      <w:pPr>
        <w:numPr>
          <w:ilvl w:val="0"/>
          <w:numId w:val="45"/>
        </w:numPr>
        <w:spacing w:after="0" w:line="240" w:lineRule="auto"/>
        <w:jc w:val="both"/>
        <w:rPr>
          <w:rFonts w:ascii="Times New Roman" w:hAnsi="Times New Roman" w:cs="Times New Roman"/>
          <w:sz w:val="24"/>
          <w:szCs w:val="24"/>
        </w:rPr>
      </w:pPr>
      <w:r w:rsidRPr="00815CF0">
        <w:rPr>
          <w:rFonts w:ascii="Times New Roman" w:hAnsi="Times New Roman" w:cs="Times New Roman"/>
          <w:sz w:val="24"/>
          <w:szCs w:val="24"/>
        </w:rPr>
        <w:t>обращения (вызова) в случае необходимости в соответствующие службы экстренной помощи.</w:t>
      </w:r>
    </w:p>
    <w:p w:rsidR="006D348E" w:rsidRPr="00815CF0" w:rsidRDefault="006D348E" w:rsidP="006D348E">
      <w:pPr>
        <w:jc w:val="both"/>
        <w:rPr>
          <w:rFonts w:ascii="Times New Roman" w:hAnsi="Times New Roman" w:cs="Times New Roman"/>
          <w:sz w:val="24"/>
          <w:szCs w:val="24"/>
        </w:rPr>
      </w:pPr>
    </w:p>
    <w:p w:rsidR="006D348E" w:rsidRPr="00815CF0" w:rsidRDefault="006D348E" w:rsidP="006D348E">
      <w:pPr>
        <w:jc w:val="both"/>
        <w:rPr>
          <w:rFonts w:ascii="Times New Roman" w:hAnsi="Times New Roman" w:cs="Times New Roman"/>
          <w:sz w:val="24"/>
          <w:szCs w:val="24"/>
        </w:rPr>
      </w:pPr>
    </w:p>
    <w:p w:rsidR="006D348E" w:rsidRPr="003154AE" w:rsidRDefault="006D348E" w:rsidP="006D348E">
      <w:pPr>
        <w:jc w:val="both"/>
        <w:rPr>
          <w:rFonts w:ascii="Times New Roman" w:hAnsi="Times New Roman" w:cs="Times New Roman"/>
          <w:sz w:val="24"/>
          <w:szCs w:val="24"/>
        </w:rPr>
      </w:pPr>
    </w:p>
    <w:p w:rsidR="00AE770E" w:rsidRPr="003154AE" w:rsidRDefault="00AE770E" w:rsidP="007C6537">
      <w:pPr>
        <w:autoSpaceDE w:val="0"/>
        <w:autoSpaceDN w:val="0"/>
        <w:spacing w:before="166" w:after="0" w:line="290" w:lineRule="auto"/>
        <w:ind w:right="4320"/>
        <w:rPr>
          <w:rFonts w:ascii="Times New Roman" w:eastAsia="Times New Roman" w:hAnsi="Times New Roman" w:cs="Times New Roman"/>
          <w:color w:val="000000"/>
          <w:sz w:val="24"/>
          <w:szCs w:val="24"/>
        </w:rPr>
      </w:pPr>
    </w:p>
    <w:sectPr w:rsidR="00AE770E" w:rsidRPr="003154AE" w:rsidSect="00074F7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LiberationSerif">
    <w:altName w:val="Cambria"/>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nsid w:val="FFFFFF7F"/>
    <w:multiLevelType w:val="singleLevel"/>
    <w:tmpl w:val="38441652"/>
    <w:lvl w:ilvl="0">
      <w:start w:val="1"/>
      <w:numFmt w:val="decimal"/>
      <w:pStyle w:val="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a"/>
      <w:lvlText w:val="%1."/>
      <w:lvlJc w:val="left"/>
      <w:pPr>
        <w:tabs>
          <w:tab w:val="num" w:pos="360"/>
        </w:tabs>
        <w:ind w:left="360" w:hanging="360"/>
      </w:pPr>
    </w:lvl>
  </w:abstractNum>
  <w:abstractNum w:abstractNumId="8">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9">
    <w:nsid w:val="01497F2C"/>
    <w:multiLevelType w:val="hybridMultilevel"/>
    <w:tmpl w:val="06983C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96509FF"/>
    <w:multiLevelType w:val="hybridMultilevel"/>
    <w:tmpl w:val="4DF8B5BC"/>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0CBD535C"/>
    <w:multiLevelType w:val="multilevel"/>
    <w:tmpl w:val="829E4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054154E"/>
    <w:multiLevelType w:val="hybridMultilevel"/>
    <w:tmpl w:val="231438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8760B72"/>
    <w:multiLevelType w:val="hybridMultilevel"/>
    <w:tmpl w:val="B19E81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9760B5E"/>
    <w:multiLevelType w:val="hybridMultilevel"/>
    <w:tmpl w:val="A358D7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13059E6"/>
    <w:multiLevelType w:val="hybridMultilevel"/>
    <w:tmpl w:val="46DE36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4047345"/>
    <w:multiLevelType w:val="hybridMultilevel"/>
    <w:tmpl w:val="BD0867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60F3DDA"/>
    <w:multiLevelType w:val="hybridMultilevel"/>
    <w:tmpl w:val="14741E1A"/>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294D3618"/>
    <w:multiLevelType w:val="hybridMultilevel"/>
    <w:tmpl w:val="CE02B70E"/>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2BAD5821"/>
    <w:multiLevelType w:val="hybridMultilevel"/>
    <w:tmpl w:val="756E57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C4A601B"/>
    <w:multiLevelType w:val="hybridMultilevel"/>
    <w:tmpl w:val="4E28E8F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2E511F86"/>
    <w:multiLevelType w:val="hybridMultilevel"/>
    <w:tmpl w:val="41F48E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1E722AE"/>
    <w:multiLevelType w:val="hybridMultilevel"/>
    <w:tmpl w:val="2E584C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2620A5A"/>
    <w:multiLevelType w:val="hybridMultilevel"/>
    <w:tmpl w:val="9998FF9E"/>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nsid w:val="36E24236"/>
    <w:multiLevelType w:val="hybridMultilevel"/>
    <w:tmpl w:val="AC70F5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AAF7AB6"/>
    <w:multiLevelType w:val="hybridMultilevel"/>
    <w:tmpl w:val="C06094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1D72877"/>
    <w:multiLevelType w:val="hybridMultilevel"/>
    <w:tmpl w:val="27FEC9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2921312"/>
    <w:multiLevelType w:val="hybridMultilevel"/>
    <w:tmpl w:val="930004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2B72BDA"/>
    <w:multiLevelType w:val="hybridMultilevel"/>
    <w:tmpl w:val="0E1EF3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6114A31"/>
    <w:multiLevelType w:val="hybridMultilevel"/>
    <w:tmpl w:val="224E70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816446B"/>
    <w:multiLevelType w:val="hybridMultilevel"/>
    <w:tmpl w:val="2536EC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8D557C7"/>
    <w:multiLevelType w:val="hybridMultilevel"/>
    <w:tmpl w:val="4E0EEDD2"/>
    <w:lvl w:ilvl="0" w:tplc="04190001">
      <w:start w:val="1"/>
      <w:numFmt w:val="bullet"/>
      <w:lvlText w:val=""/>
      <w:lvlJc w:val="left"/>
      <w:pPr>
        <w:ind w:left="1484" w:hanging="360"/>
      </w:pPr>
      <w:rPr>
        <w:rFonts w:ascii="Symbol" w:hAnsi="Symbol"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32">
    <w:nsid w:val="4A333C54"/>
    <w:multiLevelType w:val="multilevel"/>
    <w:tmpl w:val="5CFC8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C535DFF"/>
    <w:multiLevelType w:val="hybridMultilevel"/>
    <w:tmpl w:val="963C1D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18C3149"/>
    <w:multiLevelType w:val="hybridMultilevel"/>
    <w:tmpl w:val="037E67F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51E575A1"/>
    <w:multiLevelType w:val="hybridMultilevel"/>
    <w:tmpl w:val="C624DB5C"/>
    <w:lvl w:ilvl="0" w:tplc="04190001">
      <w:start w:val="1"/>
      <w:numFmt w:val="bullet"/>
      <w:lvlText w:val=""/>
      <w:lvlJc w:val="left"/>
      <w:pPr>
        <w:ind w:left="947" w:hanging="360"/>
      </w:pPr>
      <w:rPr>
        <w:rFonts w:ascii="Symbol" w:hAnsi="Symbol" w:hint="default"/>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36">
    <w:nsid w:val="57F47C21"/>
    <w:multiLevelType w:val="hybridMultilevel"/>
    <w:tmpl w:val="84F42E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FCA17BE"/>
    <w:multiLevelType w:val="hybridMultilevel"/>
    <w:tmpl w:val="172098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2581995"/>
    <w:multiLevelType w:val="hybridMultilevel"/>
    <w:tmpl w:val="38CE8C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4FA10A9"/>
    <w:multiLevelType w:val="hybridMultilevel"/>
    <w:tmpl w:val="CCA216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0A77694"/>
    <w:multiLevelType w:val="hybridMultilevel"/>
    <w:tmpl w:val="953CAC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3BA7E75"/>
    <w:multiLevelType w:val="hybridMultilevel"/>
    <w:tmpl w:val="3F98F52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2">
    <w:nsid w:val="769E6753"/>
    <w:multiLevelType w:val="multilevel"/>
    <w:tmpl w:val="73CCB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6BA02D6"/>
    <w:multiLevelType w:val="hybridMultilevel"/>
    <w:tmpl w:val="FBE05F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6C41511"/>
    <w:multiLevelType w:val="hybridMultilevel"/>
    <w:tmpl w:val="E54647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9840282"/>
    <w:multiLevelType w:val="hybridMultilevel"/>
    <w:tmpl w:val="2F2CF4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32"/>
  </w:num>
  <w:num w:numId="11">
    <w:abstractNumId w:val="42"/>
  </w:num>
  <w:num w:numId="12">
    <w:abstractNumId w:val="11"/>
  </w:num>
  <w:num w:numId="13">
    <w:abstractNumId w:val="28"/>
  </w:num>
  <w:num w:numId="14">
    <w:abstractNumId w:val="40"/>
  </w:num>
  <w:num w:numId="15">
    <w:abstractNumId w:val="39"/>
  </w:num>
  <w:num w:numId="16">
    <w:abstractNumId w:val="33"/>
  </w:num>
  <w:num w:numId="17">
    <w:abstractNumId w:val="9"/>
  </w:num>
  <w:num w:numId="18">
    <w:abstractNumId w:val="21"/>
  </w:num>
  <w:num w:numId="19">
    <w:abstractNumId w:val="30"/>
  </w:num>
  <w:num w:numId="20">
    <w:abstractNumId w:val="37"/>
  </w:num>
  <w:num w:numId="21">
    <w:abstractNumId w:val="26"/>
  </w:num>
  <w:num w:numId="22">
    <w:abstractNumId w:val="45"/>
  </w:num>
  <w:num w:numId="23">
    <w:abstractNumId w:val="12"/>
  </w:num>
  <w:num w:numId="24">
    <w:abstractNumId w:val="44"/>
  </w:num>
  <w:num w:numId="25">
    <w:abstractNumId w:val="25"/>
  </w:num>
  <w:num w:numId="26">
    <w:abstractNumId w:val="38"/>
  </w:num>
  <w:num w:numId="27">
    <w:abstractNumId w:val="22"/>
  </w:num>
  <w:num w:numId="28">
    <w:abstractNumId w:val="43"/>
  </w:num>
  <w:num w:numId="29">
    <w:abstractNumId w:val="15"/>
  </w:num>
  <w:num w:numId="30">
    <w:abstractNumId w:val="29"/>
  </w:num>
  <w:num w:numId="31">
    <w:abstractNumId w:val="19"/>
  </w:num>
  <w:num w:numId="32">
    <w:abstractNumId w:val="36"/>
  </w:num>
  <w:num w:numId="33">
    <w:abstractNumId w:val="13"/>
  </w:num>
  <w:num w:numId="34">
    <w:abstractNumId w:val="14"/>
  </w:num>
  <w:num w:numId="35">
    <w:abstractNumId w:val="35"/>
  </w:num>
  <w:num w:numId="36">
    <w:abstractNumId w:val="16"/>
  </w:num>
  <w:num w:numId="37">
    <w:abstractNumId w:val="27"/>
  </w:num>
  <w:num w:numId="38">
    <w:abstractNumId w:val="23"/>
  </w:num>
  <w:num w:numId="39">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num>
  <w:num w:numId="44">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compat>
    <w:compatSetting w:name="compatibilityMode" w:uri="http://schemas.microsoft.com/office/word" w:val="12"/>
  </w:compat>
  <w:rsids>
    <w:rsidRoot w:val="003C1972"/>
    <w:rsid w:val="00006B89"/>
    <w:rsid w:val="00011BBB"/>
    <w:rsid w:val="0002046E"/>
    <w:rsid w:val="00032040"/>
    <w:rsid w:val="000326D9"/>
    <w:rsid w:val="00036233"/>
    <w:rsid w:val="000376C0"/>
    <w:rsid w:val="00042687"/>
    <w:rsid w:val="000435A6"/>
    <w:rsid w:val="00050957"/>
    <w:rsid w:val="00074F7E"/>
    <w:rsid w:val="00092C51"/>
    <w:rsid w:val="0009689E"/>
    <w:rsid w:val="000A5F95"/>
    <w:rsid w:val="000B4B09"/>
    <w:rsid w:val="000C0D04"/>
    <w:rsid w:val="000E6365"/>
    <w:rsid w:val="00121D61"/>
    <w:rsid w:val="001458E4"/>
    <w:rsid w:val="00172FEF"/>
    <w:rsid w:val="00174293"/>
    <w:rsid w:val="001814FE"/>
    <w:rsid w:val="0018498C"/>
    <w:rsid w:val="0019011E"/>
    <w:rsid w:val="001975E2"/>
    <w:rsid w:val="001C13B6"/>
    <w:rsid w:val="001E08CA"/>
    <w:rsid w:val="001E3E74"/>
    <w:rsid w:val="001F14A5"/>
    <w:rsid w:val="00210AFD"/>
    <w:rsid w:val="00210D9C"/>
    <w:rsid w:val="00216DFC"/>
    <w:rsid w:val="0022759F"/>
    <w:rsid w:val="00236142"/>
    <w:rsid w:val="00241E7F"/>
    <w:rsid w:val="0025740E"/>
    <w:rsid w:val="00287C4B"/>
    <w:rsid w:val="002A2359"/>
    <w:rsid w:val="002E2EA4"/>
    <w:rsid w:val="003154AE"/>
    <w:rsid w:val="00316092"/>
    <w:rsid w:val="00320DD3"/>
    <w:rsid w:val="003302F4"/>
    <w:rsid w:val="00330A32"/>
    <w:rsid w:val="00335975"/>
    <w:rsid w:val="0034103E"/>
    <w:rsid w:val="0034612D"/>
    <w:rsid w:val="00353268"/>
    <w:rsid w:val="003651BB"/>
    <w:rsid w:val="0038184D"/>
    <w:rsid w:val="00384C3A"/>
    <w:rsid w:val="00387282"/>
    <w:rsid w:val="0039069C"/>
    <w:rsid w:val="00393742"/>
    <w:rsid w:val="003A1295"/>
    <w:rsid w:val="003C1972"/>
    <w:rsid w:val="003D638F"/>
    <w:rsid w:val="003E0CB4"/>
    <w:rsid w:val="00404568"/>
    <w:rsid w:val="00414602"/>
    <w:rsid w:val="00416C13"/>
    <w:rsid w:val="00420EB7"/>
    <w:rsid w:val="00442C49"/>
    <w:rsid w:val="00447981"/>
    <w:rsid w:val="004943BD"/>
    <w:rsid w:val="004A0F6A"/>
    <w:rsid w:val="004B1073"/>
    <w:rsid w:val="004D49D2"/>
    <w:rsid w:val="004E2B0A"/>
    <w:rsid w:val="004F159B"/>
    <w:rsid w:val="005579BE"/>
    <w:rsid w:val="00573498"/>
    <w:rsid w:val="00593A4C"/>
    <w:rsid w:val="005B1616"/>
    <w:rsid w:val="005E0342"/>
    <w:rsid w:val="005E0D43"/>
    <w:rsid w:val="005F009A"/>
    <w:rsid w:val="005F3057"/>
    <w:rsid w:val="00622869"/>
    <w:rsid w:val="0062297D"/>
    <w:rsid w:val="00624C4F"/>
    <w:rsid w:val="00625BDC"/>
    <w:rsid w:val="006360DC"/>
    <w:rsid w:val="0064295D"/>
    <w:rsid w:val="006607A5"/>
    <w:rsid w:val="0069612A"/>
    <w:rsid w:val="006D348E"/>
    <w:rsid w:val="007425F0"/>
    <w:rsid w:val="007454AD"/>
    <w:rsid w:val="0077215A"/>
    <w:rsid w:val="007805EA"/>
    <w:rsid w:val="0078115F"/>
    <w:rsid w:val="007B16CD"/>
    <w:rsid w:val="007C3BB7"/>
    <w:rsid w:val="007C456F"/>
    <w:rsid w:val="007C6537"/>
    <w:rsid w:val="007E080A"/>
    <w:rsid w:val="007E329C"/>
    <w:rsid w:val="007E4153"/>
    <w:rsid w:val="007F21D3"/>
    <w:rsid w:val="00800A04"/>
    <w:rsid w:val="00805D6B"/>
    <w:rsid w:val="00810694"/>
    <w:rsid w:val="00815CF0"/>
    <w:rsid w:val="00823E25"/>
    <w:rsid w:val="00884340"/>
    <w:rsid w:val="00891100"/>
    <w:rsid w:val="008967EA"/>
    <w:rsid w:val="008A06DB"/>
    <w:rsid w:val="008A3195"/>
    <w:rsid w:val="008C1402"/>
    <w:rsid w:val="008D5668"/>
    <w:rsid w:val="008E05C5"/>
    <w:rsid w:val="008E3173"/>
    <w:rsid w:val="008E3F0E"/>
    <w:rsid w:val="008E6F6B"/>
    <w:rsid w:val="008F139F"/>
    <w:rsid w:val="008F2C07"/>
    <w:rsid w:val="008F2E91"/>
    <w:rsid w:val="00955132"/>
    <w:rsid w:val="0095523B"/>
    <w:rsid w:val="0096777A"/>
    <w:rsid w:val="0097457D"/>
    <w:rsid w:val="0097528F"/>
    <w:rsid w:val="009949BE"/>
    <w:rsid w:val="009A4FF7"/>
    <w:rsid w:val="009A7822"/>
    <w:rsid w:val="009B2B4E"/>
    <w:rsid w:val="009E2370"/>
    <w:rsid w:val="00A05485"/>
    <w:rsid w:val="00A160A2"/>
    <w:rsid w:val="00A17866"/>
    <w:rsid w:val="00A24CD5"/>
    <w:rsid w:val="00A30AEA"/>
    <w:rsid w:val="00A30C07"/>
    <w:rsid w:val="00A46E4E"/>
    <w:rsid w:val="00A605F3"/>
    <w:rsid w:val="00A857CA"/>
    <w:rsid w:val="00AC0EF9"/>
    <w:rsid w:val="00AD0988"/>
    <w:rsid w:val="00AD79E4"/>
    <w:rsid w:val="00AE770E"/>
    <w:rsid w:val="00B05283"/>
    <w:rsid w:val="00B05DF8"/>
    <w:rsid w:val="00B31145"/>
    <w:rsid w:val="00B3391F"/>
    <w:rsid w:val="00B4765F"/>
    <w:rsid w:val="00B54990"/>
    <w:rsid w:val="00B56A24"/>
    <w:rsid w:val="00B65CD3"/>
    <w:rsid w:val="00B7161F"/>
    <w:rsid w:val="00B914D2"/>
    <w:rsid w:val="00B94BAB"/>
    <w:rsid w:val="00BA1867"/>
    <w:rsid w:val="00BB2E94"/>
    <w:rsid w:val="00BB4206"/>
    <w:rsid w:val="00BF1E90"/>
    <w:rsid w:val="00C006DE"/>
    <w:rsid w:val="00C13E60"/>
    <w:rsid w:val="00C235F5"/>
    <w:rsid w:val="00C2733B"/>
    <w:rsid w:val="00C33E2C"/>
    <w:rsid w:val="00C37A08"/>
    <w:rsid w:val="00C4580F"/>
    <w:rsid w:val="00C50DF8"/>
    <w:rsid w:val="00C538B4"/>
    <w:rsid w:val="00C67FDA"/>
    <w:rsid w:val="00CB7887"/>
    <w:rsid w:val="00CC0CC6"/>
    <w:rsid w:val="00CC5C29"/>
    <w:rsid w:val="00CF7697"/>
    <w:rsid w:val="00D21F4E"/>
    <w:rsid w:val="00D45EB3"/>
    <w:rsid w:val="00D54BF2"/>
    <w:rsid w:val="00D556A3"/>
    <w:rsid w:val="00D76705"/>
    <w:rsid w:val="00DB48D2"/>
    <w:rsid w:val="00DD136B"/>
    <w:rsid w:val="00DD3811"/>
    <w:rsid w:val="00DE223F"/>
    <w:rsid w:val="00E010AA"/>
    <w:rsid w:val="00E04E9F"/>
    <w:rsid w:val="00E06624"/>
    <w:rsid w:val="00E132E6"/>
    <w:rsid w:val="00E15481"/>
    <w:rsid w:val="00E331FD"/>
    <w:rsid w:val="00E35E9C"/>
    <w:rsid w:val="00E375C0"/>
    <w:rsid w:val="00E40005"/>
    <w:rsid w:val="00E512A4"/>
    <w:rsid w:val="00E54AF7"/>
    <w:rsid w:val="00E639D9"/>
    <w:rsid w:val="00E8777E"/>
    <w:rsid w:val="00E90F58"/>
    <w:rsid w:val="00EA1B0C"/>
    <w:rsid w:val="00EA4CFB"/>
    <w:rsid w:val="00EB02E8"/>
    <w:rsid w:val="00EB6ECC"/>
    <w:rsid w:val="00EC3FF1"/>
    <w:rsid w:val="00ED2DD0"/>
    <w:rsid w:val="00F05371"/>
    <w:rsid w:val="00F1194A"/>
    <w:rsid w:val="00F33BE7"/>
    <w:rsid w:val="00F46984"/>
    <w:rsid w:val="00F54A74"/>
    <w:rsid w:val="00F90B19"/>
    <w:rsid w:val="00FA583F"/>
    <w:rsid w:val="00FC548D"/>
    <w:rsid w:val="00FC78D6"/>
    <w:rsid w:val="00FE73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65CD3"/>
  </w:style>
  <w:style w:type="paragraph" w:styleId="1">
    <w:name w:val="heading 1"/>
    <w:basedOn w:val="a1"/>
    <w:next w:val="a1"/>
    <w:link w:val="11"/>
    <w:uiPriority w:val="9"/>
    <w:qFormat/>
    <w:rsid w:val="00C50DF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1">
    <w:name w:val="heading 2"/>
    <w:basedOn w:val="a1"/>
    <w:next w:val="a1"/>
    <w:link w:val="22"/>
    <w:uiPriority w:val="9"/>
    <w:unhideWhenUsed/>
    <w:qFormat/>
    <w:rsid w:val="00C50DF8"/>
    <w:pPr>
      <w:keepNext/>
      <w:keepLines/>
      <w:spacing w:before="40" w:after="0"/>
      <w:outlineLvl w:val="1"/>
    </w:pPr>
    <w:rPr>
      <w:rFonts w:ascii="Calibri" w:eastAsia="MS Gothic" w:hAnsi="Calibri" w:cs="Times New Roman"/>
      <w:b/>
      <w:bCs/>
      <w:color w:val="4F81BD"/>
      <w:sz w:val="26"/>
      <w:szCs w:val="26"/>
    </w:rPr>
  </w:style>
  <w:style w:type="paragraph" w:styleId="31">
    <w:name w:val="heading 3"/>
    <w:basedOn w:val="a1"/>
    <w:next w:val="a1"/>
    <w:link w:val="32"/>
    <w:uiPriority w:val="9"/>
    <w:semiHidden/>
    <w:unhideWhenUsed/>
    <w:qFormat/>
    <w:rsid w:val="00C50DF8"/>
    <w:pPr>
      <w:keepNext/>
      <w:keepLines/>
      <w:spacing w:before="40" w:after="0"/>
      <w:outlineLvl w:val="2"/>
    </w:pPr>
    <w:rPr>
      <w:rFonts w:ascii="Calibri" w:eastAsia="MS Gothic" w:hAnsi="Calibri" w:cs="Times New Roman"/>
      <w:b/>
      <w:bCs/>
      <w:color w:val="4F81BD"/>
    </w:rPr>
  </w:style>
  <w:style w:type="paragraph" w:styleId="4">
    <w:name w:val="heading 4"/>
    <w:basedOn w:val="a1"/>
    <w:next w:val="a1"/>
    <w:link w:val="40"/>
    <w:uiPriority w:val="9"/>
    <w:semiHidden/>
    <w:unhideWhenUsed/>
    <w:qFormat/>
    <w:rsid w:val="00C50DF8"/>
    <w:pPr>
      <w:keepNext/>
      <w:keepLines/>
      <w:spacing w:before="40" w:after="0"/>
      <w:outlineLvl w:val="3"/>
    </w:pPr>
    <w:rPr>
      <w:rFonts w:ascii="Calibri" w:eastAsia="MS Gothic" w:hAnsi="Calibri" w:cs="Times New Roman"/>
      <w:b/>
      <w:bCs/>
      <w:i/>
      <w:iCs/>
      <w:color w:val="4F81BD"/>
    </w:rPr>
  </w:style>
  <w:style w:type="paragraph" w:styleId="5">
    <w:name w:val="heading 5"/>
    <w:basedOn w:val="a1"/>
    <w:next w:val="a1"/>
    <w:link w:val="50"/>
    <w:uiPriority w:val="9"/>
    <w:semiHidden/>
    <w:unhideWhenUsed/>
    <w:qFormat/>
    <w:rsid w:val="00C50DF8"/>
    <w:pPr>
      <w:keepNext/>
      <w:keepLines/>
      <w:spacing w:before="40" w:after="0"/>
      <w:outlineLvl w:val="4"/>
    </w:pPr>
    <w:rPr>
      <w:rFonts w:ascii="Calibri" w:eastAsia="MS Gothic" w:hAnsi="Calibri" w:cs="Times New Roman"/>
      <w:color w:val="243F60"/>
    </w:rPr>
  </w:style>
  <w:style w:type="paragraph" w:styleId="6">
    <w:name w:val="heading 6"/>
    <w:basedOn w:val="a1"/>
    <w:next w:val="a1"/>
    <w:link w:val="60"/>
    <w:uiPriority w:val="9"/>
    <w:semiHidden/>
    <w:unhideWhenUsed/>
    <w:qFormat/>
    <w:rsid w:val="00C50DF8"/>
    <w:pPr>
      <w:keepNext/>
      <w:keepLines/>
      <w:spacing w:before="40" w:after="0"/>
      <w:outlineLvl w:val="5"/>
    </w:pPr>
    <w:rPr>
      <w:rFonts w:ascii="Calibri" w:eastAsia="MS Gothic" w:hAnsi="Calibri" w:cs="Times New Roman"/>
      <w:i/>
      <w:iCs/>
      <w:color w:val="243F60"/>
    </w:rPr>
  </w:style>
  <w:style w:type="paragraph" w:styleId="7">
    <w:name w:val="heading 7"/>
    <w:basedOn w:val="a1"/>
    <w:next w:val="a1"/>
    <w:link w:val="70"/>
    <w:uiPriority w:val="9"/>
    <w:semiHidden/>
    <w:unhideWhenUsed/>
    <w:qFormat/>
    <w:rsid w:val="00C50DF8"/>
    <w:pPr>
      <w:keepNext/>
      <w:keepLines/>
      <w:spacing w:before="40" w:after="0"/>
      <w:outlineLvl w:val="6"/>
    </w:pPr>
    <w:rPr>
      <w:rFonts w:ascii="Calibri" w:eastAsia="MS Gothic" w:hAnsi="Calibri" w:cs="Times New Roman"/>
      <w:i/>
      <w:iCs/>
      <w:color w:val="404040"/>
    </w:rPr>
  </w:style>
  <w:style w:type="paragraph" w:styleId="8">
    <w:name w:val="heading 8"/>
    <w:basedOn w:val="a1"/>
    <w:next w:val="a1"/>
    <w:link w:val="80"/>
    <w:uiPriority w:val="9"/>
    <w:semiHidden/>
    <w:unhideWhenUsed/>
    <w:qFormat/>
    <w:rsid w:val="00C50DF8"/>
    <w:pPr>
      <w:keepNext/>
      <w:keepLines/>
      <w:spacing w:before="40" w:after="0"/>
      <w:outlineLvl w:val="7"/>
    </w:pPr>
    <w:rPr>
      <w:rFonts w:ascii="Calibri" w:eastAsia="MS Gothic" w:hAnsi="Calibri" w:cs="Times New Roman"/>
      <w:color w:val="4F81BD"/>
      <w:sz w:val="20"/>
      <w:szCs w:val="20"/>
    </w:rPr>
  </w:style>
  <w:style w:type="paragraph" w:styleId="9">
    <w:name w:val="heading 9"/>
    <w:basedOn w:val="a1"/>
    <w:next w:val="a1"/>
    <w:link w:val="90"/>
    <w:uiPriority w:val="9"/>
    <w:semiHidden/>
    <w:unhideWhenUsed/>
    <w:qFormat/>
    <w:rsid w:val="00C50DF8"/>
    <w:pPr>
      <w:keepNext/>
      <w:keepLines/>
      <w:spacing w:before="40" w:after="0"/>
      <w:outlineLvl w:val="8"/>
    </w:pPr>
    <w:rPr>
      <w:rFonts w:ascii="Calibri" w:eastAsia="MS Gothic" w:hAnsi="Calibri" w:cs="Times New Roman"/>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10"/>
    <w:uiPriority w:val="9"/>
    <w:rsid w:val="00C50DF8"/>
    <w:rPr>
      <w:rFonts w:asciiTheme="majorHAnsi" w:eastAsiaTheme="majorEastAsia" w:hAnsiTheme="majorHAnsi" w:cstheme="majorBidi"/>
      <w:color w:val="2E74B5" w:themeColor="accent1" w:themeShade="BF"/>
      <w:sz w:val="32"/>
      <w:szCs w:val="32"/>
    </w:rPr>
  </w:style>
  <w:style w:type="character" w:customStyle="1" w:styleId="22">
    <w:name w:val="Заголовок 2 Знак"/>
    <w:basedOn w:val="a2"/>
    <w:link w:val="21"/>
    <w:uiPriority w:val="9"/>
    <w:rsid w:val="00C50DF8"/>
    <w:rPr>
      <w:rFonts w:ascii="Calibri" w:eastAsia="MS Gothic" w:hAnsi="Calibri" w:cs="Times New Roman"/>
      <w:b/>
      <w:bCs/>
      <w:color w:val="4F81BD"/>
      <w:sz w:val="26"/>
      <w:szCs w:val="26"/>
    </w:rPr>
  </w:style>
  <w:style w:type="character" w:customStyle="1" w:styleId="32">
    <w:name w:val="Заголовок 3 Знак"/>
    <w:basedOn w:val="a2"/>
    <w:link w:val="31"/>
    <w:uiPriority w:val="9"/>
    <w:semiHidden/>
    <w:rsid w:val="00C50DF8"/>
    <w:rPr>
      <w:rFonts w:ascii="Calibri" w:eastAsia="MS Gothic" w:hAnsi="Calibri" w:cs="Times New Roman"/>
      <w:b/>
      <w:bCs/>
      <w:color w:val="4F81BD"/>
    </w:rPr>
  </w:style>
  <w:style w:type="character" w:customStyle="1" w:styleId="40">
    <w:name w:val="Заголовок 4 Знак"/>
    <w:basedOn w:val="a2"/>
    <w:link w:val="4"/>
    <w:uiPriority w:val="9"/>
    <w:semiHidden/>
    <w:rsid w:val="00C50DF8"/>
    <w:rPr>
      <w:rFonts w:ascii="Calibri" w:eastAsia="MS Gothic" w:hAnsi="Calibri" w:cs="Times New Roman"/>
      <w:b/>
      <w:bCs/>
      <w:i/>
      <w:iCs/>
      <w:color w:val="4F81BD"/>
    </w:rPr>
  </w:style>
  <w:style w:type="character" w:customStyle="1" w:styleId="50">
    <w:name w:val="Заголовок 5 Знак"/>
    <w:basedOn w:val="a2"/>
    <w:link w:val="5"/>
    <w:uiPriority w:val="9"/>
    <w:semiHidden/>
    <w:rsid w:val="00C50DF8"/>
    <w:rPr>
      <w:rFonts w:ascii="Calibri" w:eastAsia="MS Gothic" w:hAnsi="Calibri" w:cs="Times New Roman"/>
      <w:color w:val="243F60"/>
    </w:rPr>
  </w:style>
  <w:style w:type="character" w:customStyle="1" w:styleId="60">
    <w:name w:val="Заголовок 6 Знак"/>
    <w:basedOn w:val="a2"/>
    <w:link w:val="6"/>
    <w:uiPriority w:val="9"/>
    <w:semiHidden/>
    <w:rsid w:val="00C50DF8"/>
    <w:rPr>
      <w:rFonts w:ascii="Calibri" w:eastAsia="MS Gothic" w:hAnsi="Calibri" w:cs="Times New Roman"/>
      <w:i/>
      <w:iCs/>
      <w:color w:val="243F60"/>
    </w:rPr>
  </w:style>
  <w:style w:type="character" w:customStyle="1" w:styleId="70">
    <w:name w:val="Заголовок 7 Знак"/>
    <w:basedOn w:val="a2"/>
    <w:link w:val="7"/>
    <w:uiPriority w:val="9"/>
    <w:semiHidden/>
    <w:rsid w:val="00C50DF8"/>
    <w:rPr>
      <w:rFonts w:ascii="Calibri" w:eastAsia="MS Gothic" w:hAnsi="Calibri" w:cs="Times New Roman"/>
      <w:i/>
      <w:iCs/>
      <w:color w:val="404040"/>
    </w:rPr>
  </w:style>
  <w:style w:type="character" w:customStyle="1" w:styleId="80">
    <w:name w:val="Заголовок 8 Знак"/>
    <w:basedOn w:val="a2"/>
    <w:link w:val="8"/>
    <w:uiPriority w:val="9"/>
    <w:semiHidden/>
    <w:rsid w:val="00C50DF8"/>
    <w:rPr>
      <w:rFonts w:ascii="Calibri" w:eastAsia="MS Gothic" w:hAnsi="Calibri" w:cs="Times New Roman"/>
      <w:color w:val="4F81BD"/>
      <w:sz w:val="20"/>
      <w:szCs w:val="20"/>
    </w:rPr>
  </w:style>
  <w:style w:type="character" w:customStyle="1" w:styleId="90">
    <w:name w:val="Заголовок 9 Знак"/>
    <w:basedOn w:val="a2"/>
    <w:link w:val="9"/>
    <w:uiPriority w:val="9"/>
    <w:semiHidden/>
    <w:rsid w:val="00C50DF8"/>
    <w:rPr>
      <w:rFonts w:ascii="Calibri" w:eastAsia="MS Gothic" w:hAnsi="Calibri" w:cs="Times New Roman"/>
      <w:i/>
      <w:iCs/>
      <w:color w:val="404040"/>
      <w:sz w:val="20"/>
      <w:szCs w:val="20"/>
    </w:rPr>
  </w:style>
  <w:style w:type="paragraph" w:customStyle="1" w:styleId="110">
    <w:name w:val="Заголовок 11"/>
    <w:basedOn w:val="a1"/>
    <w:next w:val="a1"/>
    <w:link w:val="10"/>
    <w:uiPriority w:val="9"/>
    <w:qFormat/>
    <w:rsid w:val="00C50DF8"/>
    <w:pPr>
      <w:keepNext/>
      <w:keepLines/>
      <w:spacing w:before="480" w:after="0" w:line="276" w:lineRule="auto"/>
      <w:outlineLvl w:val="0"/>
    </w:pPr>
    <w:rPr>
      <w:rFonts w:asciiTheme="majorHAnsi" w:eastAsiaTheme="majorEastAsia" w:hAnsiTheme="majorHAnsi" w:cstheme="majorBidi"/>
      <w:color w:val="2E74B5" w:themeColor="accent1" w:themeShade="BF"/>
      <w:sz w:val="32"/>
      <w:szCs w:val="32"/>
    </w:rPr>
  </w:style>
  <w:style w:type="paragraph" w:customStyle="1" w:styleId="210">
    <w:name w:val="Заголовок 21"/>
    <w:basedOn w:val="a1"/>
    <w:next w:val="a1"/>
    <w:uiPriority w:val="9"/>
    <w:unhideWhenUsed/>
    <w:qFormat/>
    <w:rsid w:val="00C50DF8"/>
    <w:pPr>
      <w:keepNext/>
      <w:keepLines/>
      <w:spacing w:before="200" w:after="0" w:line="276" w:lineRule="auto"/>
      <w:outlineLvl w:val="1"/>
    </w:pPr>
    <w:rPr>
      <w:rFonts w:ascii="Calibri" w:eastAsia="MS Gothic" w:hAnsi="Calibri" w:cs="Times New Roman"/>
      <w:b/>
      <w:bCs/>
      <w:color w:val="4F81BD"/>
      <w:sz w:val="26"/>
      <w:szCs w:val="26"/>
      <w:lang w:val="en-US"/>
    </w:rPr>
  </w:style>
  <w:style w:type="paragraph" w:customStyle="1" w:styleId="310">
    <w:name w:val="Заголовок 31"/>
    <w:basedOn w:val="a1"/>
    <w:next w:val="a1"/>
    <w:uiPriority w:val="9"/>
    <w:unhideWhenUsed/>
    <w:qFormat/>
    <w:rsid w:val="00C50DF8"/>
    <w:pPr>
      <w:keepNext/>
      <w:keepLines/>
      <w:spacing w:before="200" w:after="0" w:line="276" w:lineRule="auto"/>
      <w:outlineLvl w:val="2"/>
    </w:pPr>
    <w:rPr>
      <w:rFonts w:ascii="Calibri" w:eastAsia="MS Gothic" w:hAnsi="Calibri" w:cs="Times New Roman"/>
      <w:b/>
      <w:bCs/>
      <w:color w:val="4F81BD"/>
      <w:lang w:val="en-US"/>
    </w:rPr>
  </w:style>
  <w:style w:type="paragraph" w:customStyle="1" w:styleId="41">
    <w:name w:val="Заголовок 41"/>
    <w:basedOn w:val="a1"/>
    <w:next w:val="a1"/>
    <w:uiPriority w:val="9"/>
    <w:semiHidden/>
    <w:unhideWhenUsed/>
    <w:qFormat/>
    <w:rsid w:val="00C50DF8"/>
    <w:pPr>
      <w:keepNext/>
      <w:keepLines/>
      <w:spacing w:before="200" w:after="0" w:line="276" w:lineRule="auto"/>
      <w:outlineLvl w:val="3"/>
    </w:pPr>
    <w:rPr>
      <w:rFonts w:ascii="Calibri" w:eastAsia="MS Gothic" w:hAnsi="Calibri" w:cs="Times New Roman"/>
      <w:b/>
      <w:bCs/>
      <w:i/>
      <w:iCs/>
      <w:color w:val="4F81BD"/>
      <w:lang w:val="en-US"/>
    </w:rPr>
  </w:style>
  <w:style w:type="paragraph" w:customStyle="1" w:styleId="51">
    <w:name w:val="Заголовок 51"/>
    <w:basedOn w:val="a1"/>
    <w:next w:val="a1"/>
    <w:uiPriority w:val="9"/>
    <w:semiHidden/>
    <w:unhideWhenUsed/>
    <w:qFormat/>
    <w:rsid w:val="00C50DF8"/>
    <w:pPr>
      <w:keepNext/>
      <w:keepLines/>
      <w:spacing w:before="200" w:after="0" w:line="276" w:lineRule="auto"/>
      <w:outlineLvl w:val="4"/>
    </w:pPr>
    <w:rPr>
      <w:rFonts w:ascii="Calibri" w:eastAsia="MS Gothic" w:hAnsi="Calibri" w:cs="Times New Roman"/>
      <w:color w:val="243F60"/>
      <w:lang w:val="en-US"/>
    </w:rPr>
  </w:style>
  <w:style w:type="paragraph" w:customStyle="1" w:styleId="61">
    <w:name w:val="Заголовок 61"/>
    <w:basedOn w:val="a1"/>
    <w:next w:val="a1"/>
    <w:uiPriority w:val="9"/>
    <w:semiHidden/>
    <w:unhideWhenUsed/>
    <w:qFormat/>
    <w:rsid w:val="00C50DF8"/>
    <w:pPr>
      <w:keepNext/>
      <w:keepLines/>
      <w:spacing w:before="200" w:after="0" w:line="276" w:lineRule="auto"/>
      <w:outlineLvl w:val="5"/>
    </w:pPr>
    <w:rPr>
      <w:rFonts w:ascii="Calibri" w:eastAsia="MS Gothic" w:hAnsi="Calibri" w:cs="Times New Roman"/>
      <w:i/>
      <w:iCs/>
      <w:color w:val="243F60"/>
      <w:lang w:val="en-US"/>
    </w:rPr>
  </w:style>
  <w:style w:type="paragraph" w:customStyle="1" w:styleId="71">
    <w:name w:val="Заголовок 71"/>
    <w:basedOn w:val="a1"/>
    <w:next w:val="a1"/>
    <w:uiPriority w:val="9"/>
    <w:semiHidden/>
    <w:unhideWhenUsed/>
    <w:qFormat/>
    <w:rsid w:val="00C50DF8"/>
    <w:pPr>
      <w:keepNext/>
      <w:keepLines/>
      <w:spacing w:before="200" w:after="0" w:line="276" w:lineRule="auto"/>
      <w:outlineLvl w:val="6"/>
    </w:pPr>
    <w:rPr>
      <w:rFonts w:ascii="Calibri" w:eastAsia="MS Gothic" w:hAnsi="Calibri" w:cs="Times New Roman"/>
      <w:i/>
      <w:iCs/>
      <w:color w:val="404040"/>
      <w:lang w:val="en-US"/>
    </w:rPr>
  </w:style>
  <w:style w:type="paragraph" w:customStyle="1" w:styleId="81">
    <w:name w:val="Заголовок 81"/>
    <w:basedOn w:val="a1"/>
    <w:next w:val="a1"/>
    <w:uiPriority w:val="9"/>
    <w:semiHidden/>
    <w:unhideWhenUsed/>
    <w:qFormat/>
    <w:rsid w:val="00C50DF8"/>
    <w:pPr>
      <w:keepNext/>
      <w:keepLines/>
      <w:spacing w:before="200" w:after="0" w:line="276" w:lineRule="auto"/>
      <w:outlineLvl w:val="7"/>
    </w:pPr>
    <w:rPr>
      <w:rFonts w:ascii="Calibri" w:eastAsia="MS Gothic" w:hAnsi="Calibri" w:cs="Times New Roman"/>
      <w:color w:val="4F81BD"/>
      <w:sz w:val="20"/>
      <w:szCs w:val="20"/>
      <w:lang w:val="en-US"/>
    </w:rPr>
  </w:style>
  <w:style w:type="paragraph" w:customStyle="1" w:styleId="91">
    <w:name w:val="Заголовок 91"/>
    <w:basedOn w:val="a1"/>
    <w:next w:val="a1"/>
    <w:uiPriority w:val="9"/>
    <w:semiHidden/>
    <w:unhideWhenUsed/>
    <w:qFormat/>
    <w:rsid w:val="00C50DF8"/>
    <w:pPr>
      <w:keepNext/>
      <w:keepLines/>
      <w:spacing w:before="200" w:after="0" w:line="276" w:lineRule="auto"/>
      <w:outlineLvl w:val="8"/>
    </w:pPr>
    <w:rPr>
      <w:rFonts w:ascii="Calibri" w:eastAsia="MS Gothic" w:hAnsi="Calibri" w:cs="Times New Roman"/>
      <w:i/>
      <w:iCs/>
      <w:color w:val="404040"/>
      <w:sz w:val="20"/>
      <w:szCs w:val="20"/>
      <w:lang w:val="en-US"/>
    </w:rPr>
  </w:style>
  <w:style w:type="numbering" w:customStyle="1" w:styleId="12">
    <w:name w:val="Нет списка1"/>
    <w:next w:val="a4"/>
    <w:uiPriority w:val="99"/>
    <w:semiHidden/>
    <w:unhideWhenUsed/>
    <w:rsid w:val="00C50DF8"/>
  </w:style>
  <w:style w:type="paragraph" w:styleId="a5">
    <w:name w:val="header"/>
    <w:basedOn w:val="a1"/>
    <w:link w:val="a6"/>
    <w:uiPriority w:val="99"/>
    <w:unhideWhenUsed/>
    <w:rsid w:val="00C50DF8"/>
    <w:pPr>
      <w:tabs>
        <w:tab w:val="center" w:pos="4680"/>
        <w:tab w:val="right" w:pos="9360"/>
      </w:tabs>
      <w:spacing w:after="0" w:line="240" w:lineRule="auto"/>
    </w:pPr>
    <w:rPr>
      <w:rFonts w:eastAsia="MS Mincho"/>
      <w:lang w:val="en-US"/>
    </w:rPr>
  </w:style>
  <w:style w:type="character" w:customStyle="1" w:styleId="a6">
    <w:name w:val="Верхний колонтитул Знак"/>
    <w:basedOn w:val="a2"/>
    <w:link w:val="a5"/>
    <w:uiPriority w:val="99"/>
    <w:rsid w:val="00C50DF8"/>
    <w:rPr>
      <w:rFonts w:eastAsia="MS Mincho"/>
      <w:lang w:val="en-US"/>
    </w:rPr>
  </w:style>
  <w:style w:type="paragraph" w:styleId="a7">
    <w:name w:val="footer"/>
    <w:basedOn w:val="a1"/>
    <w:link w:val="a8"/>
    <w:uiPriority w:val="99"/>
    <w:unhideWhenUsed/>
    <w:rsid w:val="00C50DF8"/>
    <w:pPr>
      <w:tabs>
        <w:tab w:val="center" w:pos="4680"/>
        <w:tab w:val="right" w:pos="9360"/>
      </w:tabs>
      <w:spacing w:after="0" w:line="240" w:lineRule="auto"/>
    </w:pPr>
    <w:rPr>
      <w:rFonts w:eastAsia="MS Mincho"/>
      <w:lang w:val="en-US"/>
    </w:rPr>
  </w:style>
  <w:style w:type="character" w:customStyle="1" w:styleId="a8">
    <w:name w:val="Нижний колонтитул Знак"/>
    <w:basedOn w:val="a2"/>
    <w:link w:val="a7"/>
    <w:uiPriority w:val="99"/>
    <w:rsid w:val="00C50DF8"/>
    <w:rPr>
      <w:rFonts w:eastAsia="MS Mincho"/>
      <w:lang w:val="en-US"/>
    </w:rPr>
  </w:style>
  <w:style w:type="paragraph" w:styleId="a9">
    <w:name w:val="No Spacing"/>
    <w:uiPriority w:val="1"/>
    <w:qFormat/>
    <w:rsid w:val="00C50DF8"/>
    <w:pPr>
      <w:spacing w:after="0" w:line="240" w:lineRule="auto"/>
    </w:pPr>
    <w:rPr>
      <w:rFonts w:eastAsia="MS Mincho"/>
      <w:lang w:val="en-US"/>
    </w:rPr>
  </w:style>
  <w:style w:type="paragraph" w:customStyle="1" w:styleId="13">
    <w:name w:val="Заголовок1"/>
    <w:basedOn w:val="a1"/>
    <w:next w:val="a1"/>
    <w:uiPriority w:val="10"/>
    <w:qFormat/>
    <w:rsid w:val="00C50DF8"/>
    <w:pPr>
      <w:pBdr>
        <w:bottom w:val="single" w:sz="8" w:space="4" w:color="4F81BD"/>
      </w:pBdr>
      <w:spacing w:after="300" w:line="240" w:lineRule="auto"/>
      <w:contextualSpacing/>
    </w:pPr>
    <w:rPr>
      <w:rFonts w:ascii="Calibri" w:eastAsia="MS Gothic" w:hAnsi="Calibri" w:cs="Times New Roman"/>
      <w:color w:val="17365D"/>
      <w:spacing w:val="5"/>
      <w:kern w:val="28"/>
      <w:sz w:val="52"/>
      <w:szCs w:val="52"/>
      <w:lang w:val="en-US"/>
    </w:rPr>
  </w:style>
  <w:style w:type="character" w:customStyle="1" w:styleId="aa">
    <w:name w:val="Название Знак"/>
    <w:basedOn w:val="a2"/>
    <w:link w:val="ab"/>
    <w:uiPriority w:val="10"/>
    <w:rsid w:val="00C50DF8"/>
    <w:rPr>
      <w:rFonts w:ascii="Calibri" w:eastAsia="MS Gothic" w:hAnsi="Calibri" w:cs="Times New Roman"/>
      <w:color w:val="17365D"/>
      <w:spacing w:val="5"/>
      <w:kern w:val="28"/>
      <w:sz w:val="52"/>
      <w:szCs w:val="52"/>
    </w:rPr>
  </w:style>
  <w:style w:type="paragraph" w:customStyle="1" w:styleId="14">
    <w:name w:val="Подзаголовок1"/>
    <w:basedOn w:val="a1"/>
    <w:next w:val="a1"/>
    <w:uiPriority w:val="11"/>
    <w:qFormat/>
    <w:rsid w:val="00C50DF8"/>
    <w:pPr>
      <w:numPr>
        <w:ilvl w:val="1"/>
      </w:numPr>
      <w:spacing w:after="200" w:line="276" w:lineRule="auto"/>
    </w:pPr>
    <w:rPr>
      <w:rFonts w:ascii="Calibri" w:eastAsia="MS Gothic" w:hAnsi="Calibri" w:cs="Times New Roman"/>
      <w:i/>
      <w:iCs/>
      <w:color w:val="4F81BD"/>
      <w:spacing w:val="15"/>
      <w:sz w:val="24"/>
      <w:szCs w:val="24"/>
      <w:lang w:val="en-US"/>
    </w:rPr>
  </w:style>
  <w:style w:type="character" w:customStyle="1" w:styleId="ac">
    <w:name w:val="Подзаголовок Знак"/>
    <w:basedOn w:val="a2"/>
    <w:link w:val="ad"/>
    <w:uiPriority w:val="11"/>
    <w:rsid w:val="00C50DF8"/>
    <w:rPr>
      <w:rFonts w:ascii="Calibri" w:eastAsia="MS Gothic" w:hAnsi="Calibri" w:cs="Times New Roman"/>
      <w:i/>
      <w:iCs/>
      <w:color w:val="4F81BD"/>
      <w:spacing w:val="15"/>
      <w:sz w:val="24"/>
      <w:szCs w:val="24"/>
    </w:rPr>
  </w:style>
  <w:style w:type="paragraph" w:styleId="ae">
    <w:name w:val="List Paragraph"/>
    <w:basedOn w:val="a1"/>
    <w:uiPriority w:val="34"/>
    <w:qFormat/>
    <w:rsid w:val="00C50DF8"/>
    <w:pPr>
      <w:spacing w:after="200" w:line="276" w:lineRule="auto"/>
      <w:ind w:left="720"/>
      <w:contextualSpacing/>
    </w:pPr>
    <w:rPr>
      <w:rFonts w:eastAsia="MS Mincho"/>
      <w:lang w:val="en-US"/>
    </w:rPr>
  </w:style>
  <w:style w:type="paragraph" w:styleId="af">
    <w:name w:val="Body Text"/>
    <w:basedOn w:val="a1"/>
    <w:link w:val="af0"/>
    <w:uiPriority w:val="99"/>
    <w:unhideWhenUsed/>
    <w:rsid w:val="00C50DF8"/>
    <w:pPr>
      <w:spacing w:after="120" w:line="276" w:lineRule="auto"/>
    </w:pPr>
    <w:rPr>
      <w:rFonts w:eastAsia="MS Mincho"/>
      <w:lang w:val="en-US"/>
    </w:rPr>
  </w:style>
  <w:style w:type="character" w:customStyle="1" w:styleId="af0">
    <w:name w:val="Основной текст Знак"/>
    <w:basedOn w:val="a2"/>
    <w:link w:val="af"/>
    <w:uiPriority w:val="99"/>
    <w:rsid w:val="00C50DF8"/>
    <w:rPr>
      <w:rFonts w:eastAsia="MS Mincho"/>
      <w:lang w:val="en-US"/>
    </w:rPr>
  </w:style>
  <w:style w:type="paragraph" w:styleId="23">
    <w:name w:val="Body Text 2"/>
    <w:basedOn w:val="a1"/>
    <w:link w:val="24"/>
    <w:uiPriority w:val="99"/>
    <w:unhideWhenUsed/>
    <w:rsid w:val="00C50DF8"/>
    <w:pPr>
      <w:spacing w:after="120" w:line="480" w:lineRule="auto"/>
    </w:pPr>
    <w:rPr>
      <w:rFonts w:eastAsia="MS Mincho"/>
      <w:lang w:val="en-US"/>
    </w:rPr>
  </w:style>
  <w:style w:type="character" w:customStyle="1" w:styleId="24">
    <w:name w:val="Основной текст 2 Знак"/>
    <w:basedOn w:val="a2"/>
    <w:link w:val="23"/>
    <w:uiPriority w:val="99"/>
    <w:rsid w:val="00C50DF8"/>
    <w:rPr>
      <w:rFonts w:eastAsia="MS Mincho"/>
      <w:lang w:val="en-US"/>
    </w:rPr>
  </w:style>
  <w:style w:type="paragraph" w:styleId="33">
    <w:name w:val="Body Text 3"/>
    <w:basedOn w:val="a1"/>
    <w:link w:val="34"/>
    <w:uiPriority w:val="99"/>
    <w:unhideWhenUsed/>
    <w:rsid w:val="00C50DF8"/>
    <w:pPr>
      <w:spacing w:after="120" w:line="276" w:lineRule="auto"/>
    </w:pPr>
    <w:rPr>
      <w:rFonts w:eastAsia="MS Mincho"/>
      <w:sz w:val="16"/>
      <w:szCs w:val="16"/>
      <w:lang w:val="en-US"/>
    </w:rPr>
  </w:style>
  <w:style w:type="character" w:customStyle="1" w:styleId="34">
    <w:name w:val="Основной текст 3 Знак"/>
    <w:basedOn w:val="a2"/>
    <w:link w:val="33"/>
    <w:uiPriority w:val="99"/>
    <w:rsid w:val="00C50DF8"/>
    <w:rPr>
      <w:rFonts w:eastAsia="MS Mincho"/>
      <w:sz w:val="16"/>
      <w:szCs w:val="16"/>
      <w:lang w:val="en-US"/>
    </w:rPr>
  </w:style>
  <w:style w:type="paragraph" w:styleId="af1">
    <w:name w:val="List"/>
    <w:basedOn w:val="a1"/>
    <w:uiPriority w:val="99"/>
    <w:unhideWhenUsed/>
    <w:rsid w:val="00C50DF8"/>
    <w:pPr>
      <w:spacing w:after="200" w:line="276" w:lineRule="auto"/>
      <w:ind w:left="360" w:hanging="360"/>
      <w:contextualSpacing/>
    </w:pPr>
    <w:rPr>
      <w:rFonts w:eastAsia="MS Mincho"/>
      <w:lang w:val="en-US"/>
    </w:rPr>
  </w:style>
  <w:style w:type="paragraph" w:styleId="25">
    <w:name w:val="List 2"/>
    <w:basedOn w:val="a1"/>
    <w:uiPriority w:val="99"/>
    <w:unhideWhenUsed/>
    <w:rsid w:val="00C50DF8"/>
    <w:pPr>
      <w:spacing w:after="200" w:line="276" w:lineRule="auto"/>
      <w:ind w:left="720" w:hanging="360"/>
      <w:contextualSpacing/>
    </w:pPr>
    <w:rPr>
      <w:rFonts w:eastAsia="MS Mincho"/>
      <w:lang w:val="en-US"/>
    </w:rPr>
  </w:style>
  <w:style w:type="paragraph" w:styleId="35">
    <w:name w:val="List 3"/>
    <w:basedOn w:val="a1"/>
    <w:uiPriority w:val="99"/>
    <w:unhideWhenUsed/>
    <w:rsid w:val="00C50DF8"/>
    <w:pPr>
      <w:spacing w:after="200" w:line="276" w:lineRule="auto"/>
      <w:ind w:left="1080" w:hanging="360"/>
      <w:contextualSpacing/>
    </w:pPr>
    <w:rPr>
      <w:rFonts w:eastAsia="MS Mincho"/>
      <w:lang w:val="en-US"/>
    </w:rPr>
  </w:style>
  <w:style w:type="paragraph" w:styleId="a0">
    <w:name w:val="List Bullet"/>
    <w:basedOn w:val="a1"/>
    <w:uiPriority w:val="99"/>
    <w:unhideWhenUsed/>
    <w:rsid w:val="00C50DF8"/>
    <w:pPr>
      <w:numPr>
        <w:numId w:val="1"/>
      </w:numPr>
      <w:spacing w:after="200" w:line="276" w:lineRule="auto"/>
      <w:contextualSpacing/>
    </w:pPr>
    <w:rPr>
      <w:rFonts w:eastAsia="MS Mincho"/>
      <w:lang w:val="en-US"/>
    </w:rPr>
  </w:style>
  <w:style w:type="paragraph" w:styleId="20">
    <w:name w:val="List Bullet 2"/>
    <w:basedOn w:val="a1"/>
    <w:uiPriority w:val="99"/>
    <w:unhideWhenUsed/>
    <w:rsid w:val="00C50DF8"/>
    <w:pPr>
      <w:numPr>
        <w:numId w:val="2"/>
      </w:numPr>
      <w:spacing w:after="200" w:line="276" w:lineRule="auto"/>
      <w:contextualSpacing/>
    </w:pPr>
    <w:rPr>
      <w:rFonts w:eastAsia="MS Mincho"/>
      <w:lang w:val="en-US"/>
    </w:rPr>
  </w:style>
  <w:style w:type="paragraph" w:styleId="30">
    <w:name w:val="List Bullet 3"/>
    <w:basedOn w:val="a1"/>
    <w:uiPriority w:val="99"/>
    <w:unhideWhenUsed/>
    <w:rsid w:val="00C50DF8"/>
    <w:pPr>
      <w:numPr>
        <w:numId w:val="3"/>
      </w:numPr>
      <w:spacing w:after="200" w:line="276" w:lineRule="auto"/>
      <w:contextualSpacing/>
    </w:pPr>
    <w:rPr>
      <w:rFonts w:eastAsia="MS Mincho"/>
      <w:lang w:val="en-US"/>
    </w:rPr>
  </w:style>
  <w:style w:type="paragraph" w:styleId="a">
    <w:name w:val="List Number"/>
    <w:basedOn w:val="a1"/>
    <w:uiPriority w:val="99"/>
    <w:unhideWhenUsed/>
    <w:rsid w:val="00C50DF8"/>
    <w:pPr>
      <w:numPr>
        <w:numId w:val="5"/>
      </w:numPr>
      <w:spacing w:after="200" w:line="276" w:lineRule="auto"/>
      <w:contextualSpacing/>
    </w:pPr>
    <w:rPr>
      <w:rFonts w:eastAsia="MS Mincho"/>
      <w:lang w:val="en-US"/>
    </w:rPr>
  </w:style>
  <w:style w:type="paragraph" w:styleId="2">
    <w:name w:val="List Number 2"/>
    <w:basedOn w:val="a1"/>
    <w:uiPriority w:val="99"/>
    <w:unhideWhenUsed/>
    <w:rsid w:val="00C50DF8"/>
    <w:pPr>
      <w:numPr>
        <w:numId w:val="6"/>
      </w:numPr>
      <w:spacing w:after="200" w:line="276" w:lineRule="auto"/>
      <w:contextualSpacing/>
    </w:pPr>
    <w:rPr>
      <w:rFonts w:eastAsia="MS Mincho"/>
      <w:lang w:val="en-US"/>
    </w:rPr>
  </w:style>
  <w:style w:type="paragraph" w:styleId="3">
    <w:name w:val="List Number 3"/>
    <w:basedOn w:val="a1"/>
    <w:uiPriority w:val="99"/>
    <w:unhideWhenUsed/>
    <w:rsid w:val="00C50DF8"/>
    <w:pPr>
      <w:numPr>
        <w:numId w:val="7"/>
      </w:numPr>
      <w:spacing w:after="200" w:line="276" w:lineRule="auto"/>
      <w:contextualSpacing/>
    </w:pPr>
    <w:rPr>
      <w:rFonts w:eastAsia="MS Mincho"/>
      <w:lang w:val="en-US"/>
    </w:rPr>
  </w:style>
  <w:style w:type="paragraph" w:styleId="af2">
    <w:name w:val="List Continue"/>
    <w:basedOn w:val="a1"/>
    <w:uiPriority w:val="99"/>
    <w:unhideWhenUsed/>
    <w:rsid w:val="00C50DF8"/>
    <w:pPr>
      <w:spacing w:after="120" w:line="276" w:lineRule="auto"/>
      <w:ind w:left="360"/>
      <w:contextualSpacing/>
    </w:pPr>
    <w:rPr>
      <w:rFonts w:eastAsia="MS Mincho"/>
      <w:lang w:val="en-US"/>
    </w:rPr>
  </w:style>
  <w:style w:type="paragraph" w:styleId="26">
    <w:name w:val="List Continue 2"/>
    <w:basedOn w:val="a1"/>
    <w:uiPriority w:val="99"/>
    <w:unhideWhenUsed/>
    <w:rsid w:val="00C50DF8"/>
    <w:pPr>
      <w:spacing w:after="120" w:line="276" w:lineRule="auto"/>
      <w:ind w:left="720"/>
      <w:contextualSpacing/>
    </w:pPr>
    <w:rPr>
      <w:rFonts w:eastAsia="MS Mincho"/>
      <w:lang w:val="en-US"/>
    </w:rPr>
  </w:style>
  <w:style w:type="paragraph" w:styleId="36">
    <w:name w:val="List Continue 3"/>
    <w:basedOn w:val="a1"/>
    <w:uiPriority w:val="99"/>
    <w:unhideWhenUsed/>
    <w:rsid w:val="00C50DF8"/>
    <w:pPr>
      <w:spacing w:after="120" w:line="276" w:lineRule="auto"/>
      <w:ind w:left="1080"/>
      <w:contextualSpacing/>
    </w:pPr>
    <w:rPr>
      <w:rFonts w:eastAsia="MS Mincho"/>
      <w:lang w:val="en-US"/>
    </w:rPr>
  </w:style>
  <w:style w:type="paragraph" w:styleId="af3">
    <w:name w:val="macro"/>
    <w:link w:val="af4"/>
    <w:uiPriority w:val="99"/>
    <w:unhideWhenUsed/>
    <w:rsid w:val="00C50DF8"/>
    <w:pPr>
      <w:tabs>
        <w:tab w:val="left" w:pos="576"/>
        <w:tab w:val="left" w:pos="1152"/>
        <w:tab w:val="left" w:pos="1728"/>
        <w:tab w:val="left" w:pos="2304"/>
        <w:tab w:val="left" w:pos="2880"/>
        <w:tab w:val="left" w:pos="3456"/>
        <w:tab w:val="left" w:pos="4032"/>
      </w:tabs>
      <w:spacing w:after="200" w:line="276" w:lineRule="auto"/>
    </w:pPr>
    <w:rPr>
      <w:rFonts w:ascii="Courier" w:eastAsia="MS Mincho" w:hAnsi="Courier"/>
      <w:sz w:val="20"/>
      <w:szCs w:val="20"/>
      <w:lang w:val="en-US"/>
    </w:rPr>
  </w:style>
  <w:style w:type="character" w:customStyle="1" w:styleId="af4">
    <w:name w:val="Текст макроса Знак"/>
    <w:basedOn w:val="a2"/>
    <w:link w:val="af3"/>
    <w:uiPriority w:val="99"/>
    <w:rsid w:val="00C50DF8"/>
    <w:rPr>
      <w:rFonts w:ascii="Courier" w:eastAsia="MS Mincho" w:hAnsi="Courier"/>
      <w:sz w:val="20"/>
      <w:szCs w:val="20"/>
      <w:lang w:val="en-US"/>
    </w:rPr>
  </w:style>
  <w:style w:type="paragraph" w:customStyle="1" w:styleId="211">
    <w:name w:val="Цитата 21"/>
    <w:basedOn w:val="a1"/>
    <w:next w:val="a1"/>
    <w:uiPriority w:val="29"/>
    <w:qFormat/>
    <w:rsid w:val="00C50DF8"/>
    <w:pPr>
      <w:spacing w:after="200" w:line="276" w:lineRule="auto"/>
    </w:pPr>
    <w:rPr>
      <w:rFonts w:eastAsia="MS Mincho"/>
      <w:i/>
      <w:iCs/>
      <w:color w:val="000000"/>
      <w:lang w:val="en-US"/>
    </w:rPr>
  </w:style>
  <w:style w:type="character" w:customStyle="1" w:styleId="27">
    <w:name w:val="Цитата 2 Знак"/>
    <w:basedOn w:val="a2"/>
    <w:link w:val="28"/>
    <w:uiPriority w:val="29"/>
    <w:rsid w:val="00C50DF8"/>
    <w:rPr>
      <w:i/>
      <w:iCs/>
      <w:color w:val="000000"/>
    </w:rPr>
  </w:style>
  <w:style w:type="paragraph" w:customStyle="1" w:styleId="15">
    <w:name w:val="Название объекта1"/>
    <w:basedOn w:val="a1"/>
    <w:next w:val="a1"/>
    <w:uiPriority w:val="35"/>
    <w:semiHidden/>
    <w:unhideWhenUsed/>
    <w:qFormat/>
    <w:rsid w:val="00C50DF8"/>
    <w:pPr>
      <w:spacing w:after="200" w:line="240" w:lineRule="auto"/>
    </w:pPr>
    <w:rPr>
      <w:rFonts w:eastAsia="MS Mincho"/>
      <w:b/>
      <w:bCs/>
      <w:color w:val="4F81BD"/>
      <w:sz w:val="18"/>
      <w:szCs w:val="18"/>
      <w:lang w:val="en-US"/>
    </w:rPr>
  </w:style>
  <w:style w:type="character" w:styleId="af5">
    <w:name w:val="Strong"/>
    <w:basedOn w:val="a2"/>
    <w:uiPriority w:val="22"/>
    <w:qFormat/>
    <w:rsid w:val="00C50DF8"/>
    <w:rPr>
      <w:b/>
      <w:bCs/>
    </w:rPr>
  </w:style>
  <w:style w:type="character" w:styleId="af6">
    <w:name w:val="Emphasis"/>
    <w:basedOn w:val="a2"/>
    <w:uiPriority w:val="20"/>
    <w:qFormat/>
    <w:rsid w:val="00C50DF8"/>
    <w:rPr>
      <w:i/>
      <w:iCs/>
    </w:rPr>
  </w:style>
  <w:style w:type="paragraph" w:customStyle="1" w:styleId="16">
    <w:name w:val="Выделенная цитата1"/>
    <w:basedOn w:val="a1"/>
    <w:next w:val="a1"/>
    <w:uiPriority w:val="30"/>
    <w:qFormat/>
    <w:rsid w:val="00C50DF8"/>
    <w:pPr>
      <w:pBdr>
        <w:bottom w:val="single" w:sz="4" w:space="4" w:color="4F81BD"/>
      </w:pBdr>
      <w:spacing w:before="200" w:after="280" w:line="276" w:lineRule="auto"/>
      <w:ind w:left="936" w:right="936"/>
    </w:pPr>
    <w:rPr>
      <w:rFonts w:eastAsia="MS Mincho"/>
      <w:b/>
      <w:bCs/>
      <w:i/>
      <w:iCs/>
      <w:color w:val="4F81BD"/>
      <w:lang w:val="en-US"/>
    </w:rPr>
  </w:style>
  <w:style w:type="character" w:customStyle="1" w:styleId="af7">
    <w:name w:val="Выделенная цитата Знак"/>
    <w:basedOn w:val="a2"/>
    <w:link w:val="af8"/>
    <w:uiPriority w:val="30"/>
    <w:rsid w:val="00C50DF8"/>
    <w:rPr>
      <w:b/>
      <w:bCs/>
      <w:i/>
      <w:iCs/>
      <w:color w:val="4F81BD"/>
    </w:rPr>
  </w:style>
  <w:style w:type="character" w:customStyle="1" w:styleId="17">
    <w:name w:val="Слабое выделение1"/>
    <w:basedOn w:val="a2"/>
    <w:uiPriority w:val="19"/>
    <w:qFormat/>
    <w:rsid w:val="00C50DF8"/>
    <w:rPr>
      <w:i/>
      <w:iCs/>
      <w:color w:val="808080"/>
    </w:rPr>
  </w:style>
  <w:style w:type="character" w:customStyle="1" w:styleId="18">
    <w:name w:val="Сильное выделение1"/>
    <w:basedOn w:val="a2"/>
    <w:uiPriority w:val="21"/>
    <w:qFormat/>
    <w:rsid w:val="00C50DF8"/>
    <w:rPr>
      <w:b/>
      <w:bCs/>
      <w:i/>
      <w:iCs/>
      <w:color w:val="4F81BD"/>
    </w:rPr>
  </w:style>
  <w:style w:type="character" w:customStyle="1" w:styleId="19">
    <w:name w:val="Слабая ссылка1"/>
    <w:basedOn w:val="a2"/>
    <w:uiPriority w:val="31"/>
    <w:qFormat/>
    <w:rsid w:val="00C50DF8"/>
    <w:rPr>
      <w:smallCaps/>
      <w:color w:val="C0504D"/>
      <w:u w:val="single"/>
    </w:rPr>
  </w:style>
  <w:style w:type="character" w:customStyle="1" w:styleId="1a">
    <w:name w:val="Сильная ссылка1"/>
    <w:basedOn w:val="a2"/>
    <w:uiPriority w:val="32"/>
    <w:qFormat/>
    <w:rsid w:val="00C50DF8"/>
    <w:rPr>
      <w:b/>
      <w:bCs/>
      <w:smallCaps/>
      <w:color w:val="C0504D"/>
      <w:spacing w:val="5"/>
      <w:u w:val="single"/>
    </w:rPr>
  </w:style>
  <w:style w:type="character" w:styleId="af9">
    <w:name w:val="Book Title"/>
    <w:basedOn w:val="a2"/>
    <w:uiPriority w:val="33"/>
    <w:qFormat/>
    <w:rsid w:val="00C50DF8"/>
    <w:rPr>
      <w:b/>
      <w:bCs/>
      <w:smallCaps/>
      <w:spacing w:val="5"/>
    </w:rPr>
  </w:style>
  <w:style w:type="character" w:customStyle="1" w:styleId="11">
    <w:name w:val="Заголовок 1 Знак1"/>
    <w:basedOn w:val="a2"/>
    <w:link w:val="1"/>
    <w:uiPriority w:val="9"/>
    <w:rsid w:val="00C50DF8"/>
    <w:rPr>
      <w:rFonts w:asciiTheme="majorHAnsi" w:eastAsiaTheme="majorEastAsia" w:hAnsiTheme="majorHAnsi" w:cstheme="majorBidi"/>
      <w:color w:val="2E74B5" w:themeColor="accent1" w:themeShade="BF"/>
      <w:sz w:val="32"/>
      <w:szCs w:val="32"/>
    </w:rPr>
  </w:style>
  <w:style w:type="paragraph" w:styleId="afa">
    <w:name w:val="TOC Heading"/>
    <w:basedOn w:val="1"/>
    <w:next w:val="a1"/>
    <w:uiPriority w:val="39"/>
    <w:semiHidden/>
    <w:unhideWhenUsed/>
    <w:qFormat/>
    <w:rsid w:val="00C50DF8"/>
    <w:pPr>
      <w:spacing w:before="480" w:line="276" w:lineRule="auto"/>
      <w:outlineLvl w:val="9"/>
    </w:pPr>
    <w:rPr>
      <w:b/>
      <w:bCs/>
      <w:sz w:val="28"/>
      <w:szCs w:val="28"/>
      <w:lang w:val="en-US"/>
    </w:rPr>
  </w:style>
  <w:style w:type="table" w:styleId="afb">
    <w:name w:val="Table Grid"/>
    <w:basedOn w:val="a3"/>
    <w:uiPriority w:val="59"/>
    <w:rsid w:val="00C50DF8"/>
    <w:pPr>
      <w:spacing w:after="0" w:line="240" w:lineRule="auto"/>
    </w:pPr>
    <w:rPr>
      <w:rFonts w:eastAsia="MS Mincho"/>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ветлая заливка1"/>
    <w:basedOn w:val="a3"/>
    <w:next w:val="afc"/>
    <w:uiPriority w:val="60"/>
    <w:rsid w:val="00C50DF8"/>
    <w:pPr>
      <w:spacing w:after="0" w:line="240" w:lineRule="auto"/>
    </w:pPr>
    <w:rPr>
      <w:rFonts w:eastAsia="MS Mincho"/>
      <w:color w:val="00000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3"/>
    <w:next w:val="-1"/>
    <w:uiPriority w:val="60"/>
    <w:rsid w:val="00C50DF8"/>
    <w:pPr>
      <w:spacing w:after="0" w:line="240" w:lineRule="auto"/>
    </w:pPr>
    <w:rPr>
      <w:rFonts w:eastAsia="MS Mincho"/>
      <w:color w:val="365F91"/>
      <w:lang w:val="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
    <w:name w:val="Светлая заливка - Акцент 21"/>
    <w:basedOn w:val="a3"/>
    <w:next w:val="-2"/>
    <w:uiPriority w:val="60"/>
    <w:rsid w:val="00C50DF8"/>
    <w:pPr>
      <w:spacing w:after="0" w:line="240" w:lineRule="auto"/>
    </w:pPr>
    <w:rPr>
      <w:rFonts w:eastAsia="MS Mincho"/>
      <w:color w:val="943634"/>
      <w:lang w:val="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
    <w:name w:val="Светлая заливка - Акцент 31"/>
    <w:basedOn w:val="a3"/>
    <w:next w:val="-3"/>
    <w:uiPriority w:val="60"/>
    <w:rsid w:val="00C50DF8"/>
    <w:pPr>
      <w:spacing w:after="0" w:line="240" w:lineRule="auto"/>
    </w:pPr>
    <w:rPr>
      <w:rFonts w:eastAsia="MS Mincho"/>
      <w:color w:val="76923C"/>
      <w:lang w:val="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41">
    <w:name w:val="Светлая заливка - Акцент 41"/>
    <w:basedOn w:val="a3"/>
    <w:next w:val="-4"/>
    <w:uiPriority w:val="60"/>
    <w:rsid w:val="00C50DF8"/>
    <w:pPr>
      <w:spacing w:after="0" w:line="240" w:lineRule="auto"/>
    </w:pPr>
    <w:rPr>
      <w:rFonts w:eastAsia="MS Mincho"/>
      <w:color w:val="5F497A"/>
      <w:lang w:val="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51">
    <w:name w:val="Светлая заливка - Акцент 51"/>
    <w:basedOn w:val="a3"/>
    <w:next w:val="-5"/>
    <w:uiPriority w:val="60"/>
    <w:rsid w:val="00C50DF8"/>
    <w:pPr>
      <w:spacing w:after="0" w:line="240" w:lineRule="auto"/>
    </w:pPr>
    <w:rPr>
      <w:rFonts w:eastAsia="MS Mincho"/>
      <w:color w:val="31849B"/>
      <w:lang w:val="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61">
    <w:name w:val="Светлая заливка - Акцент 61"/>
    <w:basedOn w:val="a3"/>
    <w:next w:val="-6"/>
    <w:uiPriority w:val="60"/>
    <w:rsid w:val="00C50DF8"/>
    <w:pPr>
      <w:spacing w:after="0" w:line="240" w:lineRule="auto"/>
    </w:pPr>
    <w:rPr>
      <w:rFonts w:eastAsia="MS Mincho"/>
      <w:color w:val="E36C0A"/>
      <w:lang w:val="en-US"/>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c">
    <w:name w:val="Светлый список1"/>
    <w:basedOn w:val="a3"/>
    <w:next w:val="afd"/>
    <w:uiPriority w:val="61"/>
    <w:rsid w:val="00C50DF8"/>
    <w:pPr>
      <w:spacing w:after="0" w:line="240" w:lineRule="auto"/>
    </w:pPr>
    <w:rPr>
      <w:rFonts w:eastAsia="MS Mincho"/>
      <w:lang w:val="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Светлый список - Акцент 11"/>
    <w:basedOn w:val="a3"/>
    <w:next w:val="-10"/>
    <w:uiPriority w:val="61"/>
    <w:rsid w:val="00C50DF8"/>
    <w:pPr>
      <w:spacing w:after="0" w:line="240" w:lineRule="auto"/>
    </w:pPr>
    <w:rPr>
      <w:rFonts w:eastAsia="MS Mincho"/>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0">
    <w:name w:val="Светлый список - Акцент 21"/>
    <w:basedOn w:val="a3"/>
    <w:next w:val="-20"/>
    <w:uiPriority w:val="61"/>
    <w:rsid w:val="00C50DF8"/>
    <w:pPr>
      <w:spacing w:after="0" w:line="240" w:lineRule="auto"/>
    </w:pPr>
    <w:rPr>
      <w:rFonts w:eastAsia="MS Mincho"/>
      <w:lang w:val="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310">
    <w:name w:val="Светлый список - Акцент 31"/>
    <w:basedOn w:val="a3"/>
    <w:next w:val="-30"/>
    <w:uiPriority w:val="61"/>
    <w:rsid w:val="00C50DF8"/>
    <w:pPr>
      <w:spacing w:after="0" w:line="240" w:lineRule="auto"/>
    </w:pPr>
    <w:rPr>
      <w:rFonts w:eastAsia="MS Mincho"/>
      <w:lang w:val="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410">
    <w:name w:val="Светлый список - Акцент 41"/>
    <w:basedOn w:val="a3"/>
    <w:next w:val="-40"/>
    <w:uiPriority w:val="61"/>
    <w:rsid w:val="00C50DF8"/>
    <w:pPr>
      <w:spacing w:after="0" w:line="240" w:lineRule="auto"/>
    </w:pPr>
    <w:rPr>
      <w:rFonts w:eastAsia="MS Mincho"/>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510">
    <w:name w:val="Светлый список - Акцент 51"/>
    <w:basedOn w:val="a3"/>
    <w:next w:val="-50"/>
    <w:uiPriority w:val="61"/>
    <w:rsid w:val="00C50DF8"/>
    <w:pPr>
      <w:spacing w:after="0" w:line="240" w:lineRule="auto"/>
    </w:pPr>
    <w:rPr>
      <w:rFonts w:eastAsia="MS Mincho"/>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610">
    <w:name w:val="Светлый список - Акцент 61"/>
    <w:basedOn w:val="a3"/>
    <w:next w:val="-60"/>
    <w:uiPriority w:val="61"/>
    <w:rsid w:val="00C50DF8"/>
    <w:pPr>
      <w:spacing w:after="0" w:line="240" w:lineRule="auto"/>
    </w:pPr>
    <w:rPr>
      <w:rFonts w:eastAsia="MS Mincho"/>
      <w:lang w:val="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d">
    <w:name w:val="Светлая сетка1"/>
    <w:basedOn w:val="a3"/>
    <w:next w:val="afe"/>
    <w:uiPriority w:val="62"/>
    <w:rsid w:val="00C50DF8"/>
    <w:pPr>
      <w:spacing w:after="0" w:line="240" w:lineRule="auto"/>
    </w:pPr>
    <w:rPr>
      <w:rFonts w:eastAsia="MS Mincho"/>
      <w:lang w:val="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w:eastAsia="MS Gothic" w:hAnsi="Calibr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w:eastAsia="MS Gothic" w:hAnsi="Calibr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Светлая сетка - Акцент 11"/>
    <w:basedOn w:val="a3"/>
    <w:next w:val="-12"/>
    <w:uiPriority w:val="62"/>
    <w:rsid w:val="00C50DF8"/>
    <w:pPr>
      <w:spacing w:after="0" w:line="240" w:lineRule="auto"/>
    </w:pPr>
    <w:rPr>
      <w:rFonts w:eastAsia="MS Mincho"/>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libri" w:eastAsia="MS Gothic" w:hAnsi="Calibr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MS Gothic" w:hAnsi="Calibr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211">
    <w:name w:val="Светлая сетка - Акцент 21"/>
    <w:basedOn w:val="a3"/>
    <w:next w:val="-22"/>
    <w:uiPriority w:val="62"/>
    <w:rsid w:val="00C50DF8"/>
    <w:pPr>
      <w:spacing w:after="0" w:line="240" w:lineRule="auto"/>
    </w:pPr>
    <w:rPr>
      <w:rFonts w:eastAsia="MS Mincho"/>
      <w:lang w:val="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libri" w:eastAsia="MS Gothic" w:hAnsi="Calibri"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libri" w:eastAsia="MS Gothic" w:hAnsi="Calibri"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11">
    <w:name w:val="Светлая сетка - Акцент 31"/>
    <w:basedOn w:val="a3"/>
    <w:next w:val="-32"/>
    <w:uiPriority w:val="62"/>
    <w:rsid w:val="00C50DF8"/>
    <w:pPr>
      <w:spacing w:after="0" w:line="240" w:lineRule="auto"/>
    </w:pPr>
    <w:rPr>
      <w:rFonts w:eastAsia="MS Mincho"/>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libri" w:eastAsia="MS Gothic" w:hAnsi="Calibri"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w:eastAsia="MS Gothic" w:hAnsi="Calibri"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411">
    <w:name w:val="Светлая сетка - Акцент 41"/>
    <w:basedOn w:val="a3"/>
    <w:next w:val="-42"/>
    <w:uiPriority w:val="62"/>
    <w:rsid w:val="00C50DF8"/>
    <w:pPr>
      <w:spacing w:after="0" w:line="240" w:lineRule="auto"/>
    </w:pPr>
    <w:rPr>
      <w:rFonts w:eastAsia="MS Mincho"/>
      <w:lang w:val="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libri" w:eastAsia="MS Gothic" w:hAnsi="Calibri"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libri" w:eastAsia="MS Gothic" w:hAnsi="Calibri"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511">
    <w:name w:val="Светлая сетка - Акцент 51"/>
    <w:basedOn w:val="a3"/>
    <w:next w:val="-52"/>
    <w:uiPriority w:val="62"/>
    <w:rsid w:val="00C50DF8"/>
    <w:pPr>
      <w:spacing w:after="0" w:line="240" w:lineRule="auto"/>
    </w:pPr>
    <w:rPr>
      <w:rFonts w:eastAsia="MS Mincho"/>
      <w:lang w:val="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libri" w:eastAsia="MS Gothic"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libri" w:eastAsia="MS Gothic"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611">
    <w:name w:val="Светлая сетка - Акцент 61"/>
    <w:basedOn w:val="a3"/>
    <w:next w:val="-62"/>
    <w:uiPriority w:val="62"/>
    <w:rsid w:val="00C50DF8"/>
    <w:pPr>
      <w:spacing w:after="0" w:line="240" w:lineRule="auto"/>
    </w:pPr>
    <w:rPr>
      <w:rFonts w:eastAsia="MS Mincho"/>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w:eastAsia="MS Gothic" w:hAnsi="Calibri"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w:eastAsia="MS Gothic" w:hAnsi="Calibri"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111">
    <w:name w:val="Средняя заливка 11"/>
    <w:basedOn w:val="a3"/>
    <w:next w:val="1e"/>
    <w:uiPriority w:val="63"/>
    <w:rsid w:val="00C50DF8"/>
    <w:pPr>
      <w:spacing w:after="0" w:line="240" w:lineRule="auto"/>
    </w:pPr>
    <w:rPr>
      <w:rFonts w:eastAsia="MS Mincho"/>
      <w:lang w:val="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Средняя заливка 1 - Акцент 11"/>
    <w:basedOn w:val="a3"/>
    <w:next w:val="1-1"/>
    <w:uiPriority w:val="63"/>
    <w:rsid w:val="00C50DF8"/>
    <w:pPr>
      <w:spacing w:after="0" w:line="240" w:lineRule="auto"/>
    </w:pPr>
    <w:rPr>
      <w:rFonts w:eastAsia="MS Mincho"/>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
    <w:name w:val="Средняя заливка 1 - Акцент 21"/>
    <w:basedOn w:val="a3"/>
    <w:next w:val="1-2"/>
    <w:uiPriority w:val="63"/>
    <w:rsid w:val="00C50DF8"/>
    <w:pPr>
      <w:spacing w:after="0" w:line="240" w:lineRule="auto"/>
    </w:pPr>
    <w:rPr>
      <w:rFonts w:eastAsia="MS Mincho"/>
      <w:lang w:val="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31">
    <w:name w:val="Средняя заливка 1 - Акцент 31"/>
    <w:basedOn w:val="a3"/>
    <w:next w:val="1-3"/>
    <w:uiPriority w:val="63"/>
    <w:rsid w:val="00C50DF8"/>
    <w:pPr>
      <w:spacing w:after="0" w:line="240" w:lineRule="auto"/>
    </w:pPr>
    <w:rPr>
      <w:rFonts w:eastAsia="MS Mincho"/>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41">
    <w:name w:val="Средняя заливка 1 - Акцент 41"/>
    <w:basedOn w:val="a3"/>
    <w:next w:val="1-4"/>
    <w:uiPriority w:val="63"/>
    <w:rsid w:val="00C50DF8"/>
    <w:pPr>
      <w:spacing w:after="0" w:line="240" w:lineRule="auto"/>
    </w:pPr>
    <w:rPr>
      <w:rFonts w:eastAsia="MS Mincho"/>
      <w:lang w:val="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51">
    <w:name w:val="Средняя заливка 1 - Акцент 51"/>
    <w:basedOn w:val="a3"/>
    <w:next w:val="1-5"/>
    <w:uiPriority w:val="63"/>
    <w:rsid w:val="00C50DF8"/>
    <w:pPr>
      <w:spacing w:after="0" w:line="240" w:lineRule="auto"/>
    </w:pPr>
    <w:rPr>
      <w:rFonts w:eastAsia="MS Mincho"/>
      <w:lang w:val="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61">
    <w:name w:val="Средняя заливка 1 - Акцент 61"/>
    <w:basedOn w:val="a3"/>
    <w:next w:val="1-6"/>
    <w:uiPriority w:val="63"/>
    <w:rsid w:val="00C50DF8"/>
    <w:pPr>
      <w:spacing w:after="0" w:line="240" w:lineRule="auto"/>
    </w:pPr>
    <w:rPr>
      <w:rFonts w:eastAsia="MS Mincho"/>
      <w:lang w:val="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212">
    <w:name w:val="Средняя заливка 21"/>
    <w:basedOn w:val="a3"/>
    <w:next w:val="29"/>
    <w:uiPriority w:val="64"/>
    <w:rsid w:val="00C50DF8"/>
    <w:pPr>
      <w:spacing w:after="0" w:line="240" w:lineRule="auto"/>
    </w:pPr>
    <w:rPr>
      <w:rFonts w:eastAsia="MS Mincho"/>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Средняя заливка 2 - Акцент 11"/>
    <w:basedOn w:val="a3"/>
    <w:next w:val="2-1"/>
    <w:uiPriority w:val="64"/>
    <w:rsid w:val="00C50DF8"/>
    <w:pPr>
      <w:spacing w:after="0" w:line="240" w:lineRule="auto"/>
    </w:pPr>
    <w:rPr>
      <w:rFonts w:eastAsia="MS Mincho"/>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Средняя заливка 2 - Акцент 21"/>
    <w:basedOn w:val="a3"/>
    <w:next w:val="2-2"/>
    <w:uiPriority w:val="64"/>
    <w:rsid w:val="00C50DF8"/>
    <w:pPr>
      <w:spacing w:after="0" w:line="240" w:lineRule="auto"/>
    </w:pPr>
    <w:rPr>
      <w:rFonts w:eastAsia="MS Mincho"/>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Средняя заливка 2 - Акцент 31"/>
    <w:basedOn w:val="a3"/>
    <w:next w:val="2-3"/>
    <w:uiPriority w:val="64"/>
    <w:rsid w:val="00C50DF8"/>
    <w:pPr>
      <w:spacing w:after="0" w:line="240" w:lineRule="auto"/>
    </w:pPr>
    <w:rPr>
      <w:rFonts w:eastAsia="MS Mincho"/>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Средняя заливка 2 - Акцент 41"/>
    <w:basedOn w:val="a3"/>
    <w:next w:val="2-4"/>
    <w:uiPriority w:val="64"/>
    <w:rsid w:val="00C50DF8"/>
    <w:pPr>
      <w:spacing w:after="0" w:line="240" w:lineRule="auto"/>
    </w:pPr>
    <w:rPr>
      <w:rFonts w:eastAsia="MS Mincho"/>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Средняя заливка 2 - Акцент 51"/>
    <w:basedOn w:val="a3"/>
    <w:next w:val="2-5"/>
    <w:uiPriority w:val="64"/>
    <w:rsid w:val="00C50DF8"/>
    <w:pPr>
      <w:spacing w:after="0" w:line="240" w:lineRule="auto"/>
    </w:pPr>
    <w:rPr>
      <w:rFonts w:eastAsia="MS Mincho"/>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Средняя заливка 2 - Акцент 61"/>
    <w:basedOn w:val="a3"/>
    <w:next w:val="2-6"/>
    <w:uiPriority w:val="64"/>
    <w:rsid w:val="00C50DF8"/>
    <w:pPr>
      <w:spacing w:after="0" w:line="240" w:lineRule="auto"/>
    </w:pPr>
    <w:rPr>
      <w:rFonts w:eastAsia="MS Mincho"/>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Средний список 11"/>
    <w:basedOn w:val="a3"/>
    <w:next w:val="1f"/>
    <w:uiPriority w:val="65"/>
    <w:rsid w:val="00C50DF8"/>
    <w:pPr>
      <w:spacing w:after="0" w:line="240" w:lineRule="auto"/>
    </w:pPr>
    <w:rPr>
      <w:rFonts w:eastAsia="MS Mincho"/>
      <w:color w:val="000000"/>
      <w:lang w:val="en-US"/>
    </w:rPr>
    <w:tblPr>
      <w:tblStyleRowBandSize w:val="1"/>
      <w:tblStyleColBandSize w:val="1"/>
      <w:tblBorders>
        <w:top w:val="single" w:sz="8" w:space="0" w:color="000000"/>
        <w:bottom w:val="single" w:sz="8" w:space="0" w:color="000000"/>
      </w:tblBorders>
    </w:tblPr>
    <w:tblStylePr w:type="firstRow">
      <w:rPr>
        <w:rFonts w:ascii="Calibri" w:eastAsia="MS Gothic" w:hAnsi="Calib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Средний список 1 - Акцент 11"/>
    <w:basedOn w:val="a3"/>
    <w:next w:val="1-10"/>
    <w:uiPriority w:val="65"/>
    <w:rsid w:val="00C50DF8"/>
    <w:pPr>
      <w:spacing w:after="0" w:line="240" w:lineRule="auto"/>
    </w:pPr>
    <w:rPr>
      <w:rFonts w:eastAsia="MS Mincho"/>
      <w:color w:val="000000"/>
      <w:lang w:val="en-US"/>
    </w:rPr>
    <w:tblPr>
      <w:tblStyleRowBandSize w:val="1"/>
      <w:tblStyleColBandSize w:val="1"/>
      <w:tblBorders>
        <w:top w:val="single" w:sz="8" w:space="0" w:color="4F81BD"/>
        <w:bottom w:val="single" w:sz="8" w:space="0" w:color="4F81BD"/>
      </w:tblBorders>
    </w:tblPr>
    <w:tblStylePr w:type="firstRow">
      <w:rPr>
        <w:rFonts w:ascii="Calibri" w:eastAsia="MS Gothic" w:hAnsi="Calib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0">
    <w:name w:val="Средний список 1 - Акцент 21"/>
    <w:basedOn w:val="a3"/>
    <w:next w:val="1-20"/>
    <w:uiPriority w:val="65"/>
    <w:rsid w:val="00C50DF8"/>
    <w:pPr>
      <w:spacing w:after="0" w:line="240" w:lineRule="auto"/>
    </w:pPr>
    <w:rPr>
      <w:rFonts w:eastAsia="MS Mincho"/>
      <w:color w:val="000000"/>
      <w:lang w:val="en-US"/>
    </w:rPr>
    <w:tblPr>
      <w:tblStyleRowBandSize w:val="1"/>
      <w:tblStyleColBandSize w:val="1"/>
      <w:tblBorders>
        <w:top w:val="single" w:sz="8" w:space="0" w:color="C0504D"/>
        <w:bottom w:val="single" w:sz="8" w:space="0" w:color="C0504D"/>
      </w:tblBorders>
    </w:tblPr>
    <w:tblStylePr w:type="firstRow">
      <w:rPr>
        <w:rFonts w:ascii="Calibri" w:eastAsia="MS Gothic"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310">
    <w:name w:val="Средний список 1 - Акцент 31"/>
    <w:basedOn w:val="a3"/>
    <w:next w:val="1-30"/>
    <w:uiPriority w:val="65"/>
    <w:rsid w:val="00C50DF8"/>
    <w:pPr>
      <w:spacing w:after="0" w:line="240" w:lineRule="auto"/>
    </w:pPr>
    <w:rPr>
      <w:rFonts w:eastAsia="MS Mincho"/>
      <w:color w:val="000000"/>
      <w:lang w:val="en-US"/>
    </w:rPr>
    <w:tblPr>
      <w:tblStyleRowBandSize w:val="1"/>
      <w:tblStyleColBandSize w:val="1"/>
      <w:tblBorders>
        <w:top w:val="single" w:sz="8" w:space="0" w:color="9BBB59"/>
        <w:bottom w:val="single" w:sz="8" w:space="0" w:color="9BBB59"/>
      </w:tblBorders>
    </w:tblPr>
    <w:tblStylePr w:type="firstRow">
      <w:rPr>
        <w:rFonts w:ascii="Calibri" w:eastAsia="MS Gothic" w:hAnsi="Calibri"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410">
    <w:name w:val="Средний список 1 - Акцент 41"/>
    <w:basedOn w:val="a3"/>
    <w:next w:val="1-40"/>
    <w:uiPriority w:val="65"/>
    <w:rsid w:val="00C50DF8"/>
    <w:pPr>
      <w:spacing w:after="0" w:line="240" w:lineRule="auto"/>
    </w:pPr>
    <w:rPr>
      <w:rFonts w:eastAsia="MS Mincho"/>
      <w:color w:val="000000"/>
      <w:lang w:val="en-US"/>
    </w:rPr>
    <w:tblPr>
      <w:tblStyleRowBandSize w:val="1"/>
      <w:tblStyleColBandSize w:val="1"/>
      <w:tblBorders>
        <w:top w:val="single" w:sz="8" w:space="0" w:color="8064A2"/>
        <w:bottom w:val="single" w:sz="8" w:space="0" w:color="8064A2"/>
      </w:tblBorders>
    </w:tblPr>
    <w:tblStylePr w:type="firstRow">
      <w:rPr>
        <w:rFonts w:ascii="Calibri" w:eastAsia="MS Gothic" w:hAnsi="Calibri"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510">
    <w:name w:val="Средний список 1 - Акцент 51"/>
    <w:basedOn w:val="a3"/>
    <w:next w:val="1-50"/>
    <w:uiPriority w:val="65"/>
    <w:rsid w:val="00C50DF8"/>
    <w:pPr>
      <w:spacing w:after="0" w:line="240" w:lineRule="auto"/>
    </w:pPr>
    <w:rPr>
      <w:rFonts w:eastAsia="MS Mincho"/>
      <w:color w:val="000000"/>
      <w:lang w:val="en-US"/>
    </w:rPr>
    <w:tblPr>
      <w:tblStyleRowBandSize w:val="1"/>
      <w:tblStyleColBandSize w:val="1"/>
      <w:tblBorders>
        <w:top w:val="single" w:sz="8" w:space="0" w:color="4BACC6"/>
        <w:bottom w:val="single" w:sz="8" w:space="0" w:color="4BACC6"/>
      </w:tblBorders>
    </w:tblPr>
    <w:tblStylePr w:type="firstRow">
      <w:rPr>
        <w:rFonts w:ascii="Calibri" w:eastAsia="MS Gothic" w:hAnsi="Calibri"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610">
    <w:name w:val="Средний список 1 - Акцент 61"/>
    <w:basedOn w:val="a3"/>
    <w:next w:val="1-60"/>
    <w:uiPriority w:val="65"/>
    <w:rsid w:val="00C50DF8"/>
    <w:pPr>
      <w:spacing w:after="0" w:line="240" w:lineRule="auto"/>
    </w:pPr>
    <w:rPr>
      <w:rFonts w:eastAsia="MS Mincho"/>
      <w:color w:val="000000"/>
      <w:lang w:val="en-US"/>
    </w:rPr>
    <w:tblPr>
      <w:tblStyleRowBandSize w:val="1"/>
      <w:tblStyleColBandSize w:val="1"/>
      <w:tblBorders>
        <w:top w:val="single" w:sz="8" w:space="0" w:color="F79646"/>
        <w:bottom w:val="single" w:sz="8" w:space="0" w:color="F79646"/>
      </w:tblBorders>
    </w:tblPr>
    <w:tblStylePr w:type="firstRow">
      <w:rPr>
        <w:rFonts w:ascii="Calibri" w:eastAsia="MS Gothic" w:hAnsi="Calibri"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213">
    <w:name w:val="Средний список 21"/>
    <w:basedOn w:val="a3"/>
    <w:next w:val="2a"/>
    <w:uiPriority w:val="66"/>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Средний список 2 - Акцент 11"/>
    <w:basedOn w:val="a3"/>
    <w:next w:val="2-10"/>
    <w:uiPriority w:val="66"/>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210">
    <w:name w:val="Средний список 2 - Акцент 21"/>
    <w:basedOn w:val="a3"/>
    <w:next w:val="2-20"/>
    <w:uiPriority w:val="66"/>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310">
    <w:name w:val="Средний список 2 - Акцент 31"/>
    <w:basedOn w:val="a3"/>
    <w:next w:val="2-30"/>
    <w:uiPriority w:val="66"/>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410">
    <w:name w:val="Средний список 2 - Акцент 41"/>
    <w:basedOn w:val="a3"/>
    <w:next w:val="2-40"/>
    <w:uiPriority w:val="66"/>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510">
    <w:name w:val="Средний список 2 - Акцент 51"/>
    <w:basedOn w:val="a3"/>
    <w:next w:val="2-50"/>
    <w:uiPriority w:val="66"/>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610">
    <w:name w:val="Средний список 2 - Акцент 61"/>
    <w:basedOn w:val="a3"/>
    <w:next w:val="2-60"/>
    <w:uiPriority w:val="66"/>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113">
    <w:name w:val="Средняя сетка 11"/>
    <w:basedOn w:val="a3"/>
    <w:next w:val="1f0"/>
    <w:uiPriority w:val="67"/>
    <w:rsid w:val="00C50DF8"/>
    <w:pPr>
      <w:spacing w:after="0" w:line="240" w:lineRule="auto"/>
    </w:pPr>
    <w:rPr>
      <w:rFonts w:eastAsia="MS Mincho"/>
      <w:lang w:val="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Средняя сетка 1 - Акцент 11"/>
    <w:basedOn w:val="a3"/>
    <w:next w:val="1-12"/>
    <w:uiPriority w:val="67"/>
    <w:rsid w:val="00C50DF8"/>
    <w:pPr>
      <w:spacing w:after="0" w:line="240" w:lineRule="auto"/>
    </w:pPr>
    <w:rPr>
      <w:rFonts w:eastAsia="MS Mincho"/>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211">
    <w:name w:val="Средняя сетка 1 - Акцент 21"/>
    <w:basedOn w:val="a3"/>
    <w:next w:val="1-22"/>
    <w:uiPriority w:val="67"/>
    <w:rsid w:val="00C50DF8"/>
    <w:pPr>
      <w:spacing w:after="0" w:line="240" w:lineRule="auto"/>
    </w:pPr>
    <w:rPr>
      <w:rFonts w:eastAsia="MS Mincho"/>
      <w:lang w:val="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311">
    <w:name w:val="Средняя сетка 1 - Акцент 31"/>
    <w:basedOn w:val="a3"/>
    <w:next w:val="1-32"/>
    <w:uiPriority w:val="67"/>
    <w:rsid w:val="00C50DF8"/>
    <w:pPr>
      <w:spacing w:after="0" w:line="240" w:lineRule="auto"/>
    </w:pPr>
    <w:rPr>
      <w:rFonts w:eastAsia="MS Mincho"/>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411">
    <w:name w:val="Средняя сетка 1 - Акцент 41"/>
    <w:basedOn w:val="a3"/>
    <w:next w:val="1-42"/>
    <w:uiPriority w:val="67"/>
    <w:rsid w:val="00C50DF8"/>
    <w:pPr>
      <w:spacing w:after="0" w:line="240" w:lineRule="auto"/>
    </w:pPr>
    <w:rPr>
      <w:rFonts w:eastAsia="MS Mincho"/>
      <w:lang w:val="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511">
    <w:name w:val="Средняя сетка 1 - Акцент 51"/>
    <w:basedOn w:val="a3"/>
    <w:next w:val="1-52"/>
    <w:uiPriority w:val="67"/>
    <w:rsid w:val="00C50DF8"/>
    <w:pPr>
      <w:spacing w:after="0" w:line="240" w:lineRule="auto"/>
    </w:pPr>
    <w:rPr>
      <w:rFonts w:eastAsia="MS Mincho"/>
      <w:lang w:val="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611">
    <w:name w:val="Средняя сетка 1 - Акцент 61"/>
    <w:basedOn w:val="a3"/>
    <w:next w:val="1-62"/>
    <w:uiPriority w:val="67"/>
    <w:rsid w:val="00C50DF8"/>
    <w:pPr>
      <w:spacing w:after="0" w:line="240" w:lineRule="auto"/>
    </w:pPr>
    <w:rPr>
      <w:rFonts w:eastAsia="MS Mincho"/>
      <w:lang w:val="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214">
    <w:name w:val="Средняя сетка 21"/>
    <w:basedOn w:val="a3"/>
    <w:next w:val="2b"/>
    <w:uiPriority w:val="68"/>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Средняя сетка 2 - Акцент 11"/>
    <w:basedOn w:val="a3"/>
    <w:next w:val="2-12"/>
    <w:uiPriority w:val="68"/>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211">
    <w:name w:val="Средняя сетка 2 - Акцент 21"/>
    <w:basedOn w:val="a3"/>
    <w:next w:val="2-22"/>
    <w:uiPriority w:val="68"/>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311">
    <w:name w:val="Средняя сетка 2 - Акцент 31"/>
    <w:basedOn w:val="a3"/>
    <w:next w:val="2-32"/>
    <w:uiPriority w:val="68"/>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411">
    <w:name w:val="Средняя сетка 2 - Акцент 41"/>
    <w:basedOn w:val="a3"/>
    <w:next w:val="2-42"/>
    <w:uiPriority w:val="68"/>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511">
    <w:name w:val="Средняя сетка 2 - Акцент 51"/>
    <w:basedOn w:val="a3"/>
    <w:next w:val="2-52"/>
    <w:uiPriority w:val="68"/>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611">
    <w:name w:val="Средняя сетка 2 - Акцент 61"/>
    <w:basedOn w:val="a3"/>
    <w:next w:val="2-62"/>
    <w:uiPriority w:val="68"/>
    <w:rsid w:val="00C50DF8"/>
    <w:pPr>
      <w:spacing w:after="0" w:line="240" w:lineRule="auto"/>
    </w:pPr>
    <w:rPr>
      <w:rFonts w:ascii="Calibri" w:eastAsia="MS Gothic" w:hAnsi="Calibri" w:cs="Times New Roman"/>
      <w:color w:val="000000"/>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311">
    <w:name w:val="Средняя сетка 31"/>
    <w:basedOn w:val="a3"/>
    <w:next w:val="37"/>
    <w:uiPriority w:val="69"/>
    <w:rsid w:val="00C50DF8"/>
    <w:pPr>
      <w:spacing w:after="0" w:line="240" w:lineRule="auto"/>
    </w:pPr>
    <w:rPr>
      <w:rFonts w:eastAsia="MS Mincho"/>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Средняя сетка 3 - Акцент 11"/>
    <w:basedOn w:val="a3"/>
    <w:next w:val="3-1"/>
    <w:uiPriority w:val="69"/>
    <w:rsid w:val="00C50DF8"/>
    <w:pPr>
      <w:spacing w:after="0" w:line="240" w:lineRule="auto"/>
    </w:pPr>
    <w:rPr>
      <w:rFonts w:eastAsia="MS Mincho"/>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1">
    <w:name w:val="Средняя сетка 3 - Акцент 21"/>
    <w:basedOn w:val="a3"/>
    <w:next w:val="3-2"/>
    <w:uiPriority w:val="69"/>
    <w:rsid w:val="00C50DF8"/>
    <w:pPr>
      <w:spacing w:after="0" w:line="240" w:lineRule="auto"/>
    </w:pPr>
    <w:rPr>
      <w:rFonts w:eastAsia="MS Mincho"/>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31">
    <w:name w:val="Средняя сетка 3 - Акцент 31"/>
    <w:basedOn w:val="a3"/>
    <w:next w:val="3-3"/>
    <w:uiPriority w:val="69"/>
    <w:rsid w:val="00C50DF8"/>
    <w:pPr>
      <w:spacing w:after="0" w:line="240" w:lineRule="auto"/>
    </w:pPr>
    <w:rPr>
      <w:rFonts w:eastAsia="MS Mincho"/>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1">
    <w:name w:val="Средняя сетка 3 - Акцент 41"/>
    <w:basedOn w:val="a3"/>
    <w:next w:val="3-4"/>
    <w:uiPriority w:val="69"/>
    <w:rsid w:val="00C50DF8"/>
    <w:pPr>
      <w:spacing w:after="0" w:line="240" w:lineRule="auto"/>
    </w:pPr>
    <w:rPr>
      <w:rFonts w:eastAsia="MS Mincho"/>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51">
    <w:name w:val="Средняя сетка 3 - Акцент 51"/>
    <w:basedOn w:val="a3"/>
    <w:next w:val="3-5"/>
    <w:uiPriority w:val="69"/>
    <w:rsid w:val="00C50DF8"/>
    <w:pPr>
      <w:spacing w:after="0" w:line="240" w:lineRule="auto"/>
    </w:pPr>
    <w:rPr>
      <w:rFonts w:eastAsia="MS Mincho"/>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61">
    <w:name w:val="Средняя сетка 3 - Акцент 61"/>
    <w:basedOn w:val="a3"/>
    <w:next w:val="3-6"/>
    <w:uiPriority w:val="69"/>
    <w:rsid w:val="00C50DF8"/>
    <w:pPr>
      <w:spacing w:after="0" w:line="240" w:lineRule="auto"/>
    </w:pPr>
    <w:rPr>
      <w:rFonts w:eastAsia="MS Mincho"/>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1f1">
    <w:name w:val="Темный список1"/>
    <w:basedOn w:val="a3"/>
    <w:next w:val="aff"/>
    <w:uiPriority w:val="70"/>
    <w:rsid w:val="00C50DF8"/>
    <w:pPr>
      <w:spacing w:after="0" w:line="240" w:lineRule="auto"/>
    </w:pPr>
    <w:rPr>
      <w:rFonts w:eastAsia="MS Mincho"/>
      <w:color w:val="FFFFFF"/>
      <w:lang w:val="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Темный список - Акцент 11"/>
    <w:basedOn w:val="a3"/>
    <w:next w:val="-13"/>
    <w:uiPriority w:val="70"/>
    <w:rsid w:val="00C50DF8"/>
    <w:pPr>
      <w:spacing w:after="0" w:line="240" w:lineRule="auto"/>
    </w:pPr>
    <w:rPr>
      <w:rFonts w:eastAsia="MS Mincho"/>
      <w:color w:val="FFFFFF"/>
      <w:lang w:val="en-US"/>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212">
    <w:name w:val="Темный список - Акцент 21"/>
    <w:basedOn w:val="a3"/>
    <w:next w:val="-23"/>
    <w:uiPriority w:val="70"/>
    <w:rsid w:val="00C50DF8"/>
    <w:pPr>
      <w:spacing w:after="0" w:line="240" w:lineRule="auto"/>
    </w:pPr>
    <w:rPr>
      <w:rFonts w:eastAsia="MS Mincho"/>
      <w:color w:val="FFFFFF"/>
      <w:lang w:val="en-US"/>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312">
    <w:name w:val="Темный список - Акцент 31"/>
    <w:basedOn w:val="a3"/>
    <w:next w:val="-33"/>
    <w:uiPriority w:val="70"/>
    <w:rsid w:val="00C50DF8"/>
    <w:pPr>
      <w:spacing w:after="0" w:line="240" w:lineRule="auto"/>
    </w:pPr>
    <w:rPr>
      <w:rFonts w:eastAsia="MS Mincho"/>
      <w:color w:val="FFFFFF"/>
      <w:lang w:val="en-US"/>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2">
    <w:name w:val="Темный список - Акцент 41"/>
    <w:basedOn w:val="a3"/>
    <w:next w:val="-43"/>
    <w:uiPriority w:val="70"/>
    <w:rsid w:val="00C50DF8"/>
    <w:pPr>
      <w:spacing w:after="0" w:line="240" w:lineRule="auto"/>
    </w:pPr>
    <w:rPr>
      <w:rFonts w:eastAsia="MS Mincho"/>
      <w:color w:val="FFFFFF"/>
      <w:lang w:val="en-US"/>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512">
    <w:name w:val="Темный список - Акцент 51"/>
    <w:basedOn w:val="a3"/>
    <w:next w:val="-53"/>
    <w:uiPriority w:val="70"/>
    <w:rsid w:val="00C50DF8"/>
    <w:pPr>
      <w:spacing w:after="0" w:line="240" w:lineRule="auto"/>
    </w:pPr>
    <w:rPr>
      <w:rFonts w:eastAsia="MS Mincho"/>
      <w:color w:val="FFFFFF"/>
      <w:lang w:val="en-US"/>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612">
    <w:name w:val="Темный список - Акцент 61"/>
    <w:basedOn w:val="a3"/>
    <w:next w:val="-63"/>
    <w:uiPriority w:val="70"/>
    <w:rsid w:val="00C50DF8"/>
    <w:pPr>
      <w:spacing w:after="0" w:line="240" w:lineRule="auto"/>
    </w:pPr>
    <w:rPr>
      <w:rFonts w:eastAsia="MS Mincho"/>
      <w:color w:val="FFFFFF"/>
      <w:lang w:val="en-US"/>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f2">
    <w:name w:val="Цветная заливка1"/>
    <w:basedOn w:val="a3"/>
    <w:next w:val="aff0"/>
    <w:uiPriority w:val="71"/>
    <w:rsid w:val="00C50DF8"/>
    <w:pPr>
      <w:spacing w:after="0" w:line="240" w:lineRule="auto"/>
    </w:pPr>
    <w:rPr>
      <w:rFonts w:eastAsia="MS Mincho"/>
      <w:color w:val="000000"/>
      <w:lang w:val="en-US"/>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Цветная заливка - Акцент 11"/>
    <w:basedOn w:val="a3"/>
    <w:next w:val="-14"/>
    <w:uiPriority w:val="71"/>
    <w:rsid w:val="00C50DF8"/>
    <w:pPr>
      <w:spacing w:after="0" w:line="240" w:lineRule="auto"/>
    </w:pPr>
    <w:rPr>
      <w:rFonts w:eastAsia="MS Mincho"/>
      <w:color w:val="000000"/>
      <w:lang w:val="en-US"/>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213">
    <w:name w:val="Цветная заливка - Акцент 21"/>
    <w:basedOn w:val="a3"/>
    <w:next w:val="-24"/>
    <w:uiPriority w:val="71"/>
    <w:rsid w:val="00C50DF8"/>
    <w:pPr>
      <w:spacing w:after="0" w:line="240" w:lineRule="auto"/>
    </w:pPr>
    <w:rPr>
      <w:rFonts w:eastAsia="MS Mincho"/>
      <w:color w:val="000000"/>
      <w:lang w:val="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313">
    <w:name w:val="Цветная заливка - Акцент 31"/>
    <w:basedOn w:val="a3"/>
    <w:next w:val="-34"/>
    <w:uiPriority w:val="71"/>
    <w:rsid w:val="00C50DF8"/>
    <w:pPr>
      <w:spacing w:after="0" w:line="240" w:lineRule="auto"/>
    </w:pPr>
    <w:rPr>
      <w:rFonts w:eastAsia="MS Mincho"/>
      <w:color w:val="000000"/>
      <w:lang w:val="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413">
    <w:name w:val="Цветная заливка - Акцент 41"/>
    <w:basedOn w:val="a3"/>
    <w:next w:val="-44"/>
    <w:uiPriority w:val="71"/>
    <w:rsid w:val="00C50DF8"/>
    <w:pPr>
      <w:spacing w:after="0" w:line="240" w:lineRule="auto"/>
    </w:pPr>
    <w:rPr>
      <w:rFonts w:eastAsia="MS Mincho"/>
      <w:color w:val="000000"/>
      <w:lang w:val="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513">
    <w:name w:val="Цветная заливка - Акцент 51"/>
    <w:basedOn w:val="a3"/>
    <w:next w:val="-54"/>
    <w:uiPriority w:val="71"/>
    <w:rsid w:val="00C50DF8"/>
    <w:pPr>
      <w:spacing w:after="0" w:line="240" w:lineRule="auto"/>
    </w:pPr>
    <w:rPr>
      <w:rFonts w:eastAsia="MS Mincho"/>
      <w:color w:val="000000"/>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613">
    <w:name w:val="Цветная заливка - Акцент 61"/>
    <w:basedOn w:val="a3"/>
    <w:next w:val="-64"/>
    <w:uiPriority w:val="71"/>
    <w:rsid w:val="00C50DF8"/>
    <w:pPr>
      <w:spacing w:after="0" w:line="240" w:lineRule="auto"/>
    </w:pPr>
    <w:rPr>
      <w:rFonts w:eastAsia="MS Mincho"/>
      <w:color w:val="000000"/>
      <w:lang w:val="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1f3">
    <w:name w:val="Цветной список1"/>
    <w:basedOn w:val="a3"/>
    <w:next w:val="aff1"/>
    <w:uiPriority w:val="72"/>
    <w:rsid w:val="00C50DF8"/>
    <w:pPr>
      <w:spacing w:after="0" w:line="240" w:lineRule="auto"/>
    </w:pPr>
    <w:rPr>
      <w:rFonts w:eastAsia="MS Mincho"/>
      <w:color w:val="000000"/>
      <w:lang w:val="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Цветной список - Акцент 11"/>
    <w:basedOn w:val="a3"/>
    <w:next w:val="-15"/>
    <w:uiPriority w:val="72"/>
    <w:rsid w:val="00C50DF8"/>
    <w:pPr>
      <w:spacing w:after="0" w:line="240" w:lineRule="auto"/>
    </w:pPr>
    <w:rPr>
      <w:rFonts w:eastAsia="MS Mincho"/>
      <w:color w:val="000000"/>
      <w:lang w:val="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214">
    <w:name w:val="Цветной список - Акцент 21"/>
    <w:basedOn w:val="a3"/>
    <w:next w:val="-25"/>
    <w:uiPriority w:val="72"/>
    <w:rsid w:val="00C50DF8"/>
    <w:pPr>
      <w:spacing w:after="0" w:line="240" w:lineRule="auto"/>
    </w:pPr>
    <w:rPr>
      <w:rFonts w:eastAsia="MS Mincho"/>
      <w:color w:val="000000"/>
      <w:lang w:val="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314">
    <w:name w:val="Цветной список - Акцент 31"/>
    <w:basedOn w:val="a3"/>
    <w:next w:val="-35"/>
    <w:uiPriority w:val="72"/>
    <w:rsid w:val="00C50DF8"/>
    <w:pPr>
      <w:spacing w:after="0" w:line="240" w:lineRule="auto"/>
    </w:pPr>
    <w:rPr>
      <w:rFonts w:eastAsia="MS Mincho"/>
      <w:color w:val="000000"/>
      <w:lang w:val="en-US"/>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414">
    <w:name w:val="Цветной список - Акцент 41"/>
    <w:basedOn w:val="a3"/>
    <w:next w:val="-45"/>
    <w:uiPriority w:val="72"/>
    <w:rsid w:val="00C50DF8"/>
    <w:pPr>
      <w:spacing w:after="0" w:line="240" w:lineRule="auto"/>
    </w:pPr>
    <w:rPr>
      <w:rFonts w:eastAsia="MS Mincho"/>
      <w:color w:val="000000"/>
      <w:lang w:val="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514">
    <w:name w:val="Цветной список - Акцент 51"/>
    <w:basedOn w:val="a3"/>
    <w:next w:val="-55"/>
    <w:uiPriority w:val="72"/>
    <w:rsid w:val="00C50DF8"/>
    <w:pPr>
      <w:spacing w:after="0" w:line="240" w:lineRule="auto"/>
    </w:pPr>
    <w:rPr>
      <w:rFonts w:eastAsia="MS Mincho"/>
      <w:color w:val="000000"/>
      <w:lang w:val="en-US"/>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614">
    <w:name w:val="Цветной список - Акцент 61"/>
    <w:basedOn w:val="a3"/>
    <w:next w:val="-65"/>
    <w:uiPriority w:val="72"/>
    <w:rsid w:val="00C50DF8"/>
    <w:pPr>
      <w:spacing w:after="0" w:line="240" w:lineRule="auto"/>
    </w:pPr>
    <w:rPr>
      <w:rFonts w:eastAsia="MS Mincho"/>
      <w:color w:val="000000"/>
      <w:lang w:val="en-US"/>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1f4">
    <w:name w:val="Цветная сетка1"/>
    <w:basedOn w:val="a3"/>
    <w:next w:val="aff2"/>
    <w:uiPriority w:val="73"/>
    <w:rsid w:val="00C50DF8"/>
    <w:pPr>
      <w:spacing w:after="0" w:line="240" w:lineRule="auto"/>
    </w:pPr>
    <w:rPr>
      <w:rFonts w:eastAsia="MS Mincho"/>
      <w:color w:val="000000"/>
      <w:lang w:val="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Цветная сетка - Акцент 11"/>
    <w:basedOn w:val="a3"/>
    <w:next w:val="-16"/>
    <w:uiPriority w:val="73"/>
    <w:rsid w:val="00C50DF8"/>
    <w:pPr>
      <w:spacing w:after="0" w:line="240" w:lineRule="auto"/>
    </w:pPr>
    <w:rPr>
      <w:rFonts w:eastAsia="MS Mincho"/>
      <w:color w:val="000000"/>
      <w:lang w:val="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15">
    <w:name w:val="Цветная сетка - Акцент 21"/>
    <w:basedOn w:val="a3"/>
    <w:next w:val="-26"/>
    <w:uiPriority w:val="73"/>
    <w:rsid w:val="00C50DF8"/>
    <w:pPr>
      <w:spacing w:after="0" w:line="240" w:lineRule="auto"/>
    </w:pPr>
    <w:rPr>
      <w:rFonts w:eastAsia="MS Mincho"/>
      <w:color w:val="000000"/>
      <w:lang w:val="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315">
    <w:name w:val="Цветная сетка - Акцент 31"/>
    <w:basedOn w:val="a3"/>
    <w:next w:val="-36"/>
    <w:uiPriority w:val="73"/>
    <w:rsid w:val="00C50DF8"/>
    <w:pPr>
      <w:spacing w:after="0" w:line="240" w:lineRule="auto"/>
    </w:pPr>
    <w:rPr>
      <w:rFonts w:eastAsia="MS Mincho"/>
      <w:color w:val="000000"/>
      <w:lang w:val="en-US"/>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415">
    <w:name w:val="Цветная сетка - Акцент 41"/>
    <w:basedOn w:val="a3"/>
    <w:next w:val="-46"/>
    <w:uiPriority w:val="73"/>
    <w:rsid w:val="00C50DF8"/>
    <w:pPr>
      <w:spacing w:after="0" w:line="240" w:lineRule="auto"/>
    </w:pPr>
    <w:rPr>
      <w:rFonts w:eastAsia="MS Mincho"/>
      <w:color w:val="000000"/>
      <w:lang w:val="en-US"/>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515">
    <w:name w:val="Цветная сетка - Акцент 51"/>
    <w:basedOn w:val="a3"/>
    <w:next w:val="-56"/>
    <w:uiPriority w:val="73"/>
    <w:rsid w:val="00C50DF8"/>
    <w:pPr>
      <w:spacing w:after="0" w:line="240" w:lineRule="auto"/>
    </w:pPr>
    <w:rPr>
      <w:rFonts w:eastAsia="MS Mincho"/>
      <w:color w:val="000000"/>
      <w:lang w:val="en-US"/>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615">
    <w:name w:val="Цветная сетка - Акцент 61"/>
    <w:basedOn w:val="a3"/>
    <w:next w:val="-66"/>
    <w:uiPriority w:val="73"/>
    <w:rsid w:val="00C50DF8"/>
    <w:pPr>
      <w:spacing w:after="0" w:line="240" w:lineRule="auto"/>
    </w:pPr>
    <w:rPr>
      <w:rFonts w:eastAsia="MS Mincho"/>
      <w:color w:val="000000"/>
      <w:lang w:val="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character" w:customStyle="1" w:styleId="215">
    <w:name w:val="Заголовок 2 Знак1"/>
    <w:basedOn w:val="a2"/>
    <w:uiPriority w:val="9"/>
    <w:semiHidden/>
    <w:rsid w:val="00C50DF8"/>
    <w:rPr>
      <w:rFonts w:asciiTheme="majorHAnsi" w:eastAsiaTheme="majorEastAsia" w:hAnsiTheme="majorHAnsi" w:cstheme="majorBidi"/>
      <w:color w:val="2E74B5" w:themeColor="accent1" w:themeShade="BF"/>
      <w:sz w:val="26"/>
      <w:szCs w:val="26"/>
    </w:rPr>
  </w:style>
  <w:style w:type="character" w:customStyle="1" w:styleId="312">
    <w:name w:val="Заголовок 3 Знак1"/>
    <w:basedOn w:val="a2"/>
    <w:uiPriority w:val="9"/>
    <w:semiHidden/>
    <w:rsid w:val="00C50DF8"/>
    <w:rPr>
      <w:rFonts w:asciiTheme="majorHAnsi" w:eastAsiaTheme="majorEastAsia" w:hAnsiTheme="majorHAnsi" w:cstheme="majorBidi"/>
      <w:color w:val="1F4D78" w:themeColor="accent1" w:themeShade="7F"/>
      <w:sz w:val="24"/>
      <w:szCs w:val="24"/>
    </w:rPr>
  </w:style>
  <w:style w:type="paragraph" w:styleId="ab">
    <w:name w:val="Title"/>
    <w:basedOn w:val="a1"/>
    <w:next w:val="a1"/>
    <w:link w:val="aa"/>
    <w:uiPriority w:val="10"/>
    <w:qFormat/>
    <w:rsid w:val="00C50DF8"/>
    <w:pPr>
      <w:spacing w:after="0" w:line="240" w:lineRule="auto"/>
      <w:contextualSpacing/>
    </w:pPr>
    <w:rPr>
      <w:rFonts w:ascii="Calibri" w:eastAsia="MS Gothic" w:hAnsi="Calibri" w:cs="Times New Roman"/>
      <w:color w:val="17365D"/>
      <w:spacing w:val="5"/>
      <w:kern w:val="28"/>
      <w:sz w:val="52"/>
      <w:szCs w:val="52"/>
    </w:rPr>
  </w:style>
  <w:style w:type="character" w:customStyle="1" w:styleId="1f5">
    <w:name w:val="Заголовок Знак1"/>
    <w:basedOn w:val="a2"/>
    <w:uiPriority w:val="10"/>
    <w:rsid w:val="00C50DF8"/>
    <w:rPr>
      <w:rFonts w:asciiTheme="majorHAnsi" w:eastAsiaTheme="majorEastAsia" w:hAnsiTheme="majorHAnsi" w:cstheme="majorBidi"/>
      <w:spacing w:val="-10"/>
      <w:kern w:val="28"/>
      <w:sz w:val="56"/>
      <w:szCs w:val="56"/>
    </w:rPr>
  </w:style>
  <w:style w:type="paragraph" w:styleId="ad">
    <w:name w:val="Subtitle"/>
    <w:basedOn w:val="a1"/>
    <w:next w:val="a1"/>
    <w:link w:val="ac"/>
    <w:uiPriority w:val="11"/>
    <w:qFormat/>
    <w:rsid w:val="00C50DF8"/>
    <w:pPr>
      <w:numPr>
        <w:ilvl w:val="1"/>
      </w:numPr>
    </w:pPr>
    <w:rPr>
      <w:rFonts w:ascii="Calibri" w:eastAsia="MS Gothic" w:hAnsi="Calibri" w:cs="Times New Roman"/>
      <w:i/>
      <w:iCs/>
      <w:color w:val="4F81BD"/>
      <w:spacing w:val="15"/>
      <w:sz w:val="24"/>
      <w:szCs w:val="24"/>
    </w:rPr>
  </w:style>
  <w:style w:type="character" w:customStyle="1" w:styleId="1f6">
    <w:name w:val="Подзаголовок Знак1"/>
    <w:basedOn w:val="a2"/>
    <w:uiPriority w:val="11"/>
    <w:rsid w:val="00C50DF8"/>
    <w:rPr>
      <w:rFonts w:eastAsiaTheme="minorEastAsia"/>
      <w:color w:val="5A5A5A" w:themeColor="text1" w:themeTint="A5"/>
      <w:spacing w:val="15"/>
    </w:rPr>
  </w:style>
  <w:style w:type="paragraph" w:styleId="28">
    <w:name w:val="Quote"/>
    <w:basedOn w:val="a1"/>
    <w:next w:val="a1"/>
    <w:link w:val="27"/>
    <w:uiPriority w:val="29"/>
    <w:qFormat/>
    <w:rsid w:val="00C50DF8"/>
    <w:pPr>
      <w:spacing w:before="200"/>
      <w:ind w:left="864" w:right="864"/>
      <w:jc w:val="center"/>
    </w:pPr>
    <w:rPr>
      <w:i/>
      <w:iCs/>
      <w:color w:val="000000"/>
    </w:rPr>
  </w:style>
  <w:style w:type="character" w:customStyle="1" w:styleId="216">
    <w:name w:val="Цитата 2 Знак1"/>
    <w:basedOn w:val="a2"/>
    <w:uiPriority w:val="29"/>
    <w:rsid w:val="00C50DF8"/>
    <w:rPr>
      <w:i/>
      <w:iCs/>
      <w:color w:val="404040" w:themeColor="text1" w:themeTint="BF"/>
    </w:rPr>
  </w:style>
  <w:style w:type="character" w:customStyle="1" w:styleId="410">
    <w:name w:val="Заголовок 4 Знак1"/>
    <w:basedOn w:val="a2"/>
    <w:uiPriority w:val="9"/>
    <w:semiHidden/>
    <w:rsid w:val="00C50DF8"/>
    <w:rPr>
      <w:rFonts w:asciiTheme="majorHAnsi" w:eastAsiaTheme="majorEastAsia" w:hAnsiTheme="majorHAnsi" w:cstheme="majorBidi"/>
      <w:i/>
      <w:iCs/>
      <w:color w:val="2E74B5" w:themeColor="accent1" w:themeShade="BF"/>
    </w:rPr>
  </w:style>
  <w:style w:type="character" w:customStyle="1" w:styleId="510">
    <w:name w:val="Заголовок 5 Знак1"/>
    <w:basedOn w:val="a2"/>
    <w:uiPriority w:val="9"/>
    <w:semiHidden/>
    <w:rsid w:val="00C50DF8"/>
    <w:rPr>
      <w:rFonts w:asciiTheme="majorHAnsi" w:eastAsiaTheme="majorEastAsia" w:hAnsiTheme="majorHAnsi" w:cstheme="majorBidi"/>
      <w:color w:val="2E74B5" w:themeColor="accent1" w:themeShade="BF"/>
    </w:rPr>
  </w:style>
  <w:style w:type="character" w:customStyle="1" w:styleId="610">
    <w:name w:val="Заголовок 6 Знак1"/>
    <w:basedOn w:val="a2"/>
    <w:uiPriority w:val="9"/>
    <w:semiHidden/>
    <w:rsid w:val="00C50DF8"/>
    <w:rPr>
      <w:rFonts w:asciiTheme="majorHAnsi" w:eastAsiaTheme="majorEastAsia" w:hAnsiTheme="majorHAnsi" w:cstheme="majorBidi"/>
      <w:color w:val="1F4D78" w:themeColor="accent1" w:themeShade="7F"/>
    </w:rPr>
  </w:style>
  <w:style w:type="character" w:customStyle="1" w:styleId="710">
    <w:name w:val="Заголовок 7 Знак1"/>
    <w:basedOn w:val="a2"/>
    <w:uiPriority w:val="9"/>
    <w:semiHidden/>
    <w:rsid w:val="00C50DF8"/>
    <w:rPr>
      <w:rFonts w:asciiTheme="majorHAnsi" w:eastAsiaTheme="majorEastAsia" w:hAnsiTheme="majorHAnsi" w:cstheme="majorBidi"/>
      <w:i/>
      <w:iCs/>
      <w:color w:val="1F4D78" w:themeColor="accent1" w:themeShade="7F"/>
    </w:rPr>
  </w:style>
  <w:style w:type="character" w:customStyle="1" w:styleId="810">
    <w:name w:val="Заголовок 8 Знак1"/>
    <w:basedOn w:val="a2"/>
    <w:uiPriority w:val="9"/>
    <w:semiHidden/>
    <w:rsid w:val="00C50DF8"/>
    <w:rPr>
      <w:rFonts w:asciiTheme="majorHAnsi" w:eastAsiaTheme="majorEastAsia" w:hAnsiTheme="majorHAnsi" w:cstheme="majorBidi"/>
      <w:color w:val="272727" w:themeColor="text1" w:themeTint="D8"/>
      <w:sz w:val="21"/>
      <w:szCs w:val="21"/>
    </w:rPr>
  </w:style>
  <w:style w:type="character" w:customStyle="1" w:styleId="910">
    <w:name w:val="Заголовок 9 Знак1"/>
    <w:basedOn w:val="a2"/>
    <w:uiPriority w:val="9"/>
    <w:semiHidden/>
    <w:rsid w:val="00C50DF8"/>
    <w:rPr>
      <w:rFonts w:asciiTheme="majorHAnsi" w:eastAsiaTheme="majorEastAsia" w:hAnsiTheme="majorHAnsi" w:cstheme="majorBidi"/>
      <w:i/>
      <w:iCs/>
      <w:color w:val="272727" w:themeColor="text1" w:themeTint="D8"/>
      <w:sz w:val="21"/>
      <w:szCs w:val="21"/>
    </w:rPr>
  </w:style>
  <w:style w:type="paragraph" w:styleId="af8">
    <w:name w:val="Intense Quote"/>
    <w:basedOn w:val="a1"/>
    <w:next w:val="a1"/>
    <w:link w:val="af7"/>
    <w:uiPriority w:val="30"/>
    <w:qFormat/>
    <w:rsid w:val="00C50DF8"/>
    <w:pPr>
      <w:pBdr>
        <w:top w:val="single" w:sz="4" w:space="10" w:color="5B9BD5" w:themeColor="accent1"/>
        <w:bottom w:val="single" w:sz="4" w:space="10" w:color="5B9BD5" w:themeColor="accent1"/>
      </w:pBdr>
      <w:spacing w:before="360" w:after="360"/>
      <w:ind w:left="864" w:right="864"/>
      <w:jc w:val="center"/>
    </w:pPr>
    <w:rPr>
      <w:b/>
      <w:bCs/>
      <w:i/>
      <w:iCs/>
      <w:color w:val="4F81BD"/>
    </w:rPr>
  </w:style>
  <w:style w:type="character" w:customStyle="1" w:styleId="1f7">
    <w:name w:val="Выделенная цитата Знак1"/>
    <w:basedOn w:val="a2"/>
    <w:uiPriority w:val="30"/>
    <w:rsid w:val="00C50DF8"/>
    <w:rPr>
      <w:i/>
      <w:iCs/>
      <w:color w:val="5B9BD5" w:themeColor="accent1"/>
    </w:rPr>
  </w:style>
  <w:style w:type="character" w:styleId="aff3">
    <w:name w:val="Subtle Emphasis"/>
    <w:basedOn w:val="a2"/>
    <w:uiPriority w:val="19"/>
    <w:qFormat/>
    <w:rsid w:val="00C50DF8"/>
    <w:rPr>
      <w:i/>
      <w:iCs/>
      <w:color w:val="404040" w:themeColor="text1" w:themeTint="BF"/>
    </w:rPr>
  </w:style>
  <w:style w:type="character" w:styleId="aff4">
    <w:name w:val="Intense Emphasis"/>
    <w:basedOn w:val="a2"/>
    <w:uiPriority w:val="21"/>
    <w:qFormat/>
    <w:rsid w:val="00C50DF8"/>
    <w:rPr>
      <w:i/>
      <w:iCs/>
      <w:color w:val="5B9BD5" w:themeColor="accent1"/>
    </w:rPr>
  </w:style>
  <w:style w:type="character" w:styleId="aff5">
    <w:name w:val="Subtle Reference"/>
    <w:basedOn w:val="a2"/>
    <w:uiPriority w:val="31"/>
    <w:qFormat/>
    <w:rsid w:val="00C50DF8"/>
    <w:rPr>
      <w:smallCaps/>
      <w:color w:val="5A5A5A" w:themeColor="text1" w:themeTint="A5"/>
    </w:rPr>
  </w:style>
  <w:style w:type="character" w:styleId="aff6">
    <w:name w:val="Intense Reference"/>
    <w:basedOn w:val="a2"/>
    <w:uiPriority w:val="32"/>
    <w:qFormat/>
    <w:rsid w:val="00C50DF8"/>
    <w:rPr>
      <w:b/>
      <w:bCs/>
      <w:smallCaps/>
      <w:color w:val="5B9BD5" w:themeColor="accent1"/>
      <w:spacing w:val="5"/>
    </w:rPr>
  </w:style>
  <w:style w:type="table" w:styleId="afc">
    <w:name w:val="Light Shading"/>
    <w:basedOn w:val="a3"/>
    <w:uiPriority w:val="60"/>
    <w:semiHidden/>
    <w:unhideWhenUsed/>
    <w:rsid w:val="00C50DF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semiHidden/>
    <w:unhideWhenUsed/>
    <w:rsid w:val="00C50DF8"/>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2">
    <w:name w:val="Light Shading Accent 2"/>
    <w:basedOn w:val="a3"/>
    <w:uiPriority w:val="60"/>
    <w:semiHidden/>
    <w:unhideWhenUsed/>
    <w:rsid w:val="00C50DF8"/>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3">
    <w:name w:val="Light Shading Accent 3"/>
    <w:basedOn w:val="a3"/>
    <w:uiPriority w:val="60"/>
    <w:semiHidden/>
    <w:unhideWhenUsed/>
    <w:rsid w:val="00C50DF8"/>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4">
    <w:name w:val="Light Shading Accent 4"/>
    <w:basedOn w:val="a3"/>
    <w:uiPriority w:val="60"/>
    <w:semiHidden/>
    <w:unhideWhenUsed/>
    <w:rsid w:val="00C50DF8"/>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5">
    <w:name w:val="Light Shading Accent 5"/>
    <w:basedOn w:val="a3"/>
    <w:uiPriority w:val="60"/>
    <w:semiHidden/>
    <w:unhideWhenUsed/>
    <w:rsid w:val="00C50DF8"/>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6">
    <w:name w:val="Light Shading Accent 6"/>
    <w:basedOn w:val="a3"/>
    <w:uiPriority w:val="60"/>
    <w:semiHidden/>
    <w:unhideWhenUsed/>
    <w:rsid w:val="00C50DF8"/>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afd">
    <w:name w:val="Light List"/>
    <w:basedOn w:val="a3"/>
    <w:uiPriority w:val="61"/>
    <w:semiHidden/>
    <w:unhideWhenUsed/>
    <w:rsid w:val="00C50DF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semiHidden/>
    <w:unhideWhenUsed/>
    <w:rsid w:val="00C50DF8"/>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20">
    <w:name w:val="Light List Accent 2"/>
    <w:basedOn w:val="a3"/>
    <w:uiPriority w:val="61"/>
    <w:semiHidden/>
    <w:unhideWhenUsed/>
    <w:rsid w:val="00C50DF8"/>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30">
    <w:name w:val="Light List Accent 3"/>
    <w:basedOn w:val="a3"/>
    <w:uiPriority w:val="61"/>
    <w:semiHidden/>
    <w:unhideWhenUsed/>
    <w:rsid w:val="00C50DF8"/>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40">
    <w:name w:val="Light List Accent 4"/>
    <w:basedOn w:val="a3"/>
    <w:uiPriority w:val="61"/>
    <w:semiHidden/>
    <w:unhideWhenUsed/>
    <w:rsid w:val="00C50DF8"/>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50">
    <w:name w:val="Light List Accent 5"/>
    <w:basedOn w:val="a3"/>
    <w:uiPriority w:val="61"/>
    <w:semiHidden/>
    <w:unhideWhenUsed/>
    <w:rsid w:val="00C50DF8"/>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60">
    <w:name w:val="Light List Accent 6"/>
    <w:basedOn w:val="a3"/>
    <w:uiPriority w:val="61"/>
    <w:semiHidden/>
    <w:unhideWhenUsed/>
    <w:rsid w:val="00C50DF8"/>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afe">
    <w:name w:val="Light Grid"/>
    <w:basedOn w:val="a3"/>
    <w:uiPriority w:val="62"/>
    <w:semiHidden/>
    <w:unhideWhenUsed/>
    <w:rsid w:val="00C50DF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3"/>
    <w:uiPriority w:val="62"/>
    <w:semiHidden/>
    <w:unhideWhenUsed/>
    <w:rsid w:val="00C50DF8"/>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22">
    <w:name w:val="Light Grid Accent 2"/>
    <w:basedOn w:val="a3"/>
    <w:uiPriority w:val="62"/>
    <w:semiHidden/>
    <w:unhideWhenUsed/>
    <w:rsid w:val="00C50DF8"/>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32">
    <w:name w:val="Light Grid Accent 3"/>
    <w:basedOn w:val="a3"/>
    <w:uiPriority w:val="62"/>
    <w:semiHidden/>
    <w:unhideWhenUsed/>
    <w:rsid w:val="00C50DF8"/>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42">
    <w:name w:val="Light Grid Accent 4"/>
    <w:basedOn w:val="a3"/>
    <w:uiPriority w:val="62"/>
    <w:semiHidden/>
    <w:unhideWhenUsed/>
    <w:rsid w:val="00C50DF8"/>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52">
    <w:name w:val="Light Grid Accent 5"/>
    <w:basedOn w:val="a3"/>
    <w:uiPriority w:val="62"/>
    <w:semiHidden/>
    <w:unhideWhenUsed/>
    <w:rsid w:val="00C50DF8"/>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table" w:styleId="-62">
    <w:name w:val="Light Grid Accent 6"/>
    <w:basedOn w:val="a3"/>
    <w:uiPriority w:val="62"/>
    <w:semiHidden/>
    <w:unhideWhenUsed/>
    <w:rsid w:val="00C50DF8"/>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1e">
    <w:name w:val="Medium Shading 1"/>
    <w:basedOn w:val="a3"/>
    <w:uiPriority w:val="63"/>
    <w:semiHidden/>
    <w:unhideWhenUsed/>
    <w:rsid w:val="00C50DF8"/>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semiHidden/>
    <w:unhideWhenUsed/>
    <w:rsid w:val="00C50DF8"/>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1-2">
    <w:name w:val="Medium Shading 1 Accent 2"/>
    <w:basedOn w:val="a3"/>
    <w:uiPriority w:val="63"/>
    <w:semiHidden/>
    <w:unhideWhenUsed/>
    <w:rsid w:val="00C50DF8"/>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1-3">
    <w:name w:val="Medium Shading 1 Accent 3"/>
    <w:basedOn w:val="a3"/>
    <w:uiPriority w:val="63"/>
    <w:semiHidden/>
    <w:unhideWhenUsed/>
    <w:rsid w:val="00C50DF8"/>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1-4">
    <w:name w:val="Medium Shading 1 Accent 4"/>
    <w:basedOn w:val="a3"/>
    <w:uiPriority w:val="63"/>
    <w:semiHidden/>
    <w:unhideWhenUsed/>
    <w:rsid w:val="00C50DF8"/>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1-5">
    <w:name w:val="Medium Shading 1 Accent 5"/>
    <w:basedOn w:val="a3"/>
    <w:uiPriority w:val="63"/>
    <w:semiHidden/>
    <w:unhideWhenUsed/>
    <w:rsid w:val="00C50DF8"/>
    <w:pPr>
      <w:spacing w:after="0" w:line="240" w:lineRule="auto"/>
    </w:pPr>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table" w:styleId="1-6">
    <w:name w:val="Medium Shading 1 Accent 6"/>
    <w:basedOn w:val="a3"/>
    <w:uiPriority w:val="63"/>
    <w:semiHidden/>
    <w:unhideWhenUsed/>
    <w:rsid w:val="00C50DF8"/>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29">
    <w:name w:val="Medium Shading 2"/>
    <w:basedOn w:val="a3"/>
    <w:uiPriority w:val="64"/>
    <w:semiHidden/>
    <w:unhideWhenUsed/>
    <w:rsid w:val="00C50DF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1">
    <w:name w:val="Medium Shading 2 Accent 1"/>
    <w:basedOn w:val="a3"/>
    <w:uiPriority w:val="64"/>
    <w:semiHidden/>
    <w:unhideWhenUsed/>
    <w:rsid w:val="00C50DF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2">
    <w:name w:val="Medium Shading 2 Accent 2"/>
    <w:basedOn w:val="a3"/>
    <w:uiPriority w:val="64"/>
    <w:semiHidden/>
    <w:unhideWhenUsed/>
    <w:rsid w:val="00C50DF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3">
    <w:name w:val="Medium Shading 2 Accent 3"/>
    <w:basedOn w:val="a3"/>
    <w:uiPriority w:val="64"/>
    <w:semiHidden/>
    <w:unhideWhenUsed/>
    <w:rsid w:val="00C50DF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4">
    <w:name w:val="Medium Shading 2 Accent 4"/>
    <w:basedOn w:val="a3"/>
    <w:uiPriority w:val="64"/>
    <w:semiHidden/>
    <w:unhideWhenUsed/>
    <w:rsid w:val="00C50DF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5">
    <w:name w:val="Medium Shading 2 Accent 5"/>
    <w:basedOn w:val="a3"/>
    <w:uiPriority w:val="64"/>
    <w:semiHidden/>
    <w:unhideWhenUsed/>
    <w:rsid w:val="00C50DF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6">
    <w:name w:val="Medium Shading 2 Accent 6"/>
    <w:basedOn w:val="a3"/>
    <w:uiPriority w:val="64"/>
    <w:semiHidden/>
    <w:unhideWhenUsed/>
    <w:rsid w:val="00C50DF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1f">
    <w:name w:val="Medium List 1"/>
    <w:basedOn w:val="a3"/>
    <w:uiPriority w:val="65"/>
    <w:semiHidden/>
    <w:unhideWhenUsed/>
    <w:rsid w:val="00C50DF8"/>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semiHidden/>
    <w:unhideWhenUsed/>
    <w:rsid w:val="00C50DF8"/>
    <w:pPr>
      <w:spacing w:after="0" w:line="240" w:lineRule="auto"/>
    </w:pPr>
    <w:rPr>
      <w:color w:val="000000" w:themeColor="text1"/>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styleId="1-20">
    <w:name w:val="Medium List 1 Accent 2"/>
    <w:basedOn w:val="a3"/>
    <w:uiPriority w:val="65"/>
    <w:semiHidden/>
    <w:unhideWhenUsed/>
    <w:rsid w:val="00C50DF8"/>
    <w:pPr>
      <w:spacing w:after="0" w:line="240" w:lineRule="auto"/>
    </w:pPr>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1-30">
    <w:name w:val="Medium List 1 Accent 3"/>
    <w:basedOn w:val="a3"/>
    <w:uiPriority w:val="65"/>
    <w:semiHidden/>
    <w:unhideWhenUsed/>
    <w:rsid w:val="00C50DF8"/>
    <w:pPr>
      <w:spacing w:after="0" w:line="240" w:lineRule="auto"/>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1-40">
    <w:name w:val="Medium List 1 Accent 4"/>
    <w:basedOn w:val="a3"/>
    <w:uiPriority w:val="65"/>
    <w:semiHidden/>
    <w:unhideWhenUsed/>
    <w:rsid w:val="00C50DF8"/>
    <w:pPr>
      <w:spacing w:after="0" w:line="240" w:lineRule="auto"/>
    </w:pPr>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1-50">
    <w:name w:val="Medium List 1 Accent 5"/>
    <w:basedOn w:val="a3"/>
    <w:uiPriority w:val="65"/>
    <w:semiHidden/>
    <w:unhideWhenUsed/>
    <w:rsid w:val="00C50DF8"/>
    <w:pPr>
      <w:spacing w:after="0" w:line="240" w:lineRule="auto"/>
    </w:pPr>
    <w:rPr>
      <w:color w:val="000000" w:themeColor="text1"/>
    </w:rPr>
    <w:tblPr>
      <w:tblStyleRowBandSize w:val="1"/>
      <w:tblStyleColBandSize w:val="1"/>
      <w:tblBorders>
        <w:top w:val="single" w:sz="8" w:space="0" w:color="4472C4" w:themeColor="accent5"/>
        <w:bottom w:val="single" w:sz="8" w:space="0" w:color="4472C4" w:themeColor="accent5"/>
      </w:tblBorders>
    </w:tblPr>
    <w:tblStylePr w:type="firstRow">
      <w:rPr>
        <w:rFonts w:asciiTheme="majorHAnsi" w:eastAsiaTheme="majorEastAsia" w:hAnsiTheme="majorHAnsi" w:cstheme="majorBidi"/>
      </w:rPr>
      <w:tblPr/>
      <w:tcPr>
        <w:tcBorders>
          <w:top w:val="nil"/>
          <w:bottom w:val="single" w:sz="8" w:space="0" w:color="4472C4" w:themeColor="accent5"/>
        </w:tcBorders>
      </w:tcPr>
    </w:tblStylePr>
    <w:tblStylePr w:type="lastRow">
      <w:rPr>
        <w:b/>
        <w:bCs/>
        <w:color w:val="44546A" w:themeColor="text2"/>
      </w:rPr>
      <w:tblPr/>
      <w:tcPr>
        <w:tcBorders>
          <w:top w:val="single" w:sz="8" w:space="0" w:color="4472C4" w:themeColor="accent5"/>
          <w:bottom w:val="single" w:sz="8" w:space="0" w:color="4472C4" w:themeColor="accent5"/>
        </w:tcBorders>
      </w:tcPr>
    </w:tblStylePr>
    <w:tblStylePr w:type="firstCol">
      <w:rPr>
        <w:b/>
        <w:bCs/>
      </w:rPr>
    </w:tblStylePr>
    <w:tblStylePr w:type="lastCol">
      <w:rPr>
        <w:b/>
        <w:bCs/>
      </w:rPr>
      <w:tblPr/>
      <w:tcPr>
        <w:tcBorders>
          <w:top w:val="single" w:sz="8" w:space="0" w:color="4472C4" w:themeColor="accent5"/>
          <w:bottom w:val="single" w:sz="8" w:space="0" w:color="4472C4" w:themeColor="accent5"/>
        </w:tcBorders>
      </w:tcPr>
    </w:tblStylePr>
    <w:tblStylePr w:type="band1Vert">
      <w:tblPr/>
      <w:tcPr>
        <w:shd w:val="clear" w:color="auto" w:fill="D0DBF0" w:themeFill="accent5" w:themeFillTint="3F"/>
      </w:tcPr>
    </w:tblStylePr>
    <w:tblStylePr w:type="band1Horz">
      <w:tblPr/>
      <w:tcPr>
        <w:shd w:val="clear" w:color="auto" w:fill="D0DBF0" w:themeFill="accent5" w:themeFillTint="3F"/>
      </w:tcPr>
    </w:tblStylePr>
  </w:style>
  <w:style w:type="table" w:styleId="1-60">
    <w:name w:val="Medium List 1 Accent 6"/>
    <w:basedOn w:val="a3"/>
    <w:uiPriority w:val="65"/>
    <w:semiHidden/>
    <w:unhideWhenUsed/>
    <w:rsid w:val="00C50DF8"/>
    <w:pPr>
      <w:spacing w:after="0" w:line="240" w:lineRule="auto"/>
    </w:pPr>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2a">
    <w:name w:val="Medium List 2"/>
    <w:basedOn w:val="a3"/>
    <w:uiPriority w:val="66"/>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rPr>
        <w:sz w:val="24"/>
        <w:szCs w:val="24"/>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5"/>
          <w:insideH w:val="nil"/>
          <w:insideV w:val="nil"/>
        </w:tcBorders>
        <w:shd w:val="clear" w:color="auto" w:fill="FFFFFF" w:themeFill="background1"/>
      </w:tcPr>
    </w:tblStylePr>
    <w:tblStylePr w:type="lastCol">
      <w:tblPr/>
      <w:tcPr>
        <w:tcBorders>
          <w:top w:val="nil"/>
          <w:left w:val="single" w:sz="8" w:space="0" w:color="4472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top w:val="nil"/>
          <w:bottom w:val="nil"/>
          <w:insideH w:val="nil"/>
          <w:insideV w:val="nil"/>
        </w:tcBorders>
        <w:shd w:val="clear" w:color="auto" w:fill="D0DB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f0">
    <w:name w:val="Medium Grid 1"/>
    <w:basedOn w:val="a3"/>
    <w:uiPriority w:val="67"/>
    <w:semiHidden/>
    <w:unhideWhenUsed/>
    <w:rsid w:val="00C50DF8"/>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3"/>
    <w:uiPriority w:val="67"/>
    <w:semiHidden/>
    <w:unhideWhenUsed/>
    <w:rsid w:val="00C50DF8"/>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1-22">
    <w:name w:val="Medium Grid 1 Accent 2"/>
    <w:basedOn w:val="a3"/>
    <w:uiPriority w:val="67"/>
    <w:semiHidden/>
    <w:unhideWhenUsed/>
    <w:rsid w:val="00C50DF8"/>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1-32">
    <w:name w:val="Medium Grid 1 Accent 3"/>
    <w:basedOn w:val="a3"/>
    <w:uiPriority w:val="67"/>
    <w:semiHidden/>
    <w:unhideWhenUsed/>
    <w:rsid w:val="00C50DF8"/>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1-42">
    <w:name w:val="Medium Grid 1 Accent 4"/>
    <w:basedOn w:val="a3"/>
    <w:uiPriority w:val="67"/>
    <w:semiHidden/>
    <w:unhideWhenUsed/>
    <w:rsid w:val="00C50DF8"/>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1-52">
    <w:name w:val="Medium Grid 1 Accent 5"/>
    <w:basedOn w:val="a3"/>
    <w:uiPriority w:val="67"/>
    <w:semiHidden/>
    <w:unhideWhenUsed/>
    <w:rsid w:val="00C50DF8"/>
    <w:pPr>
      <w:spacing w:after="0" w:line="240" w:lineRule="auto"/>
    </w:pPr>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insideV w:val="single" w:sz="8" w:space="0" w:color="7295D2" w:themeColor="accent5" w:themeTint="BF"/>
      </w:tblBorders>
    </w:tblPr>
    <w:tcPr>
      <w:shd w:val="clear" w:color="auto" w:fill="D0DBF0" w:themeFill="accent5" w:themeFillTint="3F"/>
    </w:tcPr>
    <w:tblStylePr w:type="firstRow">
      <w:rPr>
        <w:b/>
        <w:bCs/>
      </w:rPr>
    </w:tblStylePr>
    <w:tblStylePr w:type="lastRow">
      <w:rPr>
        <w:b/>
        <w:bCs/>
      </w:rPr>
      <w:tblPr/>
      <w:tcPr>
        <w:tcBorders>
          <w:top w:val="single" w:sz="18" w:space="0" w:color="7295D2" w:themeColor="accent5" w:themeTint="BF"/>
        </w:tcBorders>
      </w:tcPr>
    </w:tblStylePr>
    <w:tblStylePr w:type="firstCol">
      <w:rPr>
        <w:b/>
        <w:bCs/>
      </w:rPr>
    </w:tblStylePr>
    <w:tblStylePr w:type="lastCol">
      <w:rPr>
        <w:b/>
        <w:bCs/>
      </w:r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1-62">
    <w:name w:val="Medium Grid 1 Accent 6"/>
    <w:basedOn w:val="a3"/>
    <w:uiPriority w:val="67"/>
    <w:semiHidden/>
    <w:unhideWhenUsed/>
    <w:rsid w:val="00C50DF8"/>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2b">
    <w:name w:val="Medium Grid 2"/>
    <w:basedOn w:val="a3"/>
    <w:uiPriority w:val="68"/>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3"/>
    <w:uiPriority w:val="68"/>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cPr>
      <w:shd w:val="clear" w:color="auto" w:fill="D6E6F4" w:themeFill="accent1" w:themeFillTint="3F"/>
    </w:tcPr>
    <w:tblStylePr w:type="firstRow">
      <w:rPr>
        <w:b/>
        <w:bCs/>
        <w:color w:val="000000" w:themeColor="text1"/>
      </w:rPr>
      <w:tblPr/>
      <w:tcPr>
        <w:shd w:val="clear" w:color="auto" w:fill="EEF5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1" w:themeFillTint="33"/>
      </w:tcPr>
    </w:tblStylePr>
    <w:tblStylePr w:type="band1Vert">
      <w:tblPr/>
      <w:tcPr>
        <w:shd w:val="clear" w:color="auto" w:fill="ADCCEA" w:themeFill="accent1" w:themeFillTint="7F"/>
      </w:tcPr>
    </w:tblStylePr>
    <w:tblStylePr w:type="band1Horz">
      <w:tblPr/>
      <w:tcPr>
        <w:tcBorders>
          <w:insideH w:val="single" w:sz="6" w:space="0" w:color="5B9BD5" w:themeColor="accent1"/>
          <w:insideV w:val="single" w:sz="6" w:space="0" w:color="5B9BD5" w:themeColor="accent1"/>
        </w:tcBorders>
        <w:shd w:val="clear" w:color="auto" w:fill="ADCCEA" w:themeFill="accent1" w:themeFillTint="7F"/>
      </w:tcPr>
    </w:tblStylePr>
    <w:tblStylePr w:type="nwCell">
      <w:tblPr/>
      <w:tcPr>
        <w:shd w:val="clear" w:color="auto" w:fill="FFFFFF" w:themeFill="background1"/>
      </w:tcPr>
    </w:tblStylePr>
  </w:style>
  <w:style w:type="table" w:styleId="2-22">
    <w:name w:val="Medium Grid 2 Accent 2"/>
    <w:basedOn w:val="a3"/>
    <w:uiPriority w:val="68"/>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2-32">
    <w:name w:val="Medium Grid 2 Accent 3"/>
    <w:basedOn w:val="a3"/>
    <w:uiPriority w:val="68"/>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2-42">
    <w:name w:val="Medium Grid 2 Accent 4"/>
    <w:basedOn w:val="a3"/>
    <w:uiPriority w:val="68"/>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2-52">
    <w:name w:val="Medium Grid 2 Accent 5"/>
    <w:basedOn w:val="a3"/>
    <w:uiPriority w:val="68"/>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cPr>
      <w:shd w:val="clear" w:color="auto" w:fill="D0DBF0" w:themeFill="accent5" w:themeFillTint="3F"/>
    </w:tcPr>
    <w:tblStylePr w:type="firstRow">
      <w:rPr>
        <w:b/>
        <w:bCs/>
        <w:color w:val="000000" w:themeColor="text1"/>
      </w:rPr>
      <w:tblPr/>
      <w:tcPr>
        <w:shd w:val="clear" w:color="auto" w:fill="ECF1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5" w:themeFillTint="33"/>
      </w:tcPr>
    </w:tblStylePr>
    <w:tblStylePr w:type="band1Vert">
      <w:tblPr/>
      <w:tcPr>
        <w:shd w:val="clear" w:color="auto" w:fill="A1B8E1" w:themeFill="accent5" w:themeFillTint="7F"/>
      </w:tcPr>
    </w:tblStylePr>
    <w:tblStylePr w:type="band1Horz">
      <w:tblPr/>
      <w:tcPr>
        <w:tcBorders>
          <w:insideH w:val="single" w:sz="6" w:space="0" w:color="4472C4" w:themeColor="accent5"/>
          <w:insideV w:val="single" w:sz="6" w:space="0" w:color="4472C4" w:themeColor="accent5"/>
        </w:tcBorders>
        <w:shd w:val="clear" w:color="auto" w:fill="A1B8E1" w:themeFill="accent5" w:themeFillTint="7F"/>
      </w:tcPr>
    </w:tblStylePr>
    <w:tblStylePr w:type="nwCell">
      <w:tblPr/>
      <w:tcPr>
        <w:shd w:val="clear" w:color="auto" w:fill="FFFFFF" w:themeFill="background1"/>
      </w:tcPr>
    </w:tblStylePr>
  </w:style>
  <w:style w:type="table" w:styleId="2-62">
    <w:name w:val="Medium Grid 2 Accent 6"/>
    <w:basedOn w:val="a3"/>
    <w:uiPriority w:val="68"/>
    <w:semiHidden/>
    <w:unhideWhenUsed/>
    <w:rsid w:val="00C50D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37">
    <w:name w:val="Medium Grid 3"/>
    <w:basedOn w:val="a3"/>
    <w:uiPriority w:val="69"/>
    <w:semiHidden/>
    <w:unhideWhenUsed/>
    <w:rsid w:val="00C50DF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semiHidden/>
    <w:unhideWhenUsed/>
    <w:rsid w:val="00C50DF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table" w:styleId="3-2">
    <w:name w:val="Medium Grid 3 Accent 2"/>
    <w:basedOn w:val="a3"/>
    <w:uiPriority w:val="69"/>
    <w:semiHidden/>
    <w:unhideWhenUsed/>
    <w:rsid w:val="00C50DF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3-3">
    <w:name w:val="Medium Grid 3 Accent 3"/>
    <w:basedOn w:val="a3"/>
    <w:uiPriority w:val="69"/>
    <w:semiHidden/>
    <w:unhideWhenUsed/>
    <w:rsid w:val="00C50DF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3-4">
    <w:name w:val="Medium Grid 3 Accent 4"/>
    <w:basedOn w:val="a3"/>
    <w:uiPriority w:val="69"/>
    <w:semiHidden/>
    <w:unhideWhenUsed/>
    <w:rsid w:val="00C50DF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3-5">
    <w:name w:val="Medium Grid 3 Accent 5"/>
    <w:basedOn w:val="a3"/>
    <w:uiPriority w:val="69"/>
    <w:semiHidden/>
    <w:unhideWhenUsed/>
    <w:rsid w:val="00C50DF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styleId="3-6">
    <w:name w:val="Medium Grid 3 Accent 6"/>
    <w:basedOn w:val="a3"/>
    <w:uiPriority w:val="69"/>
    <w:semiHidden/>
    <w:unhideWhenUsed/>
    <w:rsid w:val="00C50DF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aff">
    <w:name w:val="Dark List"/>
    <w:basedOn w:val="a3"/>
    <w:uiPriority w:val="70"/>
    <w:semiHidden/>
    <w:unhideWhenUsed/>
    <w:rsid w:val="00C50DF8"/>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3"/>
    <w:uiPriority w:val="70"/>
    <w:semiHidden/>
    <w:unhideWhenUsed/>
    <w:rsid w:val="00C50DF8"/>
    <w:pPr>
      <w:spacing w:after="0" w:line="240" w:lineRule="auto"/>
    </w:pPr>
    <w:rPr>
      <w:color w:val="FFFFFF" w:themeColor="background1"/>
    </w:rPr>
    <w:tblPr>
      <w:tblStyleRowBandSize w:val="1"/>
      <w:tblStyleColBandSize w:val="1"/>
    </w:tblPr>
    <w:tcPr>
      <w:shd w:val="clear" w:color="auto" w:fill="5B9BD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1" w:themeFillShade="BF"/>
      </w:tcPr>
    </w:tblStylePr>
    <w:tblStylePr w:type="band1Vert">
      <w:tblPr/>
      <w:tcPr>
        <w:tcBorders>
          <w:top w:val="nil"/>
          <w:left w:val="nil"/>
          <w:bottom w:val="nil"/>
          <w:right w:val="nil"/>
          <w:insideH w:val="nil"/>
          <w:insideV w:val="nil"/>
        </w:tcBorders>
        <w:shd w:val="clear" w:color="auto" w:fill="2E74B5" w:themeFill="accent1" w:themeFillShade="BF"/>
      </w:tcPr>
    </w:tblStylePr>
    <w:tblStylePr w:type="band1Horz">
      <w:tblPr/>
      <w:tcPr>
        <w:tcBorders>
          <w:top w:val="nil"/>
          <w:left w:val="nil"/>
          <w:bottom w:val="nil"/>
          <w:right w:val="nil"/>
          <w:insideH w:val="nil"/>
          <w:insideV w:val="nil"/>
        </w:tcBorders>
        <w:shd w:val="clear" w:color="auto" w:fill="2E74B5" w:themeFill="accent1" w:themeFillShade="BF"/>
      </w:tcPr>
    </w:tblStylePr>
  </w:style>
  <w:style w:type="table" w:styleId="-23">
    <w:name w:val="Dark List Accent 2"/>
    <w:basedOn w:val="a3"/>
    <w:uiPriority w:val="70"/>
    <w:semiHidden/>
    <w:unhideWhenUsed/>
    <w:rsid w:val="00C50DF8"/>
    <w:pPr>
      <w:spacing w:after="0" w:line="240" w:lineRule="auto"/>
    </w:pPr>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33">
    <w:name w:val="Dark List Accent 3"/>
    <w:basedOn w:val="a3"/>
    <w:uiPriority w:val="70"/>
    <w:semiHidden/>
    <w:unhideWhenUsed/>
    <w:rsid w:val="00C50DF8"/>
    <w:pPr>
      <w:spacing w:after="0" w:line="240" w:lineRule="auto"/>
    </w:pPr>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43">
    <w:name w:val="Dark List Accent 4"/>
    <w:basedOn w:val="a3"/>
    <w:uiPriority w:val="70"/>
    <w:semiHidden/>
    <w:unhideWhenUsed/>
    <w:rsid w:val="00C50DF8"/>
    <w:pPr>
      <w:spacing w:after="0" w:line="240" w:lineRule="auto"/>
    </w:pPr>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53">
    <w:name w:val="Dark List Accent 5"/>
    <w:basedOn w:val="a3"/>
    <w:uiPriority w:val="70"/>
    <w:semiHidden/>
    <w:unhideWhenUsed/>
    <w:rsid w:val="00C50DF8"/>
    <w:pPr>
      <w:spacing w:after="0" w:line="240" w:lineRule="auto"/>
    </w:pPr>
    <w:rPr>
      <w:color w:val="FFFFFF" w:themeColor="background1"/>
    </w:rPr>
    <w:tblPr>
      <w:tblStyleRowBandSize w:val="1"/>
      <w:tblStyleColBandSize w:val="1"/>
    </w:tblPr>
    <w:tcPr>
      <w:shd w:val="clear" w:color="auto" w:fill="4472C4"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5" w:themeFillShade="BF"/>
      </w:tcPr>
    </w:tblStylePr>
    <w:tblStylePr w:type="band1Vert">
      <w:tblPr/>
      <w:tcPr>
        <w:tcBorders>
          <w:top w:val="nil"/>
          <w:left w:val="nil"/>
          <w:bottom w:val="nil"/>
          <w:right w:val="nil"/>
          <w:insideH w:val="nil"/>
          <w:insideV w:val="nil"/>
        </w:tcBorders>
        <w:shd w:val="clear" w:color="auto" w:fill="2F5496" w:themeFill="accent5" w:themeFillShade="BF"/>
      </w:tcPr>
    </w:tblStylePr>
    <w:tblStylePr w:type="band1Horz">
      <w:tblPr/>
      <w:tcPr>
        <w:tcBorders>
          <w:top w:val="nil"/>
          <w:left w:val="nil"/>
          <w:bottom w:val="nil"/>
          <w:right w:val="nil"/>
          <w:insideH w:val="nil"/>
          <w:insideV w:val="nil"/>
        </w:tcBorders>
        <w:shd w:val="clear" w:color="auto" w:fill="2F5496" w:themeFill="accent5" w:themeFillShade="BF"/>
      </w:tcPr>
    </w:tblStylePr>
  </w:style>
  <w:style w:type="table" w:styleId="-63">
    <w:name w:val="Dark List Accent 6"/>
    <w:basedOn w:val="a3"/>
    <w:uiPriority w:val="70"/>
    <w:semiHidden/>
    <w:unhideWhenUsed/>
    <w:rsid w:val="00C50DF8"/>
    <w:pPr>
      <w:spacing w:after="0" w:line="240" w:lineRule="auto"/>
    </w:pPr>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aff0">
    <w:name w:val="Colorful Shading"/>
    <w:basedOn w:val="a3"/>
    <w:uiPriority w:val="71"/>
    <w:semiHidden/>
    <w:unhideWhenUsed/>
    <w:rsid w:val="00C50DF8"/>
    <w:pPr>
      <w:spacing w:after="0" w:line="240" w:lineRule="auto"/>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3"/>
    <w:uiPriority w:val="71"/>
    <w:semiHidden/>
    <w:unhideWhenUsed/>
    <w:rsid w:val="00C50DF8"/>
    <w:pPr>
      <w:spacing w:after="0" w:line="240" w:lineRule="auto"/>
    </w:pPr>
    <w:rPr>
      <w:color w:val="000000" w:themeColor="text1"/>
    </w:rPr>
    <w:tblPr>
      <w:tblStyleRowBandSize w:val="1"/>
      <w:tblStyleColBandSize w:val="1"/>
      <w:tblBorders>
        <w:top w:val="single" w:sz="24" w:space="0" w:color="ED7D31" w:themeColor="accent2"/>
        <w:left w:val="single" w:sz="4" w:space="0" w:color="5B9BD5" w:themeColor="accent1"/>
        <w:bottom w:val="single" w:sz="4" w:space="0" w:color="5B9BD5" w:themeColor="accent1"/>
        <w:right w:val="single" w:sz="4" w:space="0" w:color="5B9BD5" w:themeColor="accent1"/>
        <w:insideH w:val="single" w:sz="4" w:space="0" w:color="FFFFFF" w:themeColor="background1"/>
        <w:insideV w:val="single" w:sz="4" w:space="0" w:color="FFFFFF" w:themeColor="background1"/>
      </w:tblBorders>
    </w:tblPr>
    <w:tcPr>
      <w:shd w:val="clear" w:color="auto" w:fill="EEF5FB"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1" w:themeFillShade="99"/>
      </w:tcPr>
    </w:tblStylePr>
    <w:tblStylePr w:type="firstCol">
      <w:rPr>
        <w:color w:val="FFFFFF" w:themeColor="background1"/>
      </w:rPr>
      <w:tblPr/>
      <w:tcPr>
        <w:tcBorders>
          <w:top w:val="nil"/>
          <w:left w:val="nil"/>
          <w:bottom w:val="nil"/>
          <w:right w:val="nil"/>
          <w:insideH w:val="single" w:sz="4" w:space="0" w:color="255D91" w:themeColor="accent1" w:themeShade="99"/>
          <w:insideV w:val="nil"/>
        </w:tcBorders>
        <w:shd w:val="clear" w:color="auto" w:fill="255D9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1" w:themeFillShade="99"/>
      </w:tcPr>
    </w:tblStylePr>
    <w:tblStylePr w:type="band1Vert">
      <w:tblPr/>
      <w:tcPr>
        <w:shd w:val="clear" w:color="auto" w:fill="BDD6EE" w:themeFill="accent1" w:themeFillTint="66"/>
      </w:tcPr>
    </w:tblStylePr>
    <w:tblStylePr w:type="band1Horz">
      <w:tblPr/>
      <w:tcPr>
        <w:shd w:val="clear" w:color="auto" w:fill="ADCCEA"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3"/>
    <w:uiPriority w:val="71"/>
    <w:semiHidden/>
    <w:unhideWhenUsed/>
    <w:rsid w:val="00C50DF8"/>
    <w:pPr>
      <w:spacing w:after="0" w:line="240" w:lineRule="auto"/>
    </w:pPr>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3"/>
    <w:uiPriority w:val="71"/>
    <w:semiHidden/>
    <w:unhideWhenUsed/>
    <w:rsid w:val="00C50DF8"/>
    <w:pPr>
      <w:spacing w:after="0" w:line="240" w:lineRule="auto"/>
    </w:pPr>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44">
    <w:name w:val="Colorful Shading Accent 4"/>
    <w:basedOn w:val="a3"/>
    <w:uiPriority w:val="71"/>
    <w:semiHidden/>
    <w:unhideWhenUsed/>
    <w:rsid w:val="00C50DF8"/>
    <w:pPr>
      <w:spacing w:after="0" w:line="240" w:lineRule="auto"/>
    </w:pPr>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3"/>
    <w:uiPriority w:val="71"/>
    <w:semiHidden/>
    <w:unhideWhenUsed/>
    <w:rsid w:val="00C50DF8"/>
    <w:pPr>
      <w:spacing w:after="0" w:line="240" w:lineRule="auto"/>
    </w:pPr>
    <w:rPr>
      <w:color w:val="000000" w:themeColor="text1"/>
    </w:rPr>
    <w:tblPr>
      <w:tblStyleRowBandSize w:val="1"/>
      <w:tblStyleColBandSize w:val="1"/>
      <w:tblBorders>
        <w:top w:val="single" w:sz="24" w:space="0" w:color="70AD47" w:themeColor="accent6"/>
        <w:left w:val="single" w:sz="4" w:space="0" w:color="4472C4" w:themeColor="accent5"/>
        <w:bottom w:val="single" w:sz="4" w:space="0" w:color="4472C4" w:themeColor="accent5"/>
        <w:right w:val="single" w:sz="4" w:space="0" w:color="4472C4" w:themeColor="accent5"/>
        <w:insideH w:val="single" w:sz="4" w:space="0" w:color="FFFFFF" w:themeColor="background1"/>
        <w:insideV w:val="single" w:sz="4" w:space="0" w:color="FFFFFF" w:themeColor="background1"/>
      </w:tblBorders>
    </w:tblPr>
    <w:tcPr>
      <w:shd w:val="clear" w:color="auto" w:fill="ECF1F9"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5" w:themeFillShade="99"/>
      </w:tcPr>
    </w:tblStylePr>
    <w:tblStylePr w:type="firstCol">
      <w:rPr>
        <w:color w:val="FFFFFF" w:themeColor="background1"/>
      </w:rPr>
      <w:tblPr/>
      <w:tcPr>
        <w:tcBorders>
          <w:top w:val="nil"/>
          <w:left w:val="nil"/>
          <w:bottom w:val="nil"/>
          <w:right w:val="nil"/>
          <w:insideH w:val="single" w:sz="4" w:space="0" w:color="264378" w:themeColor="accent5" w:themeShade="99"/>
          <w:insideV w:val="nil"/>
        </w:tcBorders>
        <w:shd w:val="clear" w:color="auto" w:fill="264378"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5" w:themeFillShade="99"/>
      </w:tcPr>
    </w:tblStylePr>
    <w:tblStylePr w:type="band1Vert">
      <w:tblPr/>
      <w:tcPr>
        <w:shd w:val="clear" w:color="auto" w:fill="B4C6E7" w:themeFill="accent5" w:themeFillTint="66"/>
      </w:tcPr>
    </w:tblStylePr>
    <w:tblStylePr w:type="band1Horz">
      <w:tblPr/>
      <w:tcPr>
        <w:shd w:val="clear" w:color="auto" w:fill="A1B8E1"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3"/>
    <w:uiPriority w:val="71"/>
    <w:semiHidden/>
    <w:unhideWhenUsed/>
    <w:rsid w:val="00C50DF8"/>
    <w:pPr>
      <w:spacing w:after="0" w:line="240" w:lineRule="auto"/>
    </w:pPr>
    <w:rPr>
      <w:color w:val="000000" w:themeColor="text1"/>
    </w:rPr>
    <w:tblPr>
      <w:tblStyleRowBandSize w:val="1"/>
      <w:tblStyleColBandSize w:val="1"/>
      <w:tblBorders>
        <w:top w:val="single" w:sz="24" w:space="0" w:color="4472C4"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aff1">
    <w:name w:val="Colorful List"/>
    <w:basedOn w:val="a3"/>
    <w:uiPriority w:val="72"/>
    <w:semiHidden/>
    <w:unhideWhenUsed/>
    <w:rsid w:val="00C50DF8"/>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3"/>
    <w:uiPriority w:val="72"/>
    <w:semiHidden/>
    <w:unhideWhenUsed/>
    <w:rsid w:val="00C50DF8"/>
    <w:pPr>
      <w:spacing w:after="0" w:line="240" w:lineRule="auto"/>
    </w:pPr>
    <w:rPr>
      <w:color w:val="000000" w:themeColor="text1"/>
    </w:rPr>
    <w:tblPr>
      <w:tblStyleRowBandSize w:val="1"/>
      <w:tblStyleColBandSize w:val="1"/>
    </w:tblPr>
    <w:tcPr>
      <w:shd w:val="clear" w:color="auto" w:fill="EEF5FB"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table" w:styleId="-25">
    <w:name w:val="Colorful List Accent 2"/>
    <w:basedOn w:val="a3"/>
    <w:uiPriority w:val="72"/>
    <w:semiHidden/>
    <w:unhideWhenUsed/>
    <w:rsid w:val="00C50DF8"/>
    <w:pPr>
      <w:spacing w:after="0" w:line="240" w:lineRule="auto"/>
    </w:pPr>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35">
    <w:name w:val="Colorful List Accent 3"/>
    <w:basedOn w:val="a3"/>
    <w:uiPriority w:val="72"/>
    <w:semiHidden/>
    <w:unhideWhenUsed/>
    <w:rsid w:val="00C50DF8"/>
    <w:pPr>
      <w:spacing w:after="0" w:line="240" w:lineRule="auto"/>
    </w:pPr>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45">
    <w:name w:val="Colorful List Accent 4"/>
    <w:basedOn w:val="a3"/>
    <w:uiPriority w:val="72"/>
    <w:semiHidden/>
    <w:unhideWhenUsed/>
    <w:rsid w:val="00C50DF8"/>
    <w:pPr>
      <w:spacing w:after="0" w:line="240" w:lineRule="auto"/>
    </w:pPr>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55">
    <w:name w:val="Colorful List Accent 5"/>
    <w:basedOn w:val="a3"/>
    <w:uiPriority w:val="72"/>
    <w:semiHidden/>
    <w:unhideWhenUsed/>
    <w:rsid w:val="00C50DF8"/>
    <w:pPr>
      <w:spacing w:after="0" w:line="240" w:lineRule="auto"/>
    </w:pPr>
    <w:rPr>
      <w:color w:val="000000" w:themeColor="text1"/>
    </w:rPr>
    <w:tblPr>
      <w:tblStyleRowBandSize w:val="1"/>
      <w:tblStyleColBandSize w:val="1"/>
    </w:tblPr>
    <w:tcPr>
      <w:shd w:val="clear" w:color="auto" w:fill="ECF1F9"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5" w:themeFillTint="3F"/>
      </w:tcPr>
    </w:tblStylePr>
    <w:tblStylePr w:type="band1Horz">
      <w:tblPr/>
      <w:tcPr>
        <w:shd w:val="clear" w:color="auto" w:fill="D9E2F3" w:themeFill="accent5" w:themeFillTint="33"/>
      </w:tcPr>
    </w:tblStylePr>
  </w:style>
  <w:style w:type="table" w:styleId="-65">
    <w:name w:val="Colorful List Accent 6"/>
    <w:basedOn w:val="a3"/>
    <w:uiPriority w:val="72"/>
    <w:semiHidden/>
    <w:unhideWhenUsed/>
    <w:rsid w:val="00C50DF8"/>
    <w:pPr>
      <w:spacing w:after="0" w:line="240" w:lineRule="auto"/>
    </w:pPr>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259A0" w:themeFill="accent5" w:themeFillShade="CC"/>
      </w:tcPr>
    </w:tblStylePr>
    <w:tblStylePr w:type="lastRow">
      <w:rPr>
        <w:b/>
        <w:bCs/>
        <w:color w:val="3259A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aff2">
    <w:name w:val="Colorful Grid"/>
    <w:basedOn w:val="a3"/>
    <w:uiPriority w:val="73"/>
    <w:semiHidden/>
    <w:unhideWhenUsed/>
    <w:rsid w:val="00C50DF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3"/>
    <w:uiPriority w:val="73"/>
    <w:semiHidden/>
    <w:unhideWhenUsed/>
    <w:rsid w:val="00C50DF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26">
    <w:name w:val="Colorful Grid Accent 2"/>
    <w:basedOn w:val="a3"/>
    <w:uiPriority w:val="73"/>
    <w:semiHidden/>
    <w:unhideWhenUsed/>
    <w:rsid w:val="00C50DF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36">
    <w:name w:val="Colorful Grid Accent 3"/>
    <w:basedOn w:val="a3"/>
    <w:uiPriority w:val="73"/>
    <w:semiHidden/>
    <w:unhideWhenUsed/>
    <w:rsid w:val="00C50DF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46">
    <w:name w:val="Colorful Grid Accent 4"/>
    <w:basedOn w:val="a3"/>
    <w:uiPriority w:val="73"/>
    <w:semiHidden/>
    <w:unhideWhenUsed/>
    <w:rsid w:val="00C50DF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56">
    <w:name w:val="Colorful Grid Accent 5"/>
    <w:basedOn w:val="a3"/>
    <w:uiPriority w:val="73"/>
    <w:semiHidden/>
    <w:unhideWhenUsed/>
    <w:rsid w:val="00C50DF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66">
    <w:name w:val="Colorful Grid Accent 6"/>
    <w:basedOn w:val="a3"/>
    <w:uiPriority w:val="73"/>
    <w:semiHidden/>
    <w:unhideWhenUsed/>
    <w:rsid w:val="00C50DF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styleId="aff7">
    <w:name w:val="Normal (Web)"/>
    <w:basedOn w:val="a1"/>
    <w:uiPriority w:val="99"/>
    <w:semiHidden/>
    <w:unhideWhenUsed/>
    <w:rsid w:val="00C50DF8"/>
    <w:rPr>
      <w:rFonts w:ascii="Times New Roman" w:hAnsi="Times New Roman" w:cs="Times New Roman"/>
      <w:sz w:val="24"/>
      <w:szCs w:val="24"/>
    </w:rPr>
  </w:style>
  <w:style w:type="character" w:styleId="aff8">
    <w:name w:val="Hyperlink"/>
    <w:basedOn w:val="a2"/>
    <w:uiPriority w:val="99"/>
    <w:unhideWhenUsed/>
    <w:rsid w:val="009B2B4E"/>
    <w:rPr>
      <w:color w:val="0563C1" w:themeColor="hyperlink"/>
      <w:u w:val="single"/>
    </w:rPr>
  </w:style>
  <w:style w:type="paragraph" w:styleId="aff9">
    <w:name w:val="Balloon Text"/>
    <w:basedOn w:val="a1"/>
    <w:link w:val="affa"/>
    <w:uiPriority w:val="99"/>
    <w:semiHidden/>
    <w:unhideWhenUsed/>
    <w:rsid w:val="006607A5"/>
    <w:pPr>
      <w:spacing w:after="0" w:line="240" w:lineRule="auto"/>
    </w:pPr>
    <w:rPr>
      <w:rFonts w:ascii="Segoe UI" w:hAnsi="Segoe UI" w:cs="Segoe UI"/>
      <w:sz w:val="18"/>
      <w:szCs w:val="18"/>
    </w:rPr>
  </w:style>
  <w:style w:type="character" w:customStyle="1" w:styleId="affa">
    <w:name w:val="Текст выноски Знак"/>
    <w:basedOn w:val="a2"/>
    <w:link w:val="aff9"/>
    <w:uiPriority w:val="99"/>
    <w:semiHidden/>
    <w:rsid w:val="006607A5"/>
    <w:rPr>
      <w:rFonts w:ascii="Segoe UI" w:hAnsi="Segoe UI" w:cs="Segoe UI"/>
      <w:sz w:val="18"/>
      <w:szCs w:val="18"/>
    </w:rPr>
  </w:style>
  <w:style w:type="character" w:customStyle="1" w:styleId="UnresolvedMention">
    <w:name w:val="Unresolved Mention"/>
    <w:basedOn w:val="a2"/>
    <w:uiPriority w:val="99"/>
    <w:semiHidden/>
    <w:unhideWhenUsed/>
    <w:rsid w:val="0009689E"/>
    <w:rPr>
      <w:color w:val="605E5C"/>
      <w:shd w:val="clear" w:color="auto" w:fill="E1DFDD"/>
    </w:rPr>
  </w:style>
  <w:style w:type="character" w:styleId="affb">
    <w:name w:val="FollowedHyperlink"/>
    <w:basedOn w:val="a2"/>
    <w:uiPriority w:val="99"/>
    <w:semiHidden/>
    <w:unhideWhenUsed/>
    <w:rsid w:val="005B1616"/>
    <w:rPr>
      <w:color w:val="954F72" w:themeColor="followedHyperlink"/>
      <w:u w:val="single"/>
    </w:rPr>
  </w:style>
  <w:style w:type="paragraph" w:styleId="affc">
    <w:name w:val="Normal Indent"/>
    <w:basedOn w:val="a1"/>
    <w:uiPriority w:val="99"/>
    <w:semiHidden/>
    <w:unhideWhenUsed/>
    <w:rsid w:val="005B1616"/>
    <w:pPr>
      <w:spacing w:after="200" w:line="276" w:lineRule="auto"/>
      <w:ind w:left="720"/>
    </w:pPr>
    <w:rPr>
      <w:lang w:val="en-US"/>
    </w:rPr>
  </w:style>
  <w:style w:type="paragraph" w:styleId="affd">
    <w:name w:val="caption"/>
    <w:basedOn w:val="a1"/>
    <w:next w:val="a1"/>
    <w:uiPriority w:val="35"/>
    <w:semiHidden/>
    <w:unhideWhenUsed/>
    <w:qFormat/>
    <w:rsid w:val="005B1616"/>
    <w:pPr>
      <w:spacing w:after="200" w:line="240" w:lineRule="auto"/>
    </w:pPr>
    <w:rPr>
      <w:b/>
      <w:bCs/>
      <w:color w:val="5B9BD5" w:themeColor="accent1"/>
      <w:sz w:val="18"/>
      <w:szCs w:val="18"/>
      <w:lang w:val="en-US"/>
    </w:rPr>
  </w:style>
  <w:style w:type="character" w:customStyle="1" w:styleId="2c">
    <w:name w:val="Основной текст (2)"/>
    <w:basedOn w:val="a2"/>
    <w:rsid w:val="00E06624"/>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2269484">
      <w:bodyDiv w:val="1"/>
      <w:marLeft w:val="0"/>
      <w:marRight w:val="0"/>
      <w:marTop w:val="0"/>
      <w:marBottom w:val="0"/>
      <w:divBdr>
        <w:top w:val="none" w:sz="0" w:space="0" w:color="auto"/>
        <w:left w:val="none" w:sz="0" w:space="0" w:color="auto"/>
        <w:bottom w:val="none" w:sz="0" w:space="0" w:color="auto"/>
        <w:right w:val="none" w:sz="0" w:space="0" w:color="auto"/>
      </w:divBdr>
    </w:div>
    <w:div w:id="1615095038">
      <w:bodyDiv w:val="1"/>
      <w:marLeft w:val="0"/>
      <w:marRight w:val="0"/>
      <w:marTop w:val="0"/>
      <w:marBottom w:val="0"/>
      <w:divBdr>
        <w:top w:val="none" w:sz="0" w:space="0" w:color="auto"/>
        <w:left w:val="none" w:sz="0" w:space="0" w:color="auto"/>
        <w:bottom w:val="none" w:sz="0" w:space="0" w:color="auto"/>
        <w:right w:val="none" w:sz="0" w:space="0" w:color="auto"/>
      </w:divBdr>
    </w:div>
    <w:div w:id="2107648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7f41b590" TargetMode="External"/><Relationship Id="rId21" Type="http://schemas.openxmlformats.org/officeDocument/2006/relationships/hyperlink" Target="https://m.edsoo.ru/7f41b590" TargetMode="External"/><Relationship Id="rId42" Type="http://schemas.openxmlformats.org/officeDocument/2006/relationships/hyperlink" Target="https://m.edsoo.ru/f5eaf78e" TargetMode="External"/><Relationship Id="rId47" Type="http://schemas.openxmlformats.org/officeDocument/2006/relationships/hyperlink" Target="https://m.edsoo.ru/f5eb0d96" TargetMode="External"/><Relationship Id="rId63" Type="http://schemas.openxmlformats.org/officeDocument/2006/relationships/hyperlink" Target="https://m.edsoo.ru/f5eaf78e" TargetMode="External"/><Relationship Id="rId68" Type="http://schemas.openxmlformats.org/officeDocument/2006/relationships/hyperlink" Target="https://m.edsoo.ru/f5eb0c10" TargetMode="External"/><Relationship Id="rId84" Type="http://schemas.openxmlformats.org/officeDocument/2006/relationships/hyperlink" Target="https://m.edsoo.ru/f5eb0c10" TargetMode="External"/><Relationship Id="rId89" Type="http://schemas.openxmlformats.org/officeDocument/2006/relationships/hyperlink" Target="https://m.edsoo.ru/f5eb209c" TargetMode="External"/><Relationship Id="rId16" Type="http://schemas.openxmlformats.org/officeDocument/2006/relationships/hyperlink" Target="https://m.edsoo.ru/7f419506" TargetMode="External"/><Relationship Id="rId11" Type="http://schemas.openxmlformats.org/officeDocument/2006/relationships/hyperlink" Target="https://m.edsoo.ru/7f419506" TargetMode="External"/><Relationship Id="rId32" Type="http://schemas.openxmlformats.org/officeDocument/2006/relationships/hyperlink" Target="https://m.edsoo.ru/7f41b590" TargetMode="External"/><Relationship Id="rId37" Type="http://schemas.openxmlformats.org/officeDocument/2006/relationships/hyperlink" Target="https://m.edsoo.ru/f5eacc82" TargetMode="External"/><Relationship Id="rId53" Type="http://schemas.openxmlformats.org/officeDocument/2006/relationships/hyperlink" Target="https://m.edsoo.ru/f5eb3384" TargetMode="External"/><Relationship Id="rId58" Type="http://schemas.openxmlformats.org/officeDocument/2006/relationships/hyperlink" Target="https://m.edsoo.ru/f5eb3f82" TargetMode="External"/><Relationship Id="rId74" Type="http://schemas.openxmlformats.org/officeDocument/2006/relationships/hyperlink" Target="https://m.edsoo.ru/f5eb209c" TargetMode="External"/><Relationship Id="rId79" Type="http://schemas.openxmlformats.org/officeDocument/2006/relationships/hyperlink" Target="https://m.edsoo.ru/f5eaf946" TargetMode="External"/><Relationship Id="rId5" Type="http://schemas.openxmlformats.org/officeDocument/2006/relationships/settings" Target="settings.xml"/><Relationship Id="rId90" Type="http://schemas.openxmlformats.org/officeDocument/2006/relationships/hyperlink" Target="https://m.edsoo.ru/f5eb222c" TargetMode="External"/><Relationship Id="rId95" Type="http://schemas.openxmlformats.org/officeDocument/2006/relationships/hyperlink" Target="http://0bj.ru/" TargetMode="External"/><Relationship Id="rId22" Type="http://schemas.openxmlformats.org/officeDocument/2006/relationships/hyperlink" Target="https://m.edsoo.ru/7f41b590" TargetMode="External"/><Relationship Id="rId27" Type="http://schemas.openxmlformats.org/officeDocument/2006/relationships/hyperlink" Target="https://m.edsoo.ru/7f41b590" TargetMode="External"/><Relationship Id="rId43" Type="http://schemas.openxmlformats.org/officeDocument/2006/relationships/hyperlink" Target="https://m.edsoo.ru/f5eaf946" TargetMode="External"/><Relationship Id="rId48" Type="http://schemas.openxmlformats.org/officeDocument/2006/relationships/hyperlink" Target="https://m.edsoo.ru/f5eb14e4" TargetMode="External"/><Relationship Id="rId64" Type="http://schemas.openxmlformats.org/officeDocument/2006/relationships/hyperlink" Target="https://m.edsoo.ru/f5eaf946" TargetMode="External"/><Relationship Id="rId69" Type="http://schemas.openxmlformats.org/officeDocument/2006/relationships/hyperlink" Target="https://m.edsoo.ru/f5eb0c10" TargetMode="External"/><Relationship Id="rId80" Type="http://schemas.openxmlformats.org/officeDocument/2006/relationships/hyperlink" Target="https://m.edsoo.ru/f5eafef0" TargetMode="External"/><Relationship Id="rId85" Type="http://schemas.openxmlformats.org/officeDocument/2006/relationships/hyperlink" Target="https://m.edsoo.ru/f5eb14e4" TargetMode="External"/><Relationship Id="rId3" Type="http://schemas.openxmlformats.org/officeDocument/2006/relationships/styles" Target="styles.xml"/><Relationship Id="rId12" Type="http://schemas.openxmlformats.org/officeDocument/2006/relationships/hyperlink" Target="https://m.edsoo.ru/7f419506" TargetMode="External"/><Relationship Id="rId17" Type="http://schemas.openxmlformats.org/officeDocument/2006/relationships/hyperlink" Target="https://m.edsoo.ru/7f419506" TargetMode="External"/><Relationship Id="rId25" Type="http://schemas.openxmlformats.org/officeDocument/2006/relationships/hyperlink" Target="https://m.edsoo.ru/7f41b590" TargetMode="External"/><Relationship Id="rId33" Type="http://schemas.openxmlformats.org/officeDocument/2006/relationships/hyperlink" Target="https://m.edsoo.ru/f5eb6192" TargetMode="External"/><Relationship Id="rId38" Type="http://schemas.openxmlformats.org/officeDocument/2006/relationships/hyperlink" Target="https://m.edsoo.ru/f5eacf84" TargetMode="External"/><Relationship Id="rId46" Type="http://schemas.openxmlformats.org/officeDocument/2006/relationships/hyperlink" Target="https://m.edsoo.ru/f5eb0a76" TargetMode="External"/><Relationship Id="rId59" Type="http://schemas.openxmlformats.org/officeDocument/2006/relationships/hyperlink" Target="https://m.edsoo.ru/f5eb4568" TargetMode="External"/><Relationship Id="rId67" Type="http://schemas.openxmlformats.org/officeDocument/2006/relationships/hyperlink" Target="https://m.edsoo.ru/f5eb0210" TargetMode="External"/><Relationship Id="rId20" Type="http://schemas.openxmlformats.org/officeDocument/2006/relationships/hyperlink" Target="https://m.edsoo.ru/7f41b590" TargetMode="External"/><Relationship Id="rId41" Type="http://schemas.openxmlformats.org/officeDocument/2006/relationships/hyperlink" Target="https://m.edsoo.ru/f5eaefa0" TargetMode="External"/><Relationship Id="rId54" Type="http://schemas.openxmlformats.org/officeDocument/2006/relationships/hyperlink" Target="https://m.edsoo.ru/f5eacc82" TargetMode="External"/><Relationship Id="rId62" Type="http://schemas.openxmlformats.org/officeDocument/2006/relationships/hyperlink" Target="https://m.edsoo.ru/f5eac5d4" TargetMode="External"/><Relationship Id="rId70" Type="http://schemas.openxmlformats.org/officeDocument/2006/relationships/hyperlink" Target="https://m.edsoo.ru/f5eb14e4" TargetMode="External"/><Relationship Id="rId75" Type="http://schemas.openxmlformats.org/officeDocument/2006/relationships/hyperlink" Target="https://m.edsoo.ru/f5eb222c" TargetMode="External"/><Relationship Id="rId83" Type="http://schemas.openxmlformats.org/officeDocument/2006/relationships/hyperlink" Target="https://m.edsoo.ru/f5eb0c10" TargetMode="External"/><Relationship Id="rId88" Type="http://schemas.openxmlformats.org/officeDocument/2006/relationships/hyperlink" Target="https://m.edsoo.ru/f5eb1da4" TargetMode="External"/><Relationship Id="rId91" Type="http://schemas.openxmlformats.org/officeDocument/2006/relationships/hyperlink" Target="https://m.edsoo.ru/f5eb23a8"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m.edsoo.ru/7f419506" TargetMode="External"/><Relationship Id="rId23" Type="http://schemas.openxmlformats.org/officeDocument/2006/relationships/hyperlink" Target="https://m.edsoo.ru/7f41b590" TargetMode="External"/><Relationship Id="rId28" Type="http://schemas.openxmlformats.org/officeDocument/2006/relationships/hyperlink" Target="https://m.edsoo.ru/7f41b590" TargetMode="External"/><Relationship Id="rId36" Type="http://schemas.openxmlformats.org/officeDocument/2006/relationships/hyperlink" Target="https://m.edsoo.ru/f5eacdf4" TargetMode="External"/><Relationship Id="rId49" Type="http://schemas.openxmlformats.org/officeDocument/2006/relationships/hyperlink" Target="https://m.edsoo.ru/f5eb1da4" TargetMode="External"/><Relationship Id="rId57" Type="http://schemas.openxmlformats.org/officeDocument/2006/relationships/hyperlink" Target="https://m.edsoo.ru/f5eb3ca8" TargetMode="External"/><Relationship Id="rId10" Type="http://schemas.openxmlformats.org/officeDocument/2006/relationships/hyperlink" Target="https://m.edsoo.ru/7f419506" TargetMode="External"/><Relationship Id="rId31" Type="http://schemas.openxmlformats.org/officeDocument/2006/relationships/hyperlink" Target="https://m.edsoo.ru/7f41b590" TargetMode="External"/><Relationship Id="rId44" Type="http://schemas.openxmlformats.org/officeDocument/2006/relationships/hyperlink" Target="https://m.edsoo.ru/f5eb038c" TargetMode="External"/><Relationship Id="rId52" Type="http://schemas.openxmlformats.org/officeDocument/2006/relationships/hyperlink" Target="https://m.edsoo.ru/f5eb2d94" TargetMode="External"/><Relationship Id="rId60" Type="http://schemas.openxmlformats.org/officeDocument/2006/relationships/hyperlink" Target="https://m.edsoo.ru/f5eb46da" TargetMode="External"/><Relationship Id="rId65" Type="http://schemas.openxmlformats.org/officeDocument/2006/relationships/hyperlink" Target="https://m.edsoo.ru/f5eafef0" TargetMode="External"/><Relationship Id="rId73" Type="http://schemas.openxmlformats.org/officeDocument/2006/relationships/hyperlink" Target="https://m.edsoo.ru/f5eb1da4" TargetMode="External"/><Relationship Id="rId78" Type="http://schemas.openxmlformats.org/officeDocument/2006/relationships/hyperlink" Target="https://m.edsoo.ru/f5eaf78e" TargetMode="External"/><Relationship Id="rId81" Type="http://schemas.openxmlformats.org/officeDocument/2006/relationships/hyperlink" Target="https://m.edsoo.ru/f5eafd42" TargetMode="External"/><Relationship Id="rId86" Type="http://schemas.openxmlformats.org/officeDocument/2006/relationships/hyperlink" Target="https://m.edsoo.ru/f5eb0efe" TargetMode="External"/><Relationship Id="rId94" Type="http://schemas.openxmlformats.org/officeDocument/2006/relationships/hyperlink" Target="https://m.edsoo.ru/f5eb3078" TargetMode="External"/><Relationship Id="rId4" Type="http://schemas.microsoft.com/office/2007/relationships/stylesWithEffects" Target="stylesWithEffects.xml"/><Relationship Id="rId9" Type="http://schemas.openxmlformats.org/officeDocument/2006/relationships/hyperlink" Target="https://m.edsoo.ru/7f419506" TargetMode="External"/><Relationship Id="rId13" Type="http://schemas.openxmlformats.org/officeDocument/2006/relationships/hyperlink" Target="https://m.edsoo.ru/7f419506" TargetMode="External"/><Relationship Id="rId18" Type="http://schemas.openxmlformats.org/officeDocument/2006/relationships/hyperlink" Target="https://m.edsoo.ru/7f41b590" TargetMode="External"/><Relationship Id="rId39" Type="http://schemas.openxmlformats.org/officeDocument/2006/relationships/hyperlink" Target="https://m.edsoo.ru/f5ead68c" TargetMode="External"/><Relationship Id="rId34" Type="http://schemas.openxmlformats.org/officeDocument/2006/relationships/hyperlink" Target="https://m.edsoo.ru/f5eac746" TargetMode="External"/><Relationship Id="rId50" Type="http://schemas.openxmlformats.org/officeDocument/2006/relationships/hyperlink" Target="https://m.edsoo.ru/f5eb279a" TargetMode="External"/><Relationship Id="rId55" Type="http://schemas.openxmlformats.org/officeDocument/2006/relationships/hyperlink" Target="https://m.edsoo.ru/f5eacc82" TargetMode="External"/><Relationship Id="rId76" Type="http://schemas.openxmlformats.org/officeDocument/2006/relationships/hyperlink" Target="https://m.edsoo.ru/f5eb23a8" TargetMode="External"/><Relationship Id="rId97"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https://m.edsoo.ru/f5eb0efe" TargetMode="External"/><Relationship Id="rId92" Type="http://schemas.openxmlformats.org/officeDocument/2006/relationships/hyperlink" Target="https://m.edsoo.ru/f5eb3078" TargetMode="External"/><Relationship Id="rId2" Type="http://schemas.openxmlformats.org/officeDocument/2006/relationships/numbering" Target="numbering.xml"/><Relationship Id="rId29" Type="http://schemas.openxmlformats.org/officeDocument/2006/relationships/hyperlink" Target="https://m.edsoo.ru/7f41b590" TargetMode="External"/><Relationship Id="rId24" Type="http://schemas.openxmlformats.org/officeDocument/2006/relationships/hyperlink" Target="https://m.edsoo.ru/7f41b590" TargetMode="External"/><Relationship Id="rId40" Type="http://schemas.openxmlformats.org/officeDocument/2006/relationships/hyperlink" Target="https://m.edsoo.ru/f5ead51a" TargetMode="External"/><Relationship Id="rId45" Type="http://schemas.openxmlformats.org/officeDocument/2006/relationships/hyperlink" Target="https://m.edsoo.ru/f5eb06f2" TargetMode="External"/><Relationship Id="rId66" Type="http://schemas.openxmlformats.org/officeDocument/2006/relationships/hyperlink" Target="https://m.edsoo.ru/f5eafd42" TargetMode="External"/><Relationship Id="rId87" Type="http://schemas.openxmlformats.org/officeDocument/2006/relationships/hyperlink" Target="https://m.edsoo.ru/f5eb1ac0" TargetMode="External"/><Relationship Id="rId61" Type="http://schemas.openxmlformats.org/officeDocument/2006/relationships/hyperlink" Target="https://m.edsoo.ru/f5eb4842" TargetMode="External"/><Relationship Id="rId82" Type="http://schemas.openxmlformats.org/officeDocument/2006/relationships/hyperlink" Target="https://m.edsoo.ru/f5eb0210" TargetMode="External"/><Relationship Id="rId19" Type="http://schemas.openxmlformats.org/officeDocument/2006/relationships/hyperlink" Target="https://m.edsoo.ru/7f41b590" TargetMode="External"/><Relationship Id="rId14" Type="http://schemas.openxmlformats.org/officeDocument/2006/relationships/hyperlink" Target="https://m.edsoo.ru/7f419506" TargetMode="External"/><Relationship Id="rId30" Type="http://schemas.openxmlformats.org/officeDocument/2006/relationships/hyperlink" Target="https://m.edsoo.ru/7f41b590" TargetMode="External"/><Relationship Id="rId35" Type="http://schemas.openxmlformats.org/officeDocument/2006/relationships/hyperlink" Target="https://m.edsoo.ru/f5eac8c2" TargetMode="External"/><Relationship Id="rId56" Type="http://schemas.openxmlformats.org/officeDocument/2006/relationships/hyperlink" Target="https://m.edsoo.ru/f5eb37ee" TargetMode="External"/><Relationship Id="rId77" Type="http://schemas.openxmlformats.org/officeDocument/2006/relationships/hyperlink" Target="https://m.edsoo.ru/f5eb3078" TargetMode="External"/><Relationship Id="rId8" Type="http://schemas.openxmlformats.org/officeDocument/2006/relationships/hyperlink" Target="https://m.edsoo.ru/7f419506" TargetMode="External"/><Relationship Id="rId51" Type="http://schemas.openxmlformats.org/officeDocument/2006/relationships/hyperlink" Target="https://m.edsoo.ru/f5eb2c0e" TargetMode="External"/><Relationship Id="rId72" Type="http://schemas.openxmlformats.org/officeDocument/2006/relationships/hyperlink" Target="https://m.edsoo.ru/f5eb1ac0" TargetMode="External"/><Relationship Id="rId93" Type="http://schemas.openxmlformats.org/officeDocument/2006/relationships/hyperlink" Target="https://m.edsoo.ru/f5eb644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37FAD8-ADD4-423F-B359-6AA1A11A9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2626</TotalTime>
  <Pages>36</Pages>
  <Words>11337</Words>
  <Characters>64621</Characters>
  <Application>Microsoft Office Word</Application>
  <DocSecurity>0</DocSecurity>
  <Lines>538</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75807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Анатолий</dc:creator>
  <cp:keywords/>
  <dc:description/>
  <cp:lastModifiedBy>slavkinoshkola</cp:lastModifiedBy>
  <cp:revision>139</cp:revision>
  <cp:lastPrinted>2022-09-06T02:00:00Z</cp:lastPrinted>
  <dcterms:created xsi:type="dcterms:W3CDTF">2022-05-20T06:33:00Z</dcterms:created>
  <dcterms:modified xsi:type="dcterms:W3CDTF">2025-09-25T07:11:00Z</dcterms:modified>
</cp:coreProperties>
</file>